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059AA" w14:textId="77777777" w:rsidR="00A3758D" w:rsidRPr="00000BE7" w:rsidRDefault="00A3758D">
      <w:pPr>
        <w:autoSpaceDE w:val="0"/>
        <w:autoSpaceDN w:val="0"/>
        <w:spacing w:after="78" w:line="220" w:lineRule="exact"/>
        <w:rPr>
          <w:rFonts w:ascii="Times New Roman" w:hAnsi="Times New Roman" w:cs="Times New Roman"/>
        </w:rPr>
      </w:pPr>
    </w:p>
    <w:p w14:paraId="09C4DC10" w14:textId="77777777" w:rsidR="00000BE7" w:rsidRPr="00000BE7" w:rsidRDefault="00000BE7" w:rsidP="00000BE7">
      <w:pPr>
        <w:spacing w:after="36" w:line="254" w:lineRule="auto"/>
        <w:ind w:right="1341"/>
        <w:jc w:val="center"/>
        <w:rPr>
          <w:rFonts w:ascii="Times New Roman" w:eastAsia="Times New Roman" w:hAnsi="Times New Roman" w:cs="Times New Roman"/>
          <w:b/>
          <w:color w:val="000000" w:themeColor="text1"/>
          <w:sz w:val="24"/>
          <w:lang w:val="ru-RU"/>
        </w:rPr>
      </w:pPr>
    </w:p>
    <w:p w14:paraId="603B0D61"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547D2B96"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tbl>
      <w:tblPr>
        <w:tblStyle w:val="aff0"/>
        <w:tblpPr w:leftFromText="180" w:rightFromText="180" w:vertAnchor="text" w:horzAnchor="margin" w:tblpXSpec="right" w:tblpY="1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104"/>
      </w:tblGrid>
      <w:tr w:rsidR="00000BE7" w:rsidRPr="00000BE7" w14:paraId="381E1F60" w14:textId="77777777" w:rsidTr="00000BE7">
        <w:trPr>
          <w:trHeight w:val="1843"/>
        </w:trPr>
        <w:tc>
          <w:tcPr>
            <w:tcW w:w="5240" w:type="dxa"/>
          </w:tcPr>
          <w:p w14:paraId="60FE022A" w14:textId="77777777" w:rsidR="00000BE7" w:rsidRPr="00000BE7" w:rsidRDefault="00000BE7">
            <w:pPr>
              <w:widowControl w:val="0"/>
              <w:spacing w:after="125" w:line="254" w:lineRule="auto"/>
              <w:ind w:left="2" w:hanging="2"/>
              <w:contextualSpacing/>
              <w:rPr>
                <w:rFonts w:ascii="Times New Roman" w:hAnsi="Times New Roman" w:cs="Times New Roman"/>
                <w:lang w:val="ru-RU"/>
              </w:rPr>
            </w:pPr>
            <w:r w:rsidRPr="00000BE7">
              <w:rPr>
                <w:rFonts w:ascii="Times New Roman" w:hAnsi="Times New Roman" w:cs="Times New Roman"/>
                <w:lang w:val="ru-RU"/>
              </w:rPr>
              <w:t>ПРИНЯТО</w:t>
            </w:r>
          </w:p>
          <w:p w14:paraId="0BA5FBF3" w14:textId="77777777" w:rsidR="00000BE7" w:rsidRPr="00000BE7" w:rsidRDefault="00000BE7">
            <w:pPr>
              <w:widowControl w:val="0"/>
              <w:spacing w:after="125" w:line="254" w:lineRule="auto"/>
              <w:ind w:left="2" w:hanging="2"/>
              <w:contextualSpacing/>
              <w:rPr>
                <w:rFonts w:ascii="Times New Roman" w:hAnsi="Times New Roman" w:cs="Times New Roman"/>
                <w:lang w:val="ru-RU"/>
              </w:rPr>
            </w:pPr>
            <w:r w:rsidRPr="00000BE7">
              <w:rPr>
                <w:rFonts w:ascii="Times New Roman" w:hAnsi="Times New Roman" w:cs="Times New Roman"/>
                <w:lang w:val="ru-RU"/>
              </w:rPr>
              <w:t>решением ШМС</w:t>
            </w:r>
          </w:p>
          <w:p w14:paraId="79BF41F6" w14:textId="77777777" w:rsidR="00000BE7" w:rsidRPr="00000BE7" w:rsidRDefault="00000BE7">
            <w:pPr>
              <w:widowControl w:val="0"/>
              <w:spacing w:after="125" w:line="254" w:lineRule="auto"/>
              <w:ind w:left="2" w:hanging="2"/>
              <w:contextualSpacing/>
              <w:rPr>
                <w:rFonts w:ascii="Times New Roman" w:hAnsi="Times New Roman" w:cs="Times New Roman"/>
                <w:u w:val="single"/>
              </w:rPr>
            </w:pPr>
            <w:r w:rsidRPr="00000BE7">
              <w:rPr>
                <w:rFonts w:ascii="Times New Roman" w:hAnsi="Times New Roman" w:cs="Times New Roman"/>
                <w:lang w:val="ru-RU"/>
              </w:rPr>
              <w:t xml:space="preserve">Протокол № </w:t>
            </w:r>
            <w:r w:rsidRPr="00000BE7">
              <w:rPr>
                <w:rFonts w:ascii="Times New Roman" w:hAnsi="Times New Roman" w:cs="Times New Roman"/>
                <w:u w:val="single"/>
                <w:lang w:val="ru-RU"/>
              </w:rPr>
              <w:t xml:space="preserve">1 от  29.08. </w:t>
            </w:r>
            <w:r w:rsidRPr="00000BE7">
              <w:rPr>
                <w:rFonts w:ascii="Times New Roman" w:hAnsi="Times New Roman" w:cs="Times New Roman"/>
                <w:u w:val="single"/>
              </w:rPr>
              <w:t>2022г.</w:t>
            </w:r>
          </w:p>
          <w:p w14:paraId="39526C69" w14:textId="77777777" w:rsidR="00000BE7" w:rsidRPr="00000BE7" w:rsidRDefault="00000BE7">
            <w:pPr>
              <w:widowControl w:val="0"/>
              <w:spacing w:after="125"/>
              <w:ind w:left="2" w:hanging="2"/>
              <w:contextualSpacing/>
              <w:rPr>
                <w:rFonts w:ascii="Times New Roman" w:hAnsi="Times New Roman" w:cs="Times New Roman"/>
              </w:rPr>
            </w:pPr>
          </w:p>
          <w:p w14:paraId="2A15BD4E" w14:textId="77777777" w:rsidR="00000BE7" w:rsidRPr="00000BE7" w:rsidRDefault="00000BE7">
            <w:pPr>
              <w:widowControl w:val="0"/>
              <w:spacing w:after="125"/>
              <w:ind w:left="2" w:hanging="2"/>
              <w:contextualSpacing/>
              <w:rPr>
                <w:rFonts w:ascii="Times New Roman" w:hAnsi="Times New Roman" w:cs="Times New Roman"/>
              </w:rPr>
            </w:pPr>
          </w:p>
          <w:p w14:paraId="1F0C25EA" w14:textId="77777777" w:rsidR="00000BE7" w:rsidRPr="00000BE7" w:rsidRDefault="00000BE7">
            <w:pPr>
              <w:widowControl w:val="0"/>
              <w:spacing w:after="125"/>
              <w:ind w:left="2" w:hanging="2"/>
              <w:contextualSpacing/>
              <w:rPr>
                <w:rFonts w:ascii="Times New Roman" w:hAnsi="Times New Roman" w:cs="Times New Roman"/>
              </w:rPr>
            </w:pPr>
          </w:p>
        </w:tc>
        <w:tc>
          <w:tcPr>
            <w:tcW w:w="4104" w:type="dxa"/>
          </w:tcPr>
          <w:p w14:paraId="30174DE9" w14:textId="77777777" w:rsidR="00000BE7" w:rsidRPr="00000BE7" w:rsidRDefault="00000BE7">
            <w:pPr>
              <w:widowControl w:val="0"/>
              <w:spacing w:after="125"/>
              <w:ind w:left="2" w:hanging="2"/>
              <w:contextualSpacing/>
              <w:rPr>
                <w:rFonts w:ascii="Times New Roman" w:hAnsi="Times New Roman" w:cs="Times New Roman"/>
                <w:lang w:val="ru-RU"/>
              </w:rPr>
            </w:pPr>
            <w:r w:rsidRPr="00000BE7">
              <w:rPr>
                <w:rFonts w:ascii="Times New Roman" w:hAnsi="Times New Roman" w:cs="Times New Roman"/>
                <w:lang w:val="ru-RU"/>
              </w:rPr>
              <w:t xml:space="preserve">               СОГЛАСОВАНО</w:t>
            </w:r>
          </w:p>
          <w:p w14:paraId="0914BD90" w14:textId="77777777" w:rsidR="00000BE7" w:rsidRPr="00000BE7" w:rsidRDefault="00000BE7">
            <w:pPr>
              <w:widowControl w:val="0"/>
              <w:spacing w:after="125"/>
              <w:ind w:left="2" w:hanging="2"/>
              <w:contextualSpacing/>
              <w:rPr>
                <w:rFonts w:ascii="Times New Roman" w:hAnsi="Times New Roman" w:cs="Times New Roman"/>
                <w:lang w:val="ru-RU"/>
              </w:rPr>
            </w:pPr>
            <w:r w:rsidRPr="00000BE7">
              <w:rPr>
                <w:rFonts w:ascii="Times New Roman" w:hAnsi="Times New Roman" w:cs="Times New Roman"/>
                <w:lang w:val="ru-RU"/>
              </w:rPr>
              <w:t>с заместителем директора по УВР</w:t>
            </w:r>
          </w:p>
          <w:p w14:paraId="7BB8EF96" w14:textId="77777777" w:rsidR="00000BE7" w:rsidRPr="00000BE7" w:rsidRDefault="00000BE7">
            <w:pPr>
              <w:widowControl w:val="0"/>
              <w:spacing w:after="125"/>
              <w:ind w:left="2" w:hanging="2"/>
              <w:contextualSpacing/>
              <w:rPr>
                <w:rFonts w:ascii="Times New Roman" w:hAnsi="Times New Roman" w:cs="Times New Roman"/>
              </w:rPr>
            </w:pPr>
            <w:r w:rsidRPr="00000BE7">
              <w:rPr>
                <w:rFonts w:ascii="Times New Roman" w:hAnsi="Times New Roman" w:cs="Times New Roman"/>
              </w:rPr>
              <w:t>__________/Магомедова П.С. /</w:t>
            </w:r>
          </w:p>
          <w:p w14:paraId="00CC4921" w14:textId="77777777" w:rsidR="00000BE7" w:rsidRPr="00000BE7" w:rsidRDefault="00000BE7">
            <w:pPr>
              <w:widowControl w:val="0"/>
              <w:spacing w:after="125"/>
              <w:ind w:left="2" w:hanging="2"/>
              <w:contextualSpacing/>
              <w:rPr>
                <w:rFonts w:ascii="Times New Roman" w:hAnsi="Times New Roman" w:cs="Times New Roman"/>
                <w:u w:val="single"/>
              </w:rPr>
            </w:pPr>
          </w:p>
        </w:tc>
      </w:tr>
    </w:tbl>
    <w:p w14:paraId="76A67C0A"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6BF192F3"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2D9F7648"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59896153"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06679DB3"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501988C2"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7EA0652C"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6A563BFF"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09489EF3"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420686AD"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0F696FBF" w14:textId="77777777" w:rsidR="00000BE7" w:rsidRPr="00000BE7" w:rsidRDefault="00000BE7" w:rsidP="00000BE7">
      <w:pPr>
        <w:spacing w:after="36" w:line="254" w:lineRule="auto"/>
        <w:ind w:right="1341"/>
        <w:jc w:val="center"/>
        <w:rPr>
          <w:rFonts w:ascii="Times New Roman" w:eastAsia="Times New Roman" w:hAnsi="Times New Roman" w:cs="Times New Roman"/>
          <w:color w:val="000000"/>
          <w:sz w:val="24"/>
          <w:lang w:val="ru-RU"/>
        </w:rPr>
      </w:pPr>
    </w:p>
    <w:p w14:paraId="5AF09E25" w14:textId="1F14B007" w:rsidR="00000BE7" w:rsidRPr="00000BE7" w:rsidRDefault="00000BE7" w:rsidP="00000BE7">
      <w:pPr>
        <w:spacing w:after="36" w:line="254" w:lineRule="auto"/>
        <w:ind w:right="1341"/>
        <w:jc w:val="center"/>
        <w:rPr>
          <w:rFonts w:ascii="Times New Roman" w:eastAsia="Times New Roman" w:hAnsi="Times New Roman" w:cs="Times New Roman"/>
          <w:color w:val="000000"/>
          <w:sz w:val="32"/>
          <w:lang w:val="ru-RU"/>
        </w:rPr>
      </w:pPr>
      <w:r w:rsidRPr="00000BE7">
        <w:rPr>
          <w:rFonts w:ascii="Times New Roman" w:eastAsia="Times New Roman" w:hAnsi="Times New Roman" w:cs="Times New Roman"/>
          <w:b/>
          <w:color w:val="000000"/>
          <w:sz w:val="24"/>
          <w:lang w:val="ru-RU"/>
        </w:rPr>
        <w:t xml:space="preserve">                      </w:t>
      </w:r>
      <w:r w:rsidRPr="00000BE7">
        <w:rPr>
          <w:rFonts w:ascii="Times New Roman" w:eastAsia="Times New Roman" w:hAnsi="Times New Roman" w:cs="Times New Roman"/>
          <w:b/>
          <w:color w:val="000000"/>
          <w:sz w:val="32"/>
          <w:lang w:val="ru-RU"/>
        </w:rPr>
        <w:t>РАБОЧАЯ ПРОГРАММА</w:t>
      </w:r>
    </w:p>
    <w:p w14:paraId="5BEFCE47" w14:textId="77777777" w:rsidR="00000BE7" w:rsidRPr="00000BE7" w:rsidRDefault="00000BE7" w:rsidP="00000BE7">
      <w:pPr>
        <w:spacing w:after="0" w:line="372" w:lineRule="auto"/>
        <w:ind w:left="772" w:right="3457" w:hanging="10"/>
        <w:jc w:val="center"/>
        <w:rPr>
          <w:rFonts w:ascii="Times New Roman" w:eastAsia="Times New Roman" w:hAnsi="Times New Roman" w:cs="Times New Roman"/>
          <w:color w:val="000000"/>
          <w:sz w:val="32"/>
          <w:lang w:val="ru-RU"/>
        </w:rPr>
      </w:pPr>
      <w:r w:rsidRPr="00000BE7">
        <w:rPr>
          <w:rFonts w:ascii="Times New Roman" w:eastAsia="Times New Roman" w:hAnsi="Times New Roman" w:cs="Times New Roman"/>
          <w:color w:val="000000"/>
          <w:sz w:val="32"/>
          <w:lang w:val="ru-RU"/>
        </w:rPr>
        <w:t xml:space="preserve">                             учебного предмета</w:t>
      </w:r>
    </w:p>
    <w:p w14:paraId="19C955A8" w14:textId="0EF86CFC" w:rsidR="00000BE7" w:rsidRPr="00000BE7" w:rsidRDefault="00000BE7" w:rsidP="00000BE7">
      <w:pPr>
        <w:spacing w:after="0" w:line="264" w:lineRule="auto"/>
        <w:ind w:left="10" w:right="1159" w:hanging="10"/>
        <w:rPr>
          <w:rFonts w:ascii="Times New Roman" w:eastAsia="Times New Roman" w:hAnsi="Times New Roman" w:cs="Times New Roman"/>
          <w:color w:val="000000"/>
          <w:sz w:val="32"/>
          <w:lang w:val="ru-RU"/>
        </w:rPr>
      </w:pPr>
      <w:r w:rsidRPr="00000BE7">
        <w:rPr>
          <w:rFonts w:ascii="Times New Roman" w:eastAsia="Times New Roman" w:hAnsi="Times New Roman" w:cs="Times New Roman"/>
          <w:color w:val="000000"/>
          <w:sz w:val="32"/>
          <w:lang w:val="ru-RU"/>
        </w:rPr>
        <w:t xml:space="preserve">                                   </w:t>
      </w:r>
      <w:r>
        <w:rPr>
          <w:rFonts w:ascii="Times New Roman" w:eastAsia="Times New Roman" w:hAnsi="Times New Roman" w:cs="Times New Roman"/>
          <w:color w:val="000000"/>
          <w:sz w:val="32"/>
          <w:lang w:val="ru-RU"/>
        </w:rPr>
        <w:t xml:space="preserve">            </w:t>
      </w:r>
      <w:r w:rsidRPr="00000BE7">
        <w:rPr>
          <w:rFonts w:ascii="Times New Roman" w:eastAsia="Times New Roman" w:hAnsi="Times New Roman" w:cs="Times New Roman"/>
          <w:color w:val="000000"/>
          <w:sz w:val="32"/>
          <w:lang w:val="ru-RU"/>
        </w:rPr>
        <w:t xml:space="preserve"> «Литературное чтение»</w:t>
      </w:r>
    </w:p>
    <w:p w14:paraId="5BE7DC08" w14:textId="22CF9BD7" w:rsidR="00000BE7" w:rsidRPr="00000BE7" w:rsidRDefault="00000BE7" w:rsidP="00000BE7">
      <w:pPr>
        <w:spacing w:after="0" w:line="264" w:lineRule="auto"/>
        <w:ind w:left="10" w:right="1159" w:hanging="10"/>
        <w:rPr>
          <w:rFonts w:ascii="Times New Roman" w:eastAsia="Times New Roman" w:hAnsi="Times New Roman" w:cs="Times New Roman"/>
          <w:color w:val="000000"/>
          <w:sz w:val="32"/>
          <w:lang w:val="ru-RU"/>
        </w:rPr>
      </w:pPr>
      <w:r w:rsidRPr="00000BE7">
        <w:rPr>
          <w:rFonts w:ascii="Times New Roman" w:eastAsia="Times New Roman" w:hAnsi="Times New Roman" w:cs="Times New Roman"/>
          <w:color w:val="000000"/>
          <w:sz w:val="32"/>
          <w:lang w:val="ru-RU"/>
        </w:rPr>
        <w:t xml:space="preserve">                         </w:t>
      </w:r>
      <w:r>
        <w:rPr>
          <w:rFonts w:ascii="Times New Roman" w:eastAsia="Times New Roman" w:hAnsi="Times New Roman" w:cs="Times New Roman"/>
          <w:color w:val="000000"/>
          <w:sz w:val="32"/>
          <w:lang w:val="ru-RU"/>
        </w:rPr>
        <w:t xml:space="preserve">   </w:t>
      </w:r>
      <w:r w:rsidR="005F30B6">
        <w:rPr>
          <w:rFonts w:ascii="Times New Roman" w:eastAsia="Times New Roman" w:hAnsi="Times New Roman" w:cs="Times New Roman"/>
          <w:color w:val="000000"/>
          <w:sz w:val="32"/>
          <w:lang w:val="ru-RU"/>
        </w:rPr>
        <w:t xml:space="preserve"> для 4</w:t>
      </w:r>
      <w:bookmarkStart w:id="0" w:name="_GoBack"/>
      <w:bookmarkEnd w:id="0"/>
      <w:r w:rsidRPr="00000BE7">
        <w:rPr>
          <w:rFonts w:ascii="Times New Roman" w:eastAsia="Times New Roman" w:hAnsi="Times New Roman" w:cs="Times New Roman"/>
          <w:color w:val="000000"/>
          <w:sz w:val="32"/>
          <w:lang w:val="ru-RU"/>
        </w:rPr>
        <w:t xml:space="preserve"> класса начального общего образования</w:t>
      </w:r>
    </w:p>
    <w:p w14:paraId="68F0FC1D" w14:textId="77777777" w:rsidR="00000BE7" w:rsidRPr="00000BE7" w:rsidRDefault="00000BE7" w:rsidP="00000BE7">
      <w:pPr>
        <w:spacing w:after="2070" w:line="264" w:lineRule="auto"/>
        <w:ind w:left="10" w:right="1154" w:hanging="10"/>
        <w:jc w:val="center"/>
        <w:rPr>
          <w:rFonts w:ascii="Times New Roman" w:eastAsia="Times New Roman" w:hAnsi="Times New Roman" w:cs="Times New Roman"/>
          <w:b/>
          <w:color w:val="000000" w:themeColor="text1"/>
          <w:sz w:val="24"/>
          <w:lang w:val="ru-RU"/>
        </w:rPr>
      </w:pPr>
      <w:r w:rsidRPr="00000BE7">
        <w:rPr>
          <w:rFonts w:ascii="Times New Roman" w:eastAsia="Times New Roman" w:hAnsi="Times New Roman" w:cs="Times New Roman"/>
          <w:color w:val="000000"/>
          <w:sz w:val="32"/>
          <w:lang w:val="ru-RU"/>
        </w:rPr>
        <w:t xml:space="preserve">            на 2022-2023 учебный год</w:t>
      </w:r>
    </w:p>
    <w:p w14:paraId="0004E33E"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568E7AEB"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330E6875"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4ACA2519"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47FE0CB1"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7839CF9E"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5CDEE120"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6D6F64DC"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1090F3F6" w14:textId="29FE3C13"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23EBE628" w14:textId="77777777" w:rsidR="00000BE7" w:rsidRPr="00000BE7" w:rsidRDefault="00000BE7" w:rsidP="00000BE7">
      <w:pPr>
        <w:rPr>
          <w:rFonts w:ascii="Times New Roman" w:hAnsi="Times New Roman" w:cs="Times New Roman"/>
          <w:sz w:val="17"/>
          <w:szCs w:val="17"/>
          <w:lang w:val="ru-RU"/>
        </w:rPr>
      </w:pPr>
    </w:p>
    <w:p w14:paraId="2BE95271" w14:textId="6E11305A" w:rsidR="00000BE7" w:rsidRDefault="00000BE7" w:rsidP="00000BE7">
      <w:pPr>
        <w:tabs>
          <w:tab w:val="left" w:pos="3828"/>
        </w:tabs>
        <w:rPr>
          <w:rFonts w:ascii="Times New Roman" w:hAnsi="Times New Roman" w:cs="Times New Roman"/>
          <w:sz w:val="17"/>
          <w:szCs w:val="17"/>
          <w:lang w:val="ru-RU"/>
        </w:rPr>
      </w:pPr>
      <w:r w:rsidRPr="00000BE7">
        <w:rPr>
          <w:rFonts w:ascii="Times New Roman" w:hAnsi="Times New Roman" w:cs="Times New Roman"/>
          <w:sz w:val="17"/>
          <w:szCs w:val="17"/>
          <w:lang w:val="ru-RU"/>
        </w:rPr>
        <w:tab/>
      </w:r>
    </w:p>
    <w:p w14:paraId="2478D72C" w14:textId="4AE36ACE" w:rsidR="00000BE7" w:rsidRDefault="00000BE7" w:rsidP="00000BE7">
      <w:pPr>
        <w:tabs>
          <w:tab w:val="left" w:pos="3828"/>
        </w:tabs>
        <w:rPr>
          <w:rFonts w:ascii="Times New Roman" w:hAnsi="Times New Roman" w:cs="Times New Roman"/>
          <w:sz w:val="17"/>
          <w:szCs w:val="17"/>
          <w:lang w:val="ru-RU"/>
        </w:rPr>
      </w:pPr>
    </w:p>
    <w:p w14:paraId="1185470B" w14:textId="41031B2E" w:rsidR="00000BE7" w:rsidRDefault="00000BE7" w:rsidP="00000BE7">
      <w:pPr>
        <w:tabs>
          <w:tab w:val="left" w:pos="3828"/>
        </w:tabs>
        <w:rPr>
          <w:rFonts w:ascii="Times New Roman" w:hAnsi="Times New Roman" w:cs="Times New Roman"/>
          <w:sz w:val="17"/>
          <w:szCs w:val="17"/>
          <w:lang w:val="ru-RU"/>
        </w:rPr>
      </w:pPr>
    </w:p>
    <w:p w14:paraId="2F3697AB" w14:textId="77777777" w:rsidR="00000BE7" w:rsidRPr="00000BE7" w:rsidRDefault="00000BE7" w:rsidP="00000BE7">
      <w:pPr>
        <w:tabs>
          <w:tab w:val="left" w:pos="3828"/>
        </w:tabs>
        <w:rPr>
          <w:rFonts w:ascii="Times New Roman" w:hAnsi="Times New Roman" w:cs="Times New Roman"/>
          <w:sz w:val="17"/>
          <w:szCs w:val="17"/>
          <w:lang w:val="ru-RU"/>
        </w:rPr>
      </w:pPr>
    </w:p>
    <w:p w14:paraId="310C7E96" w14:textId="77777777" w:rsidR="00000BE7" w:rsidRPr="00000BE7" w:rsidRDefault="00000BE7" w:rsidP="00000BE7">
      <w:pPr>
        <w:tabs>
          <w:tab w:val="left" w:pos="8624"/>
        </w:tabs>
        <w:spacing w:after="125"/>
        <w:ind w:left="2" w:hanging="2"/>
        <w:contextualSpacing/>
        <w:jc w:val="center"/>
        <w:rPr>
          <w:rFonts w:ascii="Times New Roman" w:hAnsi="Times New Roman" w:cs="Times New Roman"/>
          <w:lang w:val="ru-RU"/>
        </w:rPr>
      </w:pPr>
      <w:r w:rsidRPr="00000BE7">
        <w:rPr>
          <w:rFonts w:ascii="Times New Roman" w:hAnsi="Times New Roman" w:cs="Times New Roman"/>
          <w:sz w:val="17"/>
          <w:szCs w:val="17"/>
          <w:lang w:val="ru-RU"/>
        </w:rPr>
        <w:tab/>
      </w:r>
      <w:r w:rsidRPr="00000BE7">
        <w:rPr>
          <w:rFonts w:ascii="Times New Roman" w:hAnsi="Times New Roman" w:cs="Times New Roman"/>
          <w:u w:val="thick"/>
          <w:lang w:val="ru-RU"/>
        </w:rPr>
        <w:t>Составитель</w:t>
      </w:r>
      <w:r w:rsidRPr="00000BE7">
        <w:rPr>
          <w:rFonts w:ascii="Times New Roman" w:hAnsi="Times New Roman" w:cs="Times New Roman"/>
          <w:spacing w:val="-4"/>
          <w:u w:val="thick"/>
          <w:lang w:val="ru-RU"/>
        </w:rPr>
        <w:t xml:space="preserve"> </w:t>
      </w:r>
      <w:r w:rsidRPr="00000BE7">
        <w:rPr>
          <w:rFonts w:ascii="Times New Roman" w:hAnsi="Times New Roman" w:cs="Times New Roman"/>
          <w:u w:val="thick"/>
          <w:lang w:val="ru-RU"/>
        </w:rPr>
        <w:t>программы:</w:t>
      </w:r>
      <w:r w:rsidRPr="00000BE7">
        <w:rPr>
          <w:rFonts w:ascii="Times New Roman" w:hAnsi="Times New Roman" w:cs="Times New Roman"/>
          <w:u w:val="thick"/>
          <w:lang w:val="ru-RU"/>
        </w:rPr>
        <w:tab/>
      </w:r>
    </w:p>
    <w:p w14:paraId="4761098C" w14:textId="77777777" w:rsidR="00000BE7" w:rsidRPr="00000BE7" w:rsidRDefault="00000BE7" w:rsidP="00000BE7">
      <w:pPr>
        <w:spacing w:after="125"/>
        <w:ind w:left="2" w:hanging="2"/>
        <w:contextualSpacing/>
        <w:jc w:val="center"/>
        <w:rPr>
          <w:rFonts w:ascii="Times New Roman" w:hAnsi="Times New Roman" w:cs="Times New Roman"/>
          <w:lang w:val="ru-RU"/>
        </w:rPr>
      </w:pPr>
      <w:r w:rsidRPr="00000BE7">
        <w:rPr>
          <w:rFonts w:ascii="Times New Roman" w:hAnsi="Times New Roman" w:cs="Times New Roman"/>
          <w:lang w:val="ru-RU"/>
        </w:rPr>
        <w:t>(Ф.И.О. учителя, составившего рабочую программу)</w:t>
      </w:r>
    </w:p>
    <w:p w14:paraId="70B81D84" w14:textId="77777777" w:rsidR="00000BE7" w:rsidRPr="00000BE7" w:rsidRDefault="00000BE7" w:rsidP="00000BE7">
      <w:pPr>
        <w:spacing w:after="125" w:line="254" w:lineRule="auto"/>
        <w:ind w:left="2" w:right="86" w:hanging="2"/>
        <w:jc w:val="center"/>
        <w:rPr>
          <w:rFonts w:ascii="Times New Roman" w:hAnsi="Times New Roman" w:cs="Times New Roman"/>
          <w:lang w:val="ru-RU"/>
        </w:rPr>
      </w:pPr>
    </w:p>
    <w:p w14:paraId="6251531A" w14:textId="77777777" w:rsidR="00000BE7" w:rsidRPr="00000BE7" w:rsidRDefault="00000BE7" w:rsidP="00000BE7">
      <w:pPr>
        <w:tabs>
          <w:tab w:val="left" w:pos="3744"/>
        </w:tabs>
        <w:spacing w:after="125"/>
        <w:ind w:left="2" w:right="111" w:hanging="2"/>
        <w:contextualSpacing/>
        <w:jc w:val="center"/>
        <w:rPr>
          <w:rFonts w:ascii="Times New Roman" w:hAnsi="Times New Roman" w:cs="Times New Roman"/>
          <w:iCs/>
          <w:lang w:val="ru-RU"/>
        </w:rPr>
      </w:pPr>
    </w:p>
    <w:p w14:paraId="64EDF9EA" w14:textId="77777777" w:rsidR="00000BE7" w:rsidRPr="005F30B6" w:rsidRDefault="00000BE7" w:rsidP="00000BE7">
      <w:pPr>
        <w:tabs>
          <w:tab w:val="left" w:pos="3744"/>
        </w:tabs>
        <w:spacing w:after="125"/>
        <w:ind w:left="2" w:right="111" w:hanging="2"/>
        <w:contextualSpacing/>
        <w:jc w:val="center"/>
        <w:rPr>
          <w:rFonts w:ascii="Times New Roman" w:hAnsi="Times New Roman" w:cs="Times New Roman"/>
          <w:iCs/>
          <w:lang w:val="ru-RU"/>
        </w:rPr>
      </w:pPr>
      <w:r w:rsidRPr="005F30B6">
        <w:rPr>
          <w:rFonts w:ascii="Times New Roman" w:hAnsi="Times New Roman" w:cs="Times New Roman"/>
          <w:iCs/>
          <w:lang w:val="ru-RU"/>
        </w:rPr>
        <w:t>Айти-Мохк 2022г</w:t>
      </w:r>
    </w:p>
    <w:p w14:paraId="18996E50"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5129A08B" w14:textId="77777777" w:rsidR="00000BE7" w:rsidRPr="00000BE7" w:rsidRDefault="00000BE7" w:rsidP="00000BE7">
      <w:pPr>
        <w:autoSpaceDE w:val="0"/>
        <w:autoSpaceDN w:val="0"/>
        <w:spacing w:after="0" w:line="228" w:lineRule="auto"/>
        <w:jc w:val="center"/>
        <w:rPr>
          <w:rFonts w:ascii="Times New Roman" w:eastAsia="Times New Roman" w:hAnsi="Times New Roman" w:cs="Times New Roman"/>
          <w:b/>
          <w:color w:val="000000" w:themeColor="text1"/>
          <w:sz w:val="24"/>
          <w:lang w:val="ru-RU"/>
        </w:rPr>
      </w:pPr>
    </w:p>
    <w:p w14:paraId="6D27C278" w14:textId="77777777" w:rsidR="00000BE7" w:rsidRPr="00000BE7" w:rsidRDefault="00000BE7">
      <w:pPr>
        <w:autoSpaceDE w:val="0"/>
        <w:autoSpaceDN w:val="0"/>
        <w:spacing w:after="0" w:line="230" w:lineRule="auto"/>
        <w:rPr>
          <w:rFonts w:ascii="Times New Roman" w:eastAsia="Times New Roman" w:hAnsi="Times New Roman" w:cs="Times New Roman"/>
          <w:b/>
          <w:color w:val="000000"/>
          <w:sz w:val="24"/>
          <w:lang w:val="ru-RU"/>
        </w:rPr>
      </w:pPr>
    </w:p>
    <w:p w14:paraId="590C1CDB" w14:textId="77777777" w:rsidR="00000BE7" w:rsidRPr="00000BE7" w:rsidRDefault="00000BE7">
      <w:pPr>
        <w:autoSpaceDE w:val="0"/>
        <w:autoSpaceDN w:val="0"/>
        <w:spacing w:after="0" w:line="230" w:lineRule="auto"/>
        <w:rPr>
          <w:rFonts w:ascii="Times New Roman" w:eastAsia="Times New Roman" w:hAnsi="Times New Roman" w:cs="Times New Roman"/>
          <w:b/>
          <w:color w:val="000000"/>
          <w:sz w:val="24"/>
          <w:lang w:val="ru-RU"/>
        </w:rPr>
      </w:pPr>
    </w:p>
    <w:p w14:paraId="028DC6DC" w14:textId="77777777" w:rsidR="00000BE7" w:rsidRPr="00000BE7" w:rsidRDefault="00000BE7">
      <w:pPr>
        <w:autoSpaceDE w:val="0"/>
        <w:autoSpaceDN w:val="0"/>
        <w:spacing w:after="0" w:line="230" w:lineRule="auto"/>
        <w:rPr>
          <w:rFonts w:ascii="Times New Roman" w:eastAsia="Times New Roman" w:hAnsi="Times New Roman" w:cs="Times New Roman"/>
          <w:b/>
          <w:color w:val="000000"/>
          <w:sz w:val="24"/>
          <w:lang w:val="ru-RU"/>
        </w:rPr>
      </w:pPr>
    </w:p>
    <w:p w14:paraId="43FC286E" w14:textId="77777777" w:rsidR="00000BE7" w:rsidRPr="00000BE7" w:rsidRDefault="00000BE7">
      <w:pPr>
        <w:autoSpaceDE w:val="0"/>
        <w:autoSpaceDN w:val="0"/>
        <w:spacing w:after="0" w:line="230" w:lineRule="auto"/>
        <w:rPr>
          <w:rFonts w:ascii="Times New Roman" w:eastAsia="Times New Roman" w:hAnsi="Times New Roman" w:cs="Times New Roman"/>
          <w:b/>
          <w:color w:val="000000"/>
          <w:sz w:val="24"/>
          <w:lang w:val="ru-RU"/>
        </w:rPr>
      </w:pPr>
    </w:p>
    <w:p w14:paraId="3267CDF9" w14:textId="77777777" w:rsidR="00000BE7" w:rsidRPr="00000BE7" w:rsidRDefault="00000BE7">
      <w:pPr>
        <w:autoSpaceDE w:val="0"/>
        <w:autoSpaceDN w:val="0"/>
        <w:spacing w:after="0" w:line="230" w:lineRule="auto"/>
        <w:rPr>
          <w:rFonts w:ascii="Times New Roman" w:eastAsia="Times New Roman" w:hAnsi="Times New Roman" w:cs="Times New Roman"/>
          <w:b/>
          <w:color w:val="000000"/>
          <w:sz w:val="24"/>
          <w:lang w:val="ru-RU"/>
        </w:rPr>
      </w:pPr>
    </w:p>
    <w:p w14:paraId="121414F3" w14:textId="3BA7E0CC" w:rsidR="00A3758D" w:rsidRPr="00000BE7" w:rsidRDefault="00BA7D10">
      <w:pPr>
        <w:autoSpaceDE w:val="0"/>
        <w:autoSpaceDN w:val="0"/>
        <w:spacing w:after="0" w:line="230" w:lineRule="auto"/>
        <w:rPr>
          <w:rFonts w:ascii="Times New Roman" w:hAnsi="Times New Roman" w:cs="Times New Roman"/>
          <w:lang w:val="ru-RU"/>
        </w:rPr>
      </w:pPr>
      <w:r w:rsidRPr="00000BE7">
        <w:rPr>
          <w:rFonts w:ascii="Times New Roman" w:eastAsia="Times New Roman" w:hAnsi="Times New Roman" w:cs="Times New Roman"/>
          <w:b/>
          <w:color w:val="000000"/>
          <w:sz w:val="24"/>
          <w:lang w:val="ru-RU"/>
        </w:rPr>
        <w:t>ПОЯСНИТЕЛЬНАЯ ЗАПИСКА</w:t>
      </w:r>
    </w:p>
    <w:p w14:paraId="27746ABF" w14:textId="77777777" w:rsidR="00A3758D" w:rsidRPr="00000BE7" w:rsidRDefault="00BA7D10">
      <w:pPr>
        <w:autoSpaceDE w:val="0"/>
        <w:autoSpaceDN w:val="0"/>
        <w:spacing w:before="346" w:after="0" w:line="281" w:lineRule="auto"/>
        <w:ind w:firstLine="180"/>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Рабочая программа учебного предмета «Литературное чтение» для обучающихся 4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 xml:space="preserve">приоритеты духовно-нравственного развития, воспитания и социализации обучающихся,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сформулированные в Примерной программе воспитания.</w:t>
      </w:r>
    </w:p>
    <w:p w14:paraId="382FEB44" w14:textId="77777777" w:rsidR="00A3758D" w:rsidRPr="00000BE7" w:rsidRDefault="00BA7D10">
      <w:pPr>
        <w:autoSpaceDE w:val="0"/>
        <w:autoSpaceDN w:val="0"/>
        <w:spacing w:before="190"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ОБЩАЯ ХАРАКТЕРИСТИКА УЧЕБНОГО ПРЕДМЕТА "ЛИТЕРАТУРНОЕ ЧТЕНИЕ"</w:t>
      </w:r>
    </w:p>
    <w:p w14:paraId="21616D4A" w14:textId="77777777" w:rsidR="00A3758D" w:rsidRPr="00000BE7" w:rsidRDefault="00BA7D10">
      <w:pPr>
        <w:autoSpaceDE w:val="0"/>
        <w:autoSpaceDN w:val="0"/>
        <w:spacing w:before="192" w:after="0" w:line="286" w:lineRule="auto"/>
        <w:ind w:right="144" w:firstLine="180"/>
        <w:rPr>
          <w:rFonts w:ascii="Times New Roman" w:hAnsi="Times New Roman" w:cs="Times New Roman"/>
          <w:lang w:val="ru-RU"/>
        </w:rPr>
      </w:pPr>
      <w:r w:rsidRPr="00000BE7">
        <w:rPr>
          <w:rFonts w:ascii="Times New Roman" w:eastAsia="Times New Roman" w:hAnsi="Times New Roman" w:cs="Times New Roman"/>
          <w:color w:val="000000"/>
          <w:sz w:val="24"/>
          <w:lang w:val="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14:paraId="31AA84B4" w14:textId="77777777" w:rsidR="00A3758D" w:rsidRPr="00000BE7" w:rsidRDefault="00BA7D10">
      <w:pPr>
        <w:autoSpaceDE w:val="0"/>
        <w:autoSpaceDN w:val="0"/>
        <w:spacing w:before="70" w:after="0" w:line="271" w:lineRule="auto"/>
        <w:ind w:right="144" w:firstLine="180"/>
        <w:rPr>
          <w:rFonts w:ascii="Times New Roman" w:hAnsi="Times New Roman" w:cs="Times New Roman"/>
          <w:lang w:val="ru-RU"/>
        </w:rPr>
      </w:pPr>
      <w:r w:rsidRPr="00000BE7">
        <w:rPr>
          <w:rFonts w:ascii="Times New Roman" w:eastAsia="Times New Roman" w:hAnsi="Times New Roman" w:cs="Times New Roman"/>
          <w:color w:val="000000"/>
          <w:sz w:val="24"/>
          <w:lang w:val="ru-RU"/>
        </w:rP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14:paraId="75B1B88A" w14:textId="77777777" w:rsidR="00A3758D" w:rsidRPr="00000BE7" w:rsidRDefault="00BA7D10">
      <w:pPr>
        <w:autoSpaceDE w:val="0"/>
        <w:autoSpaceDN w:val="0"/>
        <w:spacing w:before="70" w:after="0" w:line="288" w:lineRule="auto"/>
        <w:ind w:firstLine="180"/>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w:t>
      </w:r>
    </w:p>
    <w:p w14:paraId="3E018D74" w14:textId="77777777" w:rsidR="00A3758D" w:rsidRPr="00000BE7" w:rsidRDefault="00BA7D10">
      <w:pPr>
        <w:tabs>
          <w:tab w:val="left" w:pos="180"/>
        </w:tabs>
        <w:autoSpaceDE w:val="0"/>
        <w:autoSpaceDN w:val="0"/>
        <w:spacing w:before="70" w:after="0" w:line="271" w:lineRule="auto"/>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 </w:t>
      </w:r>
      <w:r w:rsidRPr="00000BE7">
        <w:rPr>
          <w:rFonts w:ascii="Times New Roman" w:hAnsi="Times New Roman" w:cs="Times New Roman"/>
          <w:lang w:val="ru-RU"/>
        </w:rPr>
        <w:tab/>
      </w:r>
      <w:r w:rsidR="00792495" w:rsidRPr="00000BE7">
        <w:rPr>
          <w:rFonts w:ascii="Times New Roman" w:hAnsi="Times New Roman" w:cs="Times New Roman"/>
          <w:lang w:val="ru-RU"/>
        </w:rPr>
        <w:t xml:space="preserve">В соответствии с региональным Учебным планом на изучение литературного чтения в 4 классе </w:t>
      </w:r>
      <w:r w:rsidR="00BA543A" w:rsidRPr="00000BE7">
        <w:rPr>
          <w:rFonts w:ascii="Times New Roman" w:eastAsia="Times New Roman" w:hAnsi="Times New Roman" w:cs="Times New Roman"/>
          <w:color w:val="000000"/>
          <w:sz w:val="24"/>
          <w:lang w:val="ru-RU"/>
        </w:rPr>
        <w:t xml:space="preserve"> отводится 68</w:t>
      </w:r>
      <w:r w:rsidRPr="00000BE7">
        <w:rPr>
          <w:rFonts w:ascii="Times New Roman" w:eastAsia="Times New Roman" w:hAnsi="Times New Roman" w:cs="Times New Roman"/>
          <w:color w:val="000000"/>
          <w:sz w:val="24"/>
          <w:lang w:val="ru-RU"/>
        </w:rPr>
        <w:t xml:space="preserve"> ч</w:t>
      </w:r>
      <w:r w:rsidR="00BA543A" w:rsidRPr="00000BE7">
        <w:rPr>
          <w:rFonts w:ascii="Times New Roman" w:eastAsia="Times New Roman" w:hAnsi="Times New Roman" w:cs="Times New Roman"/>
          <w:color w:val="000000"/>
          <w:sz w:val="24"/>
          <w:lang w:val="ru-RU"/>
        </w:rPr>
        <w:t>асов</w:t>
      </w:r>
      <w:r w:rsidRPr="00000BE7">
        <w:rPr>
          <w:rFonts w:ascii="Times New Roman" w:eastAsia="Times New Roman" w:hAnsi="Times New Roman" w:cs="Times New Roman"/>
          <w:color w:val="000000"/>
          <w:sz w:val="24"/>
          <w:lang w:val="ru-RU"/>
        </w:rPr>
        <w:t>.</w:t>
      </w:r>
    </w:p>
    <w:p w14:paraId="5C9C76C7" w14:textId="77777777" w:rsidR="00A3758D" w:rsidRPr="00000BE7" w:rsidRDefault="00BA7D10">
      <w:pPr>
        <w:autoSpaceDE w:val="0"/>
        <w:autoSpaceDN w:val="0"/>
        <w:spacing w:before="190"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ЦЕЛИ ИЗУЧЕНИЯ УЧЕБНОГО ПРЕДМЕТА "ЛИТЕРАТУРНОЕ ЧТЕНИЕ"</w:t>
      </w:r>
    </w:p>
    <w:p w14:paraId="79858FC0" w14:textId="77777777" w:rsidR="00A3758D" w:rsidRPr="00000BE7" w:rsidRDefault="00BA7D10">
      <w:pPr>
        <w:autoSpaceDE w:val="0"/>
        <w:autoSpaceDN w:val="0"/>
        <w:spacing w:before="190" w:after="0" w:line="281" w:lineRule="auto"/>
        <w:ind w:right="432" w:firstLine="180"/>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Приоритетная </w:t>
      </w:r>
      <w:r w:rsidRPr="00000BE7">
        <w:rPr>
          <w:rFonts w:ascii="Times New Roman" w:eastAsia="Times New Roman" w:hAnsi="Times New Roman" w:cs="Times New Roman"/>
          <w:b/>
          <w:color w:val="000000"/>
          <w:sz w:val="24"/>
          <w:lang w:val="ru-RU"/>
        </w:rPr>
        <w:t xml:space="preserve">цель </w:t>
      </w:r>
      <w:r w:rsidRPr="00000BE7">
        <w:rPr>
          <w:rFonts w:ascii="Times New Roman" w:eastAsia="Times New Roman" w:hAnsi="Times New Roman" w:cs="Times New Roman"/>
          <w:color w:val="000000"/>
          <w:sz w:val="24"/>
          <w:lang w:val="ru-RU"/>
        </w:rPr>
        <w:t xml:space="preserve">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lastRenderedPageBreak/>
        <w:t>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w:t>
      </w:r>
    </w:p>
    <w:p w14:paraId="13E8A254" w14:textId="77777777" w:rsidR="00A3758D" w:rsidRPr="00000BE7" w:rsidRDefault="00A3758D">
      <w:pPr>
        <w:rPr>
          <w:rFonts w:ascii="Times New Roman" w:hAnsi="Times New Roman" w:cs="Times New Roman"/>
          <w:lang w:val="ru-RU"/>
        </w:rPr>
        <w:sectPr w:rsidR="00A3758D" w:rsidRPr="00000BE7">
          <w:pgSz w:w="11900" w:h="16840"/>
          <w:pgMar w:top="298" w:right="650" w:bottom="384" w:left="666" w:header="720" w:footer="720" w:gutter="0"/>
          <w:cols w:space="720" w:equalWidth="0">
            <w:col w:w="10584" w:space="0"/>
          </w:cols>
          <w:docGrid w:linePitch="360"/>
        </w:sectPr>
      </w:pPr>
    </w:p>
    <w:p w14:paraId="5EA82171" w14:textId="77777777" w:rsidR="00A3758D" w:rsidRPr="00000BE7" w:rsidRDefault="00A3758D">
      <w:pPr>
        <w:autoSpaceDE w:val="0"/>
        <w:autoSpaceDN w:val="0"/>
        <w:spacing w:after="66" w:line="220" w:lineRule="exact"/>
        <w:rPr>
          <w:rFonts w:ascii="Times New Roman" w:hAnsi="Times New Roman" w:cs="Times New Roman"/>
          <w:lang w:val="ru-RU"/>
        </w:rPr>
      </w:pPr>
    </w:p>
    <w:p w14:paraId="7317DD57" w14:textId="77777777" w:rsidR="00A3758D" w:rsidRPr="00000BE7" w:rsidRDefault="00BA7D10">
      <w:pPr>
        <w:autoSpaceDE w:val="0"/>
        <w:autoSpaceDN w:val="0"/>
        <w:spacing w:after="0" w:line="271" w:lineRule="auto"/>
        <w:ind w:right="576"/>
        <w:rPr>
          <w:rFonts w:ascii="Times New Roman" w:hAnsi="Times New Roman" w:cs="Times New Roman"/>
          <w:lang w:val="ru-RU"/>
        </w:rPr>
      </w:pPr>
      <w:r w:rsidRPr="00000BE7">
        <w:rPr>
          <w:rFonts w:ascii="Times New Roman" w:eastAsia="Times New Roman" w:hAnsi="Times New Roman" w:cs="Times New Roman"/>
          <w:color w:val="000000"/>
          <w:sz w:val="24"/>
          <w:lang w:val="ru-RU"/>
        </w:rPr>
        <w:t>сформированность предметных и универсальных действий в процессе изучения предмета«Литературное чтение» станут фундаментом обучения в основном звене школы, а также будут востребованы в жизни.</w:t>
      </w:r>
    </w:p>
    <w:p w14:paraId="75934505" w14:textId="77777777" w:rsidR="00A3758D" w:rsidRPr="00000BE7" w:rsidRDefault="00BA7D10">
      <w:pPr>
        <w:tabs>
          <w:tab w:val="left" w:pos="180"/>
        </w:tabs>
        <w:autoSpaceDE w:val="0"/>
        <w:autoSpaceDN w:val="0"/>
        <w:spacing w:before="190" w:after="0" w:line="262" w:lineRule="auto"/>
        <w:ind w:right="432"/>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14:paraId="2DCBB8BE" w14:textId="77777777" w:rsidR="00A3758D" w:rsidRPr="00000BE7" w:rsidRDefault="00BA7D10">
      <w:pPr>
        <w:autoSpaceDE w:val="0"/>
        <w:autoSpaceDN w:val="0"/>
        <w:spacing w:before="178" w:after="0" w:line="262"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14:paraId="7B7B2876"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достижение необходимого для продолжения образования уровня общего речевого развития;</w:t>
      </w:r>
    </w:p>
    <w:p w14:paraId="3ECC3619" w14:textId="77777777" w:rsidR="00A3758D" w:rsidRPr="00000BE7" w:rsidRDefault="00BA7D10">
      <w:pPr>
        <w:autoSpaceDE w:val="0"/>
        <w:autoSpaceDN w:val="0"/>
        <w:spacing w:before="192" w:after="0" w:line="262" w:lineRule="auto"/>
        <w:ind w:left="420" w:right="576"/>
        <w:rPr>
          <w:rFonts w:ascii="Times New Roman" w:hAnsi="Times New Roman" w:cs="Times New Roman"/>
          <w:lang w:val="ru-RU"/>
        </w:rPr>
      </w:pPr>
      <w:r w:rsidRPr="00000BE7">
        <w:rPr>
          <w:rFonts w:ascii="Times New Roman" w:eastAsia="Times New Roman" w:hAnsi="Times New Roman" w:cs="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14:paraId="3B44210B" w14:textId="77777777" w:rsidR="00A3758D" w:rsidRPr="00000BE7" w:rsidRDefault="00BA7D10">
      <w:pPr>
        <w:autoSpaceDE w:val="0"/>
        <w:autoSpaceDN w:val="0"/>
        <w:spacing w:before="192" w:after="0" w:line="262" w:lineRule="auto"/>
        <w:ind w:left="420"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14:paraId="3FB4732B" w14:textId="77777777" w:rsidR="00A3758D" w:rsidRPr="00000BE7" w:rsidRDefault="00BA7D10">
      <w:pPr>
        <w:autoSpaceDE w:val="0"/>
        <w:autoSpaceDN w:val="0"/>
        <w:spacing w:before="190" w:after="0" w:line="286"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  овладение элементарными умениями анализа и интерпретации текста, осознанного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 xml:space="preserve">использования при анализе текста изученных литературных понятий: прозаическая и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 xml:space="preserve">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выразительности (сравнение, эпитет, олицетворение);</w:t>
      </w:r>
    </w:p>
    <w:p w14:paraId="08B3201A" w14:textId="77777777" w:rsidR="00A3758D" w:rsidRPr="00000BE7" w:rsidRDefault="00BA7D10">
      <w:pPr>
        <w:autoSpaceDE w:val="0"/>
        <w:autoSpaceDN w:val="0"/>
        <w:spacing w:before="190" w:after="0" w:line="262"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14:paraId="5AE33300" w14:textId="77777777" w:rsidR="00A3758D" w:rsidRPr="00000BE7" w:rsidRDefault="00A3758D">
      <w:pPr>
        <w:rPr>
          <w:rFonts w:ascii="Times New Roman" w:hAnsi="Times New Roman" w:cs="Times New Roman"/>
          <w:lang w:val="ru-RU"/>
        </w:rPr>
        <w:sectPr w:rsidR="00A3758D" w:rsidRPr="00000BE7">
          <w:pgSz w:w="11900" w:h="16840"/>
          <w:pgMar w:top="286" w:right="794" w:bottom="1440" w:left="666" w:header="720" w:footer="720" w:gutter="0"/>
          <w:cols w:space="720" w:equalWidth="0">
            <w:col w:w="10440" w:space="0"/>
          </w:cols>
          <w:docGrid w:linePitch="360"/>
        </w:sectPr>
      </w:pPr>
    </w:p>
    <w:p w14:paraId="5928719F" w14:textId="77777777" w:rsidR="00A3758D" w:rsidRPr="00000BE7" w:rsidRDefault="00A3758D">
      <w:pPr>
        <w:autoSpaceDE w:val="0"/>
        <w:autoSpaceDN w:val="0"/>
        <w:spacing w:after="78" w:line="220" w:lineRule="exact"/>
        <w:rPr>
          <w:rFonts w:ascii="Times New Roman" w:hAnsi="Times New Roman" w:cs="Times New Roman"/>
          <w:lang w:val="ru-RU"/>
        </w:rPr>
      </w:pPr>
    </w:p>
    <w:p w14:paraId="7F9BCCCE" w14:textId="77777777" w:rsidR="00A3758D" w:rsidRPr="00000BE7" w:rsidRDefault="00BA7D10">
      <w:pPr>
        <w:autoSpaceDE w:val="0"/>
        <w:autoSpaceDN w:val="0"/>
        <w:spacing w:after="0" w:line="230" w:lineRule="auto"/>
        <w:rPr>
          <w:rFonts w:ascii="Times New Roman" w:hAnsi="Times New Roman" w:cs="Times New Roman"/>
          <w:lang w:val="ru-RU"/>
        </w:rPr>
      </w:pPr>
      <w:r w:rsidRPr="00000BE7">
        <w:rPr>
          <w:rFonts w:ascii="Times New Roman" w:eastAsia="Times New Roman" w:hAnsi="Times New Roman" w:cs="Times New Roman"/>
          <w:b/>
          <w:color w:val="000000"/>
          <w:sz w:val="24"/>
          <w:lang w:val="ru-RU"/>
        </w:rPr>
        <w:t xml:space="preserve">СОДЕРЖАНИЕ УЧЕБНОГО ПРЕДМЕТА </w:t>
      </w:r>
    </w:p>
    <w:p w14:paraId="170CF832" w14:textId="77777777" w:rsidR="00A3758D" w:rsidRPr="00000BE7" w:rsidRDefault="00BA7D10">
      <w:pPr>
        <w:autoSpaceDE w:val="0"/>
        <w:autoSpaceDN w:val="0"/>
        <w:spacing w:before="346" w:after="0" w:line="271" w:lineRule="auto"/>
        <w:ind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О Родине, героические страницы истории.</w:t>
      </w:r>
      <w:r w:rsidRPr="00000BE7">
        <w:rPr>
          <w:rFonts w:ascii="Times New Roman" w:eastAsia="Times New Roman" w:hAnsi="Times New Roman" w:cs="Times New Roman"/>
          <w:color w:val="000000"/>
          <w:sz w:val="24"/>
          <w:lang w:val="ru-RU"/>
        </w:rPr>
        <w:t xml:space="preserve"> Наше Отечество, образ родной земли в стихотворных и прозаических произведениях писателей и поэтов Х</w:t>
      </w:r>
      <w:r w:rsidRPr="00000BE7">
        <w:rPr>
          <w:rFonts w:ascii="Times New Roman" w:eastAsia="Times New Roman" w:hAnsi="Times New Roman" w:cs="Times New Roman"/>
          <w:color w:val="000000"/>
          <w:sz w:val="24"/>
        </w:rPr>
        <w:t>I</w:t>
      </w:r>
      <w:r w:rsidRPr="00000BE7">
        <w:rPr>
          <w:rFonts w:ascii="Times New Roman" w:eastAsia="Times New Roman" w:hAnsi="Times New Roman" w:cs="Times New Roman"/>
          <w:color w:val="000000"/>
          <w:sz w:val="24"/>
          <w:lang w:val="ru-RU"/>
        </w:rPr>
        <w:t xml:space="preserve">Х и ХХ веков (по выбору, не менее четырёх, например произведения И. С. Никитина, Н. М.  Языкова, С. Т.  Романовского, А. Т.  Твардовского, М. </w:t>
      </w:r>
    </w:p>
    <w:p w14:paraId="679A454B" w14:textId="77777777" w:rsidR="00A3758D" w:rsidRPr="00000BE7" w:rsidRDefault="00BA7D10">
      <w:pPr>
        <w:autoSpaceDE w:val="0"/>
        <w:autoSpaceDN w:val="0"/>
        <w:spacing w:before="70" w:after="0" w:line="286"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М. Пришвина, С. Д. Дрожжина, В. М. Пескова и др.).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Дмитрия Пожарского, Дмитрия Донского, Александра Суворова,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А. П. Платонова, Л. А. Кассиля, В. К. Железняка, С. П. Алексеева). Осознание понятия: поступок, подвиг.</w:t>
      </w:r>
    </w:p>
    <w:p w14:paraId="246131C1" w14:textId="77777777" w:rsidR="00A3758D" w:rsidRPr="00000BE7" w:rsidRDefault="00BA7D10">
      <w:pPr>
        <w:tabs>
          <w:tab w:val="left" w:pos="180"/>
        </w:tabs>
        <w:autoSpaceDE w:val="0"/>
        <w:autoSpaceDN w:val="0"/>
        <w:spacing w:before="190" w:after="0" w:line="262" w:lineRule="auto"/>
        <w:ind w:right="288"/>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i/>
          <w:color w:val="000000"/>
          <w:sz w:val="24"/>
          <w:lang w:val="ru-RU"/>
        </w:rPr>
        <w:t>Круг чтения</w:t>
      </w:r>
      <w:r w:rsidRPr="00000BE7">
        <w:rPr>
          <w:rFonts w:ascii="Times New Roman" w:eastAsia="Times New Roman" w:hAnsi="Times New Roman" w:cs="Times New Roman"/>
          <w:color w:val="000000"/>
          <w:sz w:val="24"/>
          <w:lang w:val="ru-RU"/>
        </w:rPr>
        <w:t>: народная и авторская песня: понятие исторической песни, знакомство с песнями на тему Великой Отечественной войны.</w:t>
      </w:r>
    </w:p>
    <w:p w14:paraId="3FBE74FB" w14:textId="77777777" w:rsidR="00A3758D" w:rsidRPr="00000BE7" w:rsidRDefault="00BA7D10">
      <w:pPr>
        <w:tabs>
          <w:tab w:val="left" w:pos="180"/>
        </w:tabs>
        <w:autoSpaceDE w:val="0"/>
        <w:autoSpaceDN w:val="0"/>
        <w:spacing w:before="190" w:after="0" w:line="262" w:lineRule="auto"/>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i/>
          <w:color w:val="000000"/>
          <w:sz w:val="24"/>
          <w:lang w:val="ru-RU"/>
        </w:rPr>
        <w:t>Фольклор (устное народное творчество)</w:t>
      </w:r>
      <w:r w:rsidRPr="00000BE7">
        <w:rPr>
          <w:rFonts w:ascii="Times New Roman" w:eastAsia="Times New Roman" w:hAnsi="Times New Roman" w:cs="Times New Roman"/>
          <w:color w:val="000000"/>
          <w:sz w:val="24"/>
          <w:lang w:val="ru-RU"/>
        </w:rPr>
        <w:t>. Фольклор как народная духовная культура (произведения по выбору). Многообразие видов фольклора: словесный, музыкальный, обрядовый (календарный).</w:t>
      </w:r>
    </w:p>
    <w:p w14:paraId="089AA00C" w14:textId="77777777" w:rsidR="00A3758D" w:rsidRPr="00000BE7" w:rsidRDefault="00BA7D10">
      <w:pPr>
        <w:autoSpaceDE w:val="0"/>
        <w:autoSpaceDN w:val="0"/>
        <w:spacing w:before="70" w:after="0" w:line="262" w:lineRule="auto"/>
        <w:ind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w:t>
      </w:r>
    </w:p>
    <w:p w14:paraId="2EFA9E30" w14:textId="77777777" w:rsidR="00A3758D" w:rsidRPr="00000BE7" w:rsidRDefault="00BA7D10">
      <w:pPr>
        <w:autoSpaceDE w:val="0"/>
        <w:autoSpaceDN w:val="0"/>
        <w:spacing w:before="70" w:after="0" w:line="271" w:lineRule="auto"/>
        <w:ind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F936942" w14:textId="77777777" w:rsidR="00A3758D" w:rsidRPr="00000BE7" w:rsidRDefault="00BA7D10">
      <w:pPr>
        <w:autoSpaceDE w:val="0"/>
        <w:autoSpaceDN w:val="0"/>
        <w:spacing w:before="190" w:after="0" w:line="281" w:lineRule="auto"/>
        <w:ind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Круг чтения</w:t>
      </w:r>
      <w:r w:rsidRPr="00000BE7">
        <w:rPr>
          <w:rFonts w:ascii="Times New Roman" w:eastAsia="Times New Roman" w:hAnsi="Times New Roman" w:cs="Times New Roman"/>
          <w:color w:val="000000"/>
          <w:sz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3539F04E" w14:textId="77777777" w:rsidR="00A3758D" w:rsidRPr="00000BE7" w:rsidRDefault="00BA7D10">
      <w:pPr>
        <w:autoSpaceDE w:val="0"/>
        <w:autoSpaceDN w:val="0"/>
        <w:spacing w:before="190" w:after="0" w:line="281" w:lineRule="auto"/>
        <w:ind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 xml:space="preserve">Творчество А. С. Пушкина. </w:t>
      </w:r>
      <w:r w:rsidRPr="00000BE7">
        <w:rPr>
          <w:rFonts w:ascii="Times New Roman" w:eastAsia="Times New Roman" w:hAnsi="Times New Roman" w:cs="Times New Roman"/>
          <w:color w:val="000000"/>
          <w:sz w:val="24"/>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метафора). Круг чтения: литературные сказки  А.  С.  Пушкина  в  стихах:  «Сказка  о  мёртвой царевне и о семи богатырях». Фольклорная основа авторской сказки. Положительные и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отрицательные герои, волшебные помощники, язык авторской сказки.</w:t>
      </w:r>
    </w:p>
    <w:p w14:paraId="0AC4A653" w14:textId="77777777" w:rsidR="00A3758D" w:rsidRPr="00000BE7" w:rsidRDefault="00BA7D10">
      <w:pPr>
        <w:autoSpaceDE w:val="0"/>
        <w:autoSpaceDN w:val="0"/>
        <w:spacing w:before="190" w:after="0"/>
        <w:ind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 xml:space="preserve">Творчество И. А. Крылова. </w:t>
      </w:r>
      <w:r w:rsidRPr="00000BE7">
        <w:rPr>
          <w:rFonts w:ascii="Times New Roman" w:eastAsia="Times New Roman" w:hAnsi="Times New Roman" w:cs="Times New Roman"/>
          <w:color w:val="000000"/>
          <w:sz w:val="24"/>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352D644B" w14:textId="77777777" w:rsidR="00A3758D" w:rsidRPr="00000BE7" w:rsidRDefault="00BA7D10">
      <w:pPr>
        <w:autoSpaceDE w:val="0"/>
        <w:autoSpaceDN w:val="0"/>
        <w:spacing w:before="190" w:after="0" w:line="271" w:lineRule="auto"/>
        <w:ind w:right="144"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Творчество М. Ю. Лермонтова</w:t>
      </w:r>
      <w:r w:rsidRPr="00000BE7">
        <w:rPr>
          <w:rFonts w:ascii="Times New Roman" w:eastAsia="Times New Roman" w:hAnsi="Times New Roman" w:cs="Times New Roman"/>
          <w:color w:val="000000"/>
          <w:sz w:val="24"/>
          <w:lang w:val="ru-RU"/>
        </w:rPr>
        <w:t>. Круг чтения: лирические произведения М. 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w:t>
      </w:r>
    </w:p>
    <w:p w14:paraId="296D562F" w14:textId="77777777" w:rsidR="00A3758D" w:rsidRPr="00000BE7" w:rsidRDefault="00BA7D10">
      <w:pPr>
        <w:autoSpaceDE w:val="0"/>
        <w:autoSpaceDN w:val="0"/>
        <w:spacing w:before="70" w:after="0" w:line="230"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Переносное значение   слов   в   метафоре. Метафора   в   стихотворениях М. Ю. Лермонтова.</w:t>
      </w:r>
    </w:p>
    <w:p w14:paraId="629000BF" w14:textId="77777777" w:rsidR="00A3758D" w:rsidRPr="00000BE7" w:rsidRDefault="00BA7D10">
      <w:pPr>
        <w:autoSpaceDE w:val="0"/>
        <w:autoSpaceDN w:val="0"/>
        <w:spacing w:before="190" w:after="0" w:line="271" w:lineRule="auto"/>
        <w:ind w:right="576"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Литературная сказка.</w:t>
      </w:r>
      <w:r w:rsidRPr="00000BE7">
        <w:rPr>
          <w:rFonts w:ascii="Times New Roman" w:eastAsia="Times New Roman" w:hAnsi="Times New Roman" w:cs="Times New Roman"/>
          <w:color w:val="000000"/>
          <w:sz w:val="24"/>
          <w:lang w:val="ru-RU"/>
        </w:rPr>
        <w:t xml:space="preserve"> Тематика авторских стихотворных сказок (две-три по выбору). Герои литературных сказок (произведения   М.  Ю.   Лермонтова,   П.  П.  Ершова,   П. П. Бажова, С. Т. Аксакова, С.  Я.  Маршака и др.). Связь литературной сказки с фольклорной: народная речь —</w:t>
      </w:r>
    </w:p>
    <w:p w14:paraId="497977A7" w14:textId="77777777" w:rsidR="00A3758D" w:rsidRPr="00000BE7" w:rsidRDefault="00A3758D">
      <w:pPr>
        <w:rPr>
          <w:rFonts w:ascii="Times New Roman" w:hAnsi="Times New Roman" w:cs="Times New Roman"/>
          <w:lang w:val="ru-RU"/>
        </w:rPr>
        <w:sectPr w:rsidR="00A3758D" w:rsidRPr="00000BE7">
          <w:pgSz w:w="11900" w:h="16840"/>
          <w:pgMar w:top="298" w:right="640" w:bottom="372" w:left="666" w:header="720" w:footer="720" w:gutter="0"/>
          <w:cols w:space="720" w:equalWidth="0">
            <w:col w:w="10594" w:space="0"/>
          </w:cols>
          <w:docGrid w:linePitch="360"/>
        </w:sectPr>
      </w:pPr>
    </w:p>
    <w:p w14:paraId="53F01A75" w14:textId="77777777" w:rsidR="00A3758D" w:rsidRPr="00000BE7" w:rsidRDefault="00A3758D">
      <w:pPr>
        <w:autoSpaceDE w:val="0"/>
        <w:autoSpaceDN w:val="0"/>
        <w:spacing w:after="66" w:line="220" w:lineRule="exact"/>
        <w:rPr>
          <w:rFonts w:ascii="Times New Roman" w:hAnsi="Times New Roman" w:cs="Times New Roman"/>
          <w:lang w:val="ru-RU"/>
        </w:rPr>
      </w:pPr>
    </w:p>
    <w:p w14:paraId="3D33DDB6" w14:textId="77777777" w:rsidR="00A3758D" w:rsidRPr="00000BE7" w:rsidRDefault="00BA7D10">
      <w:pPr>
        <w:autoSpaceDE w:val="0"/>
        <w:autoSpaceDN w:val="0"/>
        <w:spacing w:after="0" w:line="230"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особенность авторской сказки. Иллюстрации в сказке: назначение, особенности.</w:t>
      </w:r>
    </w:p>
    <w:p w14:paraId="09CD557A" w14:textId="77777777" w:rsidR="00A3758D" w:rsidRPr="00000BE7" w:rsidRDefault="00BA7D10">
      <w:pPr>
        <w:autoSpaceDE w:val="0"/>
        <w:autoSpaceDN w:val="0"/>
        <w:spacing w:before="190" w:after="0"/>
        <w:ind w:right="576"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Картины природы в творчестве поэтов и писателей Х</w:t>
      </w:r>
      <w:r w:rsidRPr="00000BE7">
        <w:rPr>
          <w:rFonts w:ascii="Times New Roman" w:eastAsia="Times New Roman" w:hAnsi="Times New Roman" w:cs="Times New Roman"/>
          <w:i/>
          <w:color w:val="000000"/>
          <w:sz w:val="24"/>
        </w:rPr>
        <w:t>I</w:t>
      </w:r>
      <w:r w:rsidRPr="00000BE7">
        <w:rPr>
          <w:rFonts w:ascii="Times New Roman" w:eastAsia="Times New Roman" w:hAnsi="Times New Roman" w:cs="Times New Roman"/>
          <w:i/>
          <w:color w:val="000000"/>
          <w:sz w:val="24"/>
          <w:lang w:val="ru-RU"/>
        </w:rPr>
        <w:t>Х— ХХ веков</w:t>
      </w:r>
      <w:r w:rsidRPr="00000BE7">
        <w:rPr>
          <w:rFonts w:ascii="Times New Roman" w:eastAsia="Times New Roman" w:hAnsi="Times New Roman" w:cs="Times New Roman"/>
          <w:color w:val="000000"/>
          <w:sz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 А. Жуковский, Е.  А.  Баратынский, Ф.  И.  Тютчев, А.  А.  Фет, Н.  А. </w:t>
      </w:r>
    </w:p>
    <w:p w14:paraId="2554F24D" w14:textId="77777777" w:rsidR="00A3758D" w:rsidRPr="00000BE7" w:rsidRDefault="00BA7D10">
      <w:pPr>
        <w:autoSpaceDE w:val="0"/>
        <w:autoSpaceDN w:val="0"/>
        <w:spacing w:before="70" w:after="0" w:line="281"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Некрасов,  И.  А.   Бунин,  А.  А.   Блок,  К.  Д.   Бальмонт, М. И. Цветаева и др.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46E04AAA" w14:textId="77777777" w:rsidR="00A3758D" w:rsidRPr="00000BE7" w:rsidRDefault="00BA7D10">
      <w:pPr>
        <w:tabs>
          <w:tab w:val="left" w:pos="180"/>
        </w:tabs>
        <w:autoSpaceDE w:val="0"/>
        <w:autoSpaceDN w:val="0"/>
        <w:spacing w:before="192" w:after="0" w:line="262" w:lineRule="auto"/>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i/>
          <w:color w:val="000000"/>
          <w:sz w:val="24"/>
          <w:lang w:val="ru-RU"/>
        </w:rPr>
        <w:t>Творчество Л. Н. Толстого</w:t>
      </w:r>
      <w:r w:rsidRPr="00000BE7">
        <w:rPr>
          <w:rFonts w:ascii="Times New Roman" w:eastAsia="Times New Roman" w:hAnsi="Times New Roman" w:cs="Times New Roman"/>
          <w:color w:val="000000"/>
          <w:sz w:val="24"/>
          <w:lang w:val="ru-RU"/>
        </w:rPr>
        <w:t>.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w:t>
      </w:r>
    </w:p>
    <w:p w14:paraId="259D3BAB" w14:textId="77777777" w:rsidR="00A3758D" w:rsidRPr="00000BE7" w:rsidRDefault="00BA7D10">
      <w:pPr>
        <w:autoSpaceDE w:val="0"/>
        <w:autoSpaceDN w:val="0"/>
        <w:spacing w:before="70" w:after="0" w:line="271"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Значение реальных жизненных ситуаций в создании рассказа, повести. Отрывки из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1C06D5C8" w14:textId="77777777" w:rsidR="00A3758D" w:rsidRPr="00000BE7" w:rsidRDefault="00BA7D10">
      <w:pPr>
        <w:autoSpaceDE w:val="0"/>
        <w:autoSpaceDN w:val="0"/>
        <w:spacing w:before="190" w:after="0"/>
        <w:ind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Произведения о животных и родной природе.</w:t>
      </w:r>
      <w:r w:rsidRPr="00000BE7">
        <w:rPr>
          <w:rFonts w:ascii="Times New Roman" w:eastAsia="Times New Roman" w:hAnsi="Times New Roman" w:cs="Times New Roman"/>
          <w:color w:val="000000"/>
          <w:sz w:val="24"/>
          <w:lang w:val="ru-RU"/>
        </w:rPr>
        <w:t xml:space="preserve"> Взаимоотношения человека и животных, защита и охрана природы — тема произведений литературы. Круг чтения (не менее трёх авторов): на  примере произведений  А. И.   Куприна,  В.  П.   Астафьева, К. Г. Паустовско</w:t>
      </w:r>
      <w:r w:rsidR="004B1469" w:rsidRPr="00000BE7">
        <w:rPr>
          <w:rFonts w:ascii="Times New Roman" w:eastAsia="Times New Roman" w:hAnsi="Times New Roman" w:cs="Times New Roman"/>
          <w:color w:val="000000"/>
          <w:sz w:val="24"/>
          <w:lang w:val="ru-RU"/>
        </w:rPr>
        <w:t xml:space="preserve">го, М. М. Пришвина, </w:t>
      </w:r>
      <w:r w:rsidRPr="00000BE7">
        <w:rPr>
          <w:rFonts w:ascii="Times New Roman" w:eastAsia="Times New Roman" w:hAnsi="Times New Roman" w:cs="Times New Roman"/>
          <w:color w:val="000000"/>
          <w:sz w:val="24"/>
          <w:lang w:val="ru-RU"/>
        </w:rPr>
        <w:t xml:space="preserve"> и др.</w:t>
      </w:r>
    </w:p>
    <w:p w14:paraId="4D441825" w14:textId="77777777" w:rsidR="00A3758D" w:rsidRPr="00000BE7" w:rsidRDefault="00BA7D10">
      <w:pPr>
        <w:autoSpaceDE w:val="0"/>
        <w:autoSpaceDN w:val="0"/>
        <w:spacing w:before="190" w:after="0" w:line="281" w:lineRule="auto"/>
        <w:ind w:right="144"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Произведения о детях</w:t>
      </w:r>
      <w:r w:rsidRPr="00000BE7">
        <w:rPr>
          <w:rFonts w:ascii="Times New Roman" w:eastAsia="Times New Roman" w:hAnsi="Times New Roman" w:cs="Times New Roman"/>
          <w:color w:val="000000"/>
          <w:sz w:val="24"/>
          <w:lang w:val="ru-RU"/>
        </w:rPr>
        <w:t xml:space="preserve">. Тематика произведений о детях, их жизни, играх и занятиях,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 xml:space="preserve">взаимоотношениях со взрослыми и сверстниками (на примере произведений не менее трёх авторов): А.  П.  Чехова, Б.  С.  Житкова, Н.  Г. Гарина-Михайловского, В. 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 </w:t>
      </w:r>
    </w:p>
    <w:p w14:paraId="485F3003" w14:textId="77777777" w:rsidR="00A3758D" w:rsidRPr="00000BE7" w:rsidRDefault="00BA7D10">
      <w:pPr>
        <w:autoSpaceDE w:val="0"/>
        <w:autoSpaceDN w:val="0"/>
        <w:spacing w:before="190" w:after="0" w:line="271" w:lineRule="auto"/>
        <w:ind w:right="432"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Пьеса.</w:t>
      </w:r>
      <w:r w:rsidRPr="00000BE7">
        <w:rPr>
          <w:rFonts w:ascii="Times New Roman" w:eastAsia="Times New Roman" w:hAnsi="Times New Roman" w:cs="Times New Roman"/>
          <w:color w:val="000000"/>
          <w:sz w:val="24"/>
          <w:lang w:val="ru-RU"/>
        </w:rPr>
        <w:t xml:space="preserve"> Знакомство с новым жанром — пьесой-сказкой.  Пьеса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 назначение, содержание.</w:t>
      </w:r>
    </w:p>
    <w:p w14:paraId="06C1C480" w14:textId="77777777" w:rsidR="00A3758D" w:rsidRPr="00000BE7" w:rsidRDefault="00BA7D10">
      <w:pPr>
        <w:autoSpaceDE w:val="0"/>
        <w:autoSpaceDN w:val="0"/>
        <w:spacing w:before="190" w:after="0" w:line="278" w:lineRule="auto"/>
        <w:ind w:right="432"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Юмористические произведения.</w:t>
      </w:r>
      <w:r w:rsidRPr="00000BE7">
        <w:rPr>
          <w:rFonts w:ascii="Times New Roman" w:eastAsia="Times New Roman" w:hAnsi="Times New Roman" w:cs="Times New Roman"/>
          <w:color w:val="000000"/>
          <w:sz w:val="24"/>
          <w:lang w:val="ru-RU"/>
        </w:rPr>
        <w:t xml:space="preserve"> Круг чтения (не менее двух произведений по выбору): юмористические произведения на примере рассказов М. М. Зощенко, В.  Ю. Драгунского, Н. Н. Носова, В. 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529C1B12" w14:textId="77777777" w:rsidR="00A3758D" w:rsidRPr="00000BE7" w:rsidRDefault="00BA7D10">
      <w:pPr>
        <w:autoSpaceDE w:val="0"/>
        <w:autoSpaceDN w:val="0"/>
        <w:spacing w:before="190" w:after="0" w:line="271" w:lineRule="auto"/>
        <w:ind w:right="144"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Зарубежная литература</w:t>
      </w:r>
      <w:r w:rsidRPr="00000BE7">
        <w:rPr>
          <w:rFonts w:ascii="Times New Roman" w:eastAsia="Times New Roman" w:hAnsi="Times New Roman" w:cs="Times New Roman"/>
          <w:color w:val="000000"/>
          <w:sz w:val="24"/>
          <w:lang w:val="ru-RU"/>
        </w:rPr>
        <w:t xml:space="preserve">. Расширение круга чтения произведений зарубежных писателей. Литературные сказки Ш. Перро, Х.-К. Андерсена, братьев Гримм, Э. Т. А. Гофмана, Т. Янссон и др. (по выбору). Приключенческая литература: произведения Дж. Свифта, Марка Твена. </w:t>
      </w:r>
    </w:p>
    <w:p w14:paraId="49C760B3" w14:textId="77777777" w:rsidR="00A3758D" w:rsidRPr="00000BE7" w:rsidRDefault="00BA7D10">
      <w:pPr>
        <w:autoSpaceDE w:val="0"/>
        <w:autoSpaceDN w:val="0"/>
        <w:spacing w:before="190" w:after="0" w:line="281" w:lineRule="auto"/>
        <w:ind w:right="144" w:firstLine="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Библиографическая  культура   (работа   с   детской   книгой и справочной литературой)</w:t>
      </w:r>
      <w:r w:rsidRPr="00000BE7">
        <w:rPr>
          <w:rFonts w:ascii="Times New Roman" w:eastAsia="Times New Roman" w:hAnsi="Times New Roman" w:cs="Times New Roman"/>
          <w:color w:val="000000"/>
          <w:sz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00D580BB" w14:textId="77777777" w:rsidR="00A3758D" w:rsidRPr="00000BE7" w:rsidRDefault="00A3758D">
      <w:pPr>
        <w:rPr>
          <w:rFonts w:ascii="Times New Roman" w:hAnsi="Times New Roman" w:cs="Times New Roman"/>
          <w:lang w:val="ru-RU"/>
        </w:rPr>
        <w:sectPr w:rsidR="00A3758D" w:rsidRPr="00000BE7">
          <w:pgSz w:w="11900" w:h="16840"/>
          <w:pgMar w:top="286" w:right="668" w:bottom="968" w:left="666" w:header="720" w:footer="720" w:gutter="0"/>
          <w:cols w:space="720" w:equalWidth="0">
            <w:col w:w="10566" w:space="0"/>
          </w:cols>
          <w:docGrid w:linePitch="360"/>
        </w:sectPr>
      </w:pPr>
    </w:p>
    <w:p w14:paraId="19B84746" w14:textId="77777777" w:rsidR="00A3758D" w:rsidRPr="00000BE7" w:rsidRDefault="00A3758D">
      <w:pPr>
        <w:autoSpaceDE w:val="0"/>
        <w:autoSpaceDN w:val="0"/>
        <w:spacing w:after="78" w:line="220" w:lineRule="exact"/>
        <w:rPr>
          <w:rFonts w:ascii="Times New Roman" w:hAnsi="Times New Roman" w:cs="Times New Roman"/>
          <w:lang w:val="ru-RU"/>
        </w:rPr>
      </w:pPr>
    </w:p>
    <w:p w14:paraId="4D930AE4" w14:textId="77777777" w:rsidR="00A3758D" w:rsidRPr="00000BE7" w:rsidRDefault="00BA7D10">
      <w:pPr>
        <w:autoSpaceDE w:val="0"/>
        <w:autoSpaceDN w:val="0"/>
        <w:spacing w:after="0" w:line="230" w:lineRule="auto"/>
        <w:rPr>
          <w:rFonts w:ascii="Times New Roman" w:hAnsi="Times New Roman" w:cs="Times New Roman"/>
          <w:lang w:val="ru-RU"/>
        </w:rPr>
      </w:pPr>
      <w:r w:rsidRPr="00000BE7">
        <w:rPr>
          <w:rFonts w:ascii="Times New Roman" w:eastAsia="Times New Roman" w:hAnsi="Times New Roman" w:cs="Times New Roman"/>
          <w:b/>
          <w:color w:val="000000"/>
          <w:sz w:val="24"/>
          <w:lang w:val="ru-RU"/>
        </w:rPr>
        <w:t>ПЛАНИРУЕМЫЕ ОБРАЗОВАТЕЛЬНЫЕ РЕЗУЛЬТАТЫ</w:t>
      </w:r>
    </w:p>
    <w:p w14:paraId="1D15B698" w14:textId="77777777" w:rsidR="00A3758D" w:rsidRPr="00000BE7" w:rsidRDefault="00BA7D10">
      <w:pPr>
        <w:tabs>
          <w:tab w:val="left" w:pos="180"/>
        </w:tabs>
        <w:autoSpaceDE w:val="0"/>
        <w:autoSpaceDN w:val="0"/>
        <w:spacing w:before="346" w:after="0" w:line="262" w:lineRule="auto"/>
        <w:ind w:right="144"/>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Изучение литературного чтения в 4 классе направлено на достижение обучающимися личностных, метапредметных и предметных результатов освоения учебного предмета.</w:t>
      </w:r>
    </w:p>
    <w:p w14:paraId="650A9446" w14:textId="77777777" w:rsidR="00A3758D" w:rsidRPr="00000BE7" w:rsidRDefault="00BA7D10">
      <w:pPr>
        <w:autoSpaceDE w:val="0"/>
        <w:autoSpaceDN w:val="0"/>
        <w:spacing w:before="262" w:after="0" w:line="230" w:lineRule="auto"/>
        <w:rPr>
          <w:rFonts w:ascii="Times New Roman" w:hAnsi="Times New Roman" w:cs="Times New Roman"/>
          <w:lang w:val="ru-RU"/>
        </w:rPr>
      </w:pPr>
      <w:r w:rsidRPr="00000BE7">
        <w:rPr>
          <w:rFonts w:ascii="Times New Roman" w:eastAsia="Times New Roman" w:hAnsi="Times New Roman" w:cs="Times New Roman"/>
          <w:b/>
          <w:color w:val="000000"/>
          <w:sz w:val="24"/>
          <w:lang w:val="ru-RU"/>
        </w:rPr>
        <w:t>ЛИЧНОСТНЫЕ РЕЗУЛЬТАТЫ</w:t>
      </w:r>
    </w:p>
    <w:p w14:paraId="61E71DF7" w14:textId="77777777" w:rsidR="00A3758D" w:rsidRPr="00000BE7" w:rsidRDefault="00BA7D10">
      <w:pPr>
        <w:autoSpaceDE w:val="0"/>
        <w:autoSpaceDN w:val="0"/>
        <w:spacing w:before="166" w:after="0" w:line="286" w:lineRule="auto"/>
        <w:ind w:firstLine="180"/>
        <w:rPr>
          <w:rFonts w:ascii="Times New Roman" w:hAnsi="Times New Roman" w:cs="Times New Roman"/>
          <w:lang w:val="ru-RU"/>
        </w:rPr>
      </w:pPr>
      <w:r w:rsidRPr="00000BE7">
        <w:rPr>
          <w:rFonts w:ascii="Times New Roman" w:eastAsia="Times New Roman" w:hAnsi="Times New Roman" w:cs="Times New Roman"/>
          <w:color w:val="000000"/>
          <w:sz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w:t>
      </w:r>
      <w:r w:rsidR="00FB11B7" w:rsidRPr="00000BE7">
        <w:rPr>
          <w:rFonts w:ascii="Times New Roman" w:eastAsia="Times New Roman" w:hAnsi="Times New Roman" w:cs="Times New Roman"/>
          <w:color w:val="000000"/>
          <w:sz w:val="24"/>
          <w:lang w:val="ru-RU"/>
        </w:rPr>
        <w:t xml:space="preserve"> </w:t>
      </w:r>
      <w:r w:rsidRPr="00000BE7">
        <w:rPr>
          <w:rFonts w:ascii="Times New Roman" w:eastAsia="Times New Roman" w:hAnsi="Times New Roman" w:cs="Times New Roman"/>
          <w:color w:val="000000"/>
          <w:sz w:val="24"/>
          <w:lang w:val="ru-RU"/>
        </w:rPr>
        <w:t>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7A757314" w14:textId="77777777" w:rsidR="00A3758D" w:rsidRPr="00000BE7" w:rsidRDefault="00BA7D10">
      <w:pPr>
        <w:autoSpaceDE w:val="0"/>
        <w:autoSpaceDN w:val="0"/>
        <w:spacing w:before="190"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Гражданско-патриотическое воспитание:</w:t>
      </w:r>
    </w:p>
    <w:p w14:paraId="06CCCB1E" w14:textId="77777777" w:rsidR="00A3758D" w:rsidRPr="00000BE7" w:rsidRDefault="00BA7D10">
      <w:pPr>
        <w:autoSpaceDE w:val="0"/>
        <w:autoSpaceDN w:val="0"/>
        <w:spacing w:before="178" w:after="0" w:line="271" w:lineRule="auto"/>
        <w:ind w:left="420"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7998F352" w14:textId="77777777" w:rsidR="00A3758D" w:rsidRPr="00000BE7" w:rsidRDefault="00BA7D10">
      <w:pPr>
        <w:autoSpaceDE w:val="0"/>
        <w:autoSpaceDN w:val="0"/>
        <w:spacing w:before="190" w:after="0"/>
        <w:ind w:left="420"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7BBB7E2E" w14:textId="77777777" w:rsidR="00A3758D" w:rsidRPr="00000BE7" w:rsidRDefault="00BA7D10">
      <w:pPr>
        <w:autoSpaceDE w:val="0"/>
        <w:autoSpaceDN w:val="0"/>
        <w:spacing w:before="190" w:after="0" w:line="271" w:lineRule="auto"/>
        <w:ind w:left="420" w:right="288"/>
        <w:rPr>
          <w:rFonts w:ascii="Times New Roman" w:hAnsi="Times New Roman" w:cs="Times New Roman"/>
          <w:lang w:val="ru-RU"/>
        </w:rPr>
      </w:pPr>
      <w:r w:rsidRPr="00000BE7">
        <w:rPr>
          <w:rFonts w:ascii="Times New Roman" w:eastAsia="Times New Roman" w:hAnsi="Times New Roman" w:cs="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2E4B267" w14:textId="77777777" w:rsidR="00A3758D" w:rsidRPr="00000BE7" w:rsidRDefault="00BA7D10">
      <w:pPr>
        <w:autoSpaceDE w:val="0"/>
        <w:autoSpaceDN w:val="0"/>
        <w:spacing w:before="178"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Духовно-нравственное воспитание:</w:t>
      </w:r>
    </w:p>
    <w:p w14:paraId="7A9D17D2" w14:textId="77777777" w:rsidR="00A3758D" w:rsidRPr="00000BE7" w:rsidRDefault="00BA7D10">
      <w:pPr>
        <w:autoSpaceDE w:val="0"/>
        <w:autoSpaceDN w:val="0"/>
        <w:spacing w:before="178" w:after="0"/>
        <w:ind w:left="420" w:right="720"/>
        <w:rPr>
          <w:rFonts w:ascii="Times New Roman" w:hAnsi="Times New Roman" w:cs="Times New Roman"/>
          <w:lang w:val="ru-RU"/>
        </w:rPr>
      </w:pPr>
      <w:r w:rsidRPr="00000BE7">
        <w:rPr>
          <w:rFonts w:ascii="Times New Roman" w:eastAsia="Times New Roman" w:hAnsi="Times New Roman" w:cs="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7A7BD89" w14:textId="77777777" w:rsidR="00A3758D" w:rsidRPr="00000BE7" w:rsidRDefault="00BA7D10">
      <w:pPr>
        <w:autoSpaceDE w:val="0"/>
        <w:autoSpaceDN w:val="0"/>
        <w:spacing w:before="240" w:after="0" w:line="262" w:lineRule="auto"/>
        <w:ind w:left="420"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14:paraId="791F207C" w14:textId="77777777" w:rsidR="00A3758D" w:rsidRPr="00000BE7" w:rsidRDefault="00BA7D10">
      <w:pPr>
        <w:autoSpaceDE w:val="0"/>
        <w:autoSpaceDN w:val="0"/>
        <w:spacing w:before="190" w:after="0" w:line="262" w:lineRule="auto"/>
        <w:ind w:left="420" w:right="864"/>
        <w:rPr>
          <w:rFonts w:ascii="Times New Roman" w:hAnsi="Times New Roman" w:cs="Times New Roman"/>
          <w:lang w:val="ru-RU"/>
        </w:rPr>
      </w:pPr>
      <w:r w:rsidRPr="00000BE7">
        <w:rPr>
          <w:rFonts w:ascii="Times New Roman" w:eastAsia="Times New Roman" w:hAnsi="Times New Roman" w:cs="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3A2E2EA8" w14:textId="77777777" w:rsidR="00A3758D" w:rsidRPr="00000BE7" w:rsidRDefault="00BA7D10">
      <w:pPr>
        <w:autoSpaceDE w:val="0"/>
        <w:autoSpaceDN w:val="0"/>
        <w:spacing w:before="190" w:after="0" w:line="262" w:lineRule="auto"/>
        <w:ind w:left="420"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14:paraId="18C0B561" w14:textId="77777777" w:rsidR="00A3758D" w:rsidRPr="00000BE7" w:rsidRDefault="00BA7D10">
      <w:pPr>
        <w:autoSpaceDE w:val="0"/>
        <w:autoSpaceDN w:val="0"/>
        <w:spacing w:before="178"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Эстетическое воспитание:</w:t>
      </w:r>
    </w:p>
    <w:p w14:paraId="33FB159E" w14:textId="77777777" w:rsidR="00A3758D" w:rsidRPr="00000BE7" w:rsidRDefault="00BA7D10">
      <w:pPr>
        <w:autoSpaceDE w:val="0"/>
        <w:autoSpaceDN w:val="0"/>
        <w:spacing w:before="178" w:after="0"/>
        <w:ind w:left="420" w:right="288"/>
        <w:rPr>
          <w:rFonts w:ascii="Times New Roman" w:hAnsi="Times New Roman" w:cs="Times New Roman"/>
          <w:lang w:val="ru-RU"/>
        </w:rPr>
      </w:pPr>
      <w:r w:rsidRPr="00000BE7">
        <w:rPr>
          <w:rFonts w:ascii="Times New Roman" w:eastAsia="Times New Roman" w:hAnsi="Times New Roman" w:cs="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42791DE6"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приобретение  эстетического  опыта  слушания,  чтения и эмоционально-эстетической оценки</w:t>
      </w:r>
    </w:p>
    <w:p w14:paraId="3B7CCFAE" w14:textId="77777777" w:rsidR="00A3758D" w:rsidRPr="00000BE7" w:rsidRDefault="00A3758D">
      <w:pPr>
        <w:rPr>
          <w:rFonts w:ascii="Times New Roman" w:hAnsi="Times New Roman" w:cs="Times New Roman"/>
          <w:lang w:val="ru-RU"/>
        </w:rPr>
        <w:sectPr w:rsidR="00A3758D" w:rsidRPr="00000BE7">
          <w:pgSz w:w="11900" w:h="16840"/>
          <w:pgMar w:top="298" w:right="650" w:bottom="440" w:left="666" w:header="720" w:footer="720" w:gutter="0"/>
          <w:cols w:space="720" w:equalWidth="0">
            <w:col w:w="10584" w:space="0"/>
          </w:cols>
          <w:docGrid w:linePitch="360"/>
        </w:sectPr>
      </w:pPr>
    </w:p>
    <w:p w14:paraId="3E3818DB" w14:textId="77777777" w:rsidR="00A3758D" w:rsidRPr="00000BE7" w:rsidRDefault="00A3758D">
      <w:pPr>
        <w:autoSpaceDE w:val="0"/>
        <w:autoSpaceDN w:val="0"/>
        <w:spacing w:after="66" w:line="220" w:lineRule="exact"/>
        <w:rPr>
          <w:rFonts w:ascii="Times New Roman" w:hAnsi="Times New Roman" w:cs="Times New Roman"/>
          <w:lang w:val="ru-RU"/>
        </w:rPr>
      </w:pPr>
    </w:p>
    <w:p w14:paraId="091E70D0" w14:textId="77777777" w:rsidR="00A3758D" w:rsidRPr="00000BE7" w:rsidRDefault="00BA7D10">
      <w:pPr>
        <w:autoSpaceDE w:val="0"/>
        <w:autoSpaceDN w:val="0"/>
        <w:spacing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произведений фольклора и художественной литературы;</w:t>
      </w:r>
    </w:p>
    <w:p w14:paraId="6FDA9A93" w14:textId="77777777" w:rsidR="00A3758D" w:rsidRPr="00000BE7" w:rsidRDefault="00BA7D10">
      <w:pPr>
        <w:autoSpaceDE w:val="0"/>
        <w:autoSpaceDN w:val="0"/>
        <w:spacing w:before="190" w:after="0" w:line="262" w:lineRule="auto"/>
        <w:ind w:left="420" w:right="864"/>
        <w:rPr>
          <w:rFonts w:ascii="Times New Roman" w:hAnsi="Times New Roman" w:cs="Times New Roman"/>
          <w:lang w:val="ru-RU"/>
        </w:rPr>
      </w:pPr>
      <w:r w:rsidRPr="00000BE7">
        <w:rPr>
          <w:rFonts w:ascii="Times New Roman" w:eastAsia="Times New Roman" w:hAnsi="Times New Roman" w:cs="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14:paraId="3068F064" w14:textId="77777777" w:rsidR="00A3758D" w:rsidRPr="00000BE7" w:rsidRDefault="00BA7D10">
      <w:pPr>
        <w:autoSpaceDE w:val="0"/>
        <w:autoSpaceDN w:val="0"/>
        <w:spacing w:before="178"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Физическое воспитание, формирование культуры здоровья эмоционального благополучия:</w:t>
      </w:r>
    </w:p>
    <w:p w14:paraId="44DAF0E3" w14:textId="77777777" w:rsidR="00A3758D" w:rsidRPr="00000BE7" w:rsidRDefault="00BA7D10">
      <w:pPr>
        <w:autoSpaceDE w:val="0"/>
        <w:autoSpaceDN w:val="0"/>
        <w:spacing w:before="178" w:after="0" w:line="262" w:lineRule="auto"/>
        <w:ind w:left="420"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14:paraId="1E581606"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бережное отношение к физическому и психическому здоровью.</w:t>
      </w:r>
    </w:p>
    <w:p w14:paraId="3451AAB0" w14:textId="77777777" w:rsidR="00A3758D" w:rsidRPr="00000BE7" w:rsidRDefault="00BA7D10">
      <w:pPr>
        <w:autoSpaceDE w:val="0"/>
        <w:autoSpaceDN w:val="0"/>
        <w:spacing w:before="178"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Трудовое воспитание:</w:t>
      </w:r>
    </w:p>
    <w:p w14:paraId="3C0DF8DB" w14:textId="77777777" w:rsidR="00A3758D" w:rsidRPr="00000BE7" w:rsidRDefault="00BA7D10">
      <w:pPr>
        <w:autoSpaceDE w:val="0"/>
        <w:autoSpaceDN w:val="0"/>
        <w:spacing w:before="180" w:after="0" w:line="271" w:lineRule="auto"/>
        <w:ind w:left="420" w:right="720"/>
        <w:rPr>
          <w:rFonts w:ascii="Times New Roman" w:hAnsi="Times New Roman" w:cs="Times New Roman"/>
          <w:lang w:val="ru-RU"/>
        </w:rPr>
      </w:pPr>
      <w:r w:rsidRPr="00000BE7">
        <w:rPr>
          <w:rFonts w:ascii="Times New Roman" w:eastAsia="Times New Roman" w:hAnsi="Times New Roman" w:cs="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F10B801" w14:textId="77777777" w:rsidR="00A3758D" w:rsidRPr="00000BE7" w:rsidRDefault="00BA7D10">
      <w:pPr>
        <w:autoSpaceDE w:val="0"/>
        <w:autoSpaceDN w:val="0"/>
        <w:spacing w:before="178"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Экологическое воспитание:</w:t>
      </w:r>
    </w:p>
    <w:p w14:paraId="3F700562" w14:textId="77777777" w:rsidR="00A3758D" w:rsidRPr="00000BE7" w:rsidRDefault="00BA7D10">
      <w:pPr>
        <w:autoSpaceDE w:val="0"/>
        <w:autoSpaceDN w:val="0"/>
        <w:spacing w:before="178" w:after="0" w:line="262" w:lineRule="auto"/>
        <w:ind w:left="420"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14:paraId="478B66BB"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неприятие действий, приносящих ей вред.</w:t>
      </w:r>
    </w:p>
    <w:p w14:paraId="49F0DD83" w14:textId="77777777" w:rsidR="00A3758D" w:rsidRPr="00000BE7" w:rsidRDefault="00BA7D10">
      <w:pPr>
        <w:autoSpaceDE w:val="0"/>
        <w:autoSpaceDN w:val="0"/>
        <w:spacing w:before="178" w:after="0" w:line="230" w:lineRule="auto"/>
        <w:ind w:left="180"/>
        <w:rPr>
          <w:rFonts w:ascii="Times New Roman" w:hAnsi="Times New Roman" w:cs="Times New Roman"/>
          <w:lang w:val="ru-RU"/>
        </w:rPr>
      </w:pPr>
      <w:r w:rsidRPr="00000BE7">
        <w:rPr>
          <w:rFonts w:ascii="Times New Roman" w:eastAsia="Times New Roman" w:hAnsi="Times New Roman" w:cs="Times New Roman"/>
          <w:b/>
          <w:color w:val="000000"/>
          <w:sz w:val="24"/>
          <w:lang w:val="ru-RU"/>
        </w:rPr>
        <w:t>Ценности научного познания:</w:t>
      </w:r>
    </w:p>
    <w:p w14:paraId="386ED2AB" w14:textId="77777777" w:rsidR="00A3758D" w:rsidRPr="00000BE7" w:rsidRDefault="00BA7D10">
      <w:pPr>
        <w:autoSpaceDE w:val="0"/>
        <w:autoSpaceDN w:val="0"/>
        <w:spacing w:before="178" w:after="0" w:line="271" w:lineRule="auto"/>
        <w:ind w:left="420"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E94A910"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овладение смысловым чтением для решения различного уровня учебных и жизненных задач;</w:t>
      </w:r>
    </w:p>
    <w:p w14:paraId="78269477" w14:textId="77777777" w:rsidR="00A3758D" w:rsidRPr="00000BE7" w:rsidRDefault="00BA7D10">
      <w:pPr>
        <w:autoSpaceDE w:val="0"/>
        <w:autoSpaceDN w:val="0"/>
        <w:spacing w:before="190" w:after="0"/>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7B1A8845" w14:textId="77777777" w:rsidR="00A3758D" w:rsidRPr="00000BE7" w:rsidRDefault="00BA7D10">
      <w:pPr>
        <w:autoSpaceDE w:val="0"/>
        <w:autoSpaceDN w:val="0"/>
        <w:spacing w:before="322" w:after="0" w:line="230" w:lineRule="auto"/>
        <w:rPr>
          <w:rFonts w:ascii="Times New Roman" w:hAnsi="Times New Roman" w:cs="Times New Roman"/>
          <w:lang w:val="ru-RU"/>
        </w:rPr>
      </w:pPr>
      <w:r w:rsidRPr="00000BE7">
        <w:rPr>
          <w:rFonts w:ascii="Times New Roman" w:eastAsia="Times New Roman" w:hAnsi="Times New Roman" w:cs="Times New Roman"/>
          <w:b/>
          <w:color w:val="000000"/>
          <w:sz w:val="24"/>
          <w:lang w:val="ru-RU"/>
        </w:rPr>
        <w:t>МЕТАПРЕДМЕТНЫЕ РЕЗУЛЬТАТЫ</w:t>
      </w:r>
    </w:p>
    <w:p w14:paraId="43EAC6C3" w14:textId="77777777" w:rsidR="00A3758D" w:rsidRPr="00000BE7" w:rsidRDefault="00BA7D10">
      <w:pPr>
        <w:tabs>
          <w:tab w:val="left" w:pos="180"/>
        </w:tabs>
        <w:autoSpaceDE w:val="0"/>
        <w:autoSpaceDN w:val="0"/>
        <w:spacing w:before="166" w:after="0" w:line="262" w:lineRule="auto"/>
        <w:ind w:right="144"/>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20D7FEE2" w14:textId="77777777" w:rsidR="00A3758D" w:rsidRPr="00000BE7" w:rsidRDefault="00BA7D10">
      <w:pPr>
        <w:autoSpaceDE w:val="0"/>
        <w:autoSpaceDN w:val="0"/>
        <w:spacing w:before="192" w:after="0" w:line="230" w:lineRule="auto"/>
        <w:ind w:left="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базовые логические действия:</w:t>
      </w:r>
    </w:p>
    <w:p w14:paraId="1959E7FD" w14:textId="77777777" w:rsidR="00A3758D" w:rsidRPr="00000BE7" w:rsidRDefault="00BA7D10">
      <w:pPr>
        <w:autoSpaceDE w:val="0"/>
        <w:autoSpaceDN w:val="0"/>
        <w:spacing w:before="178" w:after="0" w:line="262" w:lineRule="auto"/>
        <w:ind w:left="420"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29259E1E"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объединять произведения по жанру, авторской принадлежности;</w:t>
      </w:r>
    </w:p>
    <w:p w14:paraId="232FAA22" w14:textId="77777777" w:rsidR="00A3758D" w:rsidRPr="00000BE7" w:rsidRDefault="00BA7D10">
      <w:pPr>
        <w:autoSpaceDE w:val="0"/>
        <w:autoSpaceDN w:val="0"/>
        <w:spacing w:before="190" w:after="0" w:line="262" w:lineRule="auto"/>
        <w:ind w:left="420" w:right="288"/>
        <w:rPr>
          <w:rFonts w:ascii="Times New Roman" w:hAnsi="Times New Roman" w:cs="Times New Roman"/>
          <w:lang w:val="ru-RU"/>
        </w:rPr>
      </w:pPr>
      <w:r w:rsidRPr="00000BE7">
        <w:rPr>
          <w:rFonts w:ascii="Times New Roman" w:eastAsia="Times New Roman" w:hAnsi="Times New Roman" w:cs="Times New Roman"/>
          <w:color w:val="000000"/>
          <w:sz w:val="24"/>
          <w:lang w:val="ru-RU"/>
        </w:rPr>
        <w:t>—  определять существенный признак для классификации, классифицировать произведения по темам, жанрам и видам;</w:t>
      </w:r>
    </w:p>
    <w:p w14:paraId="769EADE5" w14:textId="77777777" w:rsidR="00A3758D" w:rsidRPr="00000BE7" w:rsidRDefault="00BA7D10">
      <w:pPr>
        <w:autoSpaceDE w:val="0"/>
        <w:autoSpaceDN w:val="0"/>
        <w:spacing w:before="190" w:after="0" w:line="271"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предложенному алгоритму;</w:t>
      </w:r>
    </w:p>
    <w:p w14:paraId="40821856" w14:textId="77777777" w:rsidR="00A3758D" w:rsidRPr="00000BE7" w:rsidRDefault="00BA7D10">
      <w:pPr>
        <w:autoSpaceDE w:val="0"/>
        <w:autoSpaceDN w:val="0"/>
        <w:spacing w:before="190" w:after="0" w:line="262" w:lineRule="auto"/>
        <w:ind w:left="420"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выявлять недостаток информации для решения учебной (практической) задачи на основе предложенного алгоритма;</w:t>
      </w:r>
    </w:p>
    <w:p w14:paraId="59EC75AE"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устанавливать причинно-следственные связи в сюжете фольклорного и художественного</w:t>
      </w:r>
    </w:p>
    <w:p w14:paraId="5F6B7744" w14:textId="77777777" w:rsidR="00A3758D" w:rsidRPr="00000BE7" w:rsidRDefault="00A3758D">
      <w:pPr>
        <w:rPr>
          <w:rFonts w:ascii="Times New Roman" w:hAnsi="Times New Roman" w:cs="Times New Roman"/>
          <w:lang w:val="ru-RU"/>
        </w:rPr>
        <w:sectPr w:rsidR="00A3758D" w:rsidRPr="00000BE7">
          <w:pgSz w:w="11900" w:h="16840"/>
          <w:pgMar w:top="286" w:right="720" w:bottom="296" w:left="666" w:header="720" w:footer="720" w:gutter="0"/>
          <w:cols w:space="720" w:equalWidth="0">
            <w:col w:w="10514" w:space="0"/>
          </w:cols>
          <w:docGrid w:linePitch="360"/>
        </w:sectPr>
      </w:pPr>
    </w:p>
    <w:p w14:paraId="38CB4A7D" w14:textId="77777777" w:rsidR="00A3758D" w:rsidRPr="00000BE7" w:rsidRDefault="00A3758D">
      <w:pPr>
        <w:autoSpaceDE w:val="0"/>
        <w:autoSpaceDN w:val="0"/>
        <w:spacing w:after="90" w:line="220" w:lineRule="exact"/>
        <w:rPr>
          <w:rFonts w:ascii="Times New Roman" w:hAnsi="Times New Roman" w:cs="Times New Roman"/>
          <w:lang w:val="ru-RU"/>
        </w:rPr>
      </w:pPr>
    </w:p>
    <w:p w14:paraId="69F56EA1" w14:textId="77777777" w:rsidR="00A3758D" w:rsidRPr="00000BE7" w:rsidRDefault="00BA7D10">
      <w:pPr>
        <w:tabs>
          <w:tab w:val="left" w:pos="420"/>
        </w:tabs>
        <w:autoSpaceDE w:val="0"/>
        <w:autoSpaceDN w:val="0"/>
        <w:spacing w:after="0" w:line="341" w:lineRule="auto"/>
        <w:ind w:left="180"/>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текста, при составлении плана, пересказе текста, характеристике поступков героев; </w:t>
      </w:r>
      <w:r w:rsidRPr="00000BE7">
        <w:rPr>
          <w:rFonts w:ascii="Times New Roman" w:hAnsi="Times New Roman" w:cs="Times New Roman"/>
          <w:lang w:val="ru-RU"/>
        </w:rPr>
        <w:br/>
      </w:r>
      <w:r w:rsidRPr="00000BE7">
        <w:rPr>
          <w:rFonts w:ascii="Times New Roman" w:eastAsia="Times New Roman" w:hAnsi="Times New Roman" w:cs="Times New Roman"/>
          <w:i/>
          <w:color w:val="000000"/>
          <w:sz w:val="24"/>
          <w:lang w:val="ru-RU"/>
        </w:rPr>
        <w:t>базовые исследовательские действия:</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определять разрыв между реальным и желательным состоянием объекта (ситуации) на основе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предложенных учителем вопросов;</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формулировать с помощью учителя цель, планировать изменения объекта, ситуации;</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сравнивать несколько вариантов решения задачи, выбирать наиболее подходящий (на основе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предложенных критериев);</w:t>
      </w:r>
    </w:p>
    <w:p w14:paraId="07A212CC" w14:textId="77777777" w:rsidR="00A3758D" w:rsidRPr="00000BE7" w:rsidRDefault="00BA7D10">
      <w:pPr>
        <w:tabs>
          <w:tab w:val="left" w:pos="420"/>
        </w:tabs>
        <w:autoSpaceDE w:val="0"/>
        <w:autoSpaceDN w:val="0"/>
        <w:spacing w:before="238" w:after="0" w:line="341" w:lineRule="auto"/>
        <w:ind w:left="180" w:right="144"/>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проводить по предложенному плану опыт, несложное исследование по  установлению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особенностей  объекта  изучения и связей между объектами (часть — целое, причина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следствие);</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формулировать выводы и подкреплять их доказательствами на основе результатов </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проведённого наблюдения (опыта, классификации, сравнения, исследования);</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прогнозировать возможное развитие  процессов,  событий и их последствия в аналогичных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или сходных ситуациях; </w:t>
      </w:r>
      <w:r w:rsidRPr="00000BE7">
        <w:rPr>
          <w:rFonts w:ascii="Times New Roman" w:hAnsi="Times New Roman" w:cs="Times New Roman"/>
          <w:lang w:val="ru-RU"/>
        </w:rPr>
        <w:br/>
      </w:r>
      <w:r w:rsidRPr="00000BE7">
        <w:rPr>
          <w:rFonts w:ascii="Times New Roman" w:eastAsia="Times New Roman" w:hAnsi="Times New Roman" w:cs="Times New Roman"/>
          <w:i/>
          <w:color w:val="000000"/>
          <w:sz w:val="24"/>
          <w:lang w:val="ru-RU"/>
        </w:rPr>
        <w:t>работа с информацией:</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выбирать источник получения информации;</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согласно заданному алгоритму находить в предложенном источнике информацию,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представленную в явном виде;</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распознавать достоверную и недостоверную информацию самостоятельно или на основании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предложенного учителем способа её проверки;</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соблюдать с помощью взрослых (учителей, родителей (законных представителей) правила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информационной безопасности при поиске информации в сети Интернет;</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анализировать и создавать текстовую, видео, графическую, звуковую информацию в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соответствии с учебной задачей;</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самостоятельно создавать схемы, таблицы для представления информации.</w:t>
      </w:r>
    </w:p>
    <w:p w14:paraId="6FB7DCB2" w14:textId="77777777" w:rsidR="00A3758D" w:rsidRPr="00000BE7" w:rsidRDefault="00BA7D10">
      <w:pPr>
        <w:tabs>
          <w:tab w:val="left" w:pos="180"/>
          <w:tab w:val="left" w:pos="420"/>
        </w:tabs>
        <w:autoSpaceDE w:val="0"/>
        <w:autoSpaceDN w:val="0"/>
        <w:spacing w:before="178" w:after="0" w:line="350" w:lineRule="auto"/>
        <w:ind w:right="432"/>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К концу обучения в начальной школе у обучающегося формируются </w:t>
      </w:r>
      <w:r w:rsidRPr="00000BE7">
        <w:rPr>
          <w:rFonts w:ascii="Times New Roman" w:eastAsia="Times New Roman" w:hAnsi="Times New Roman" w:cs="Times New Roman"/>
          <w:b/>
          <w:color w:val="000000"/>
          <w:sz w:val="24"/>
          <w:lang w:val="ru-RU"/>
        </w:rPr>
        <w:t xml:space="preserve">коммуникативные </w:t>
      </w:r>
      <w:r w:rsidRPr="00000BE7">
        <w:rPr>
          <w:rFonts w:ascii="Times New Roman" w:eastAsia="Times New Roman" w:hAnsi="Times New Roman" w:cs="Times New Roman"/>
          <w:color w:val="000000"/>
          <w:sz w:val="24"/>
          <w:lang w:val="ru-RU"/>
        </w:rPr>
        <w:t xml:space="preserve">универсальные учебные действия: </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i/>
          <w:color w:val="000000"/>
          <w:sz w:val="24"/>
          <w:lang w:val="ru-RU"/>
        </w:rPr>
        <w:t>общение</w:t>
      </w:r>
      <w:r w:rsidRPr="00000BE7">
        <w:rPr>
          <w:rFonts w:ascii="Times New Roman" w:eastAsia="Times New Roman" w:hAnsi="Times New Roman" w:cs="Times New Roman"/>
          <w:color w:val="000000"/>
          <w:sz w:val="24"/>
          <w:lang w:val="ru-RU"/>
        </w:rPr>
        <w:t>:</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воспринимать и формулировать суждения, выражать эмоции в соответствии с целями и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условиями общения в знакомой среде;</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  проявлять уважительное отношение к собеседнику, соблюдать правила ведения диалога и </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дискуссии;</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признавать возможность существования разных точек зрения;</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корректно и аргументированно высказывать своё мнение;</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строить речевое высказывание в соответствии с поставленной задачей;</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создавать устные и письменные тексты (описание, рассуждение, повествование);</w:t>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готовить небольшие публичные выступления;</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подбирать иллюстративный материал (рисунки, фото, плакаты) к тексту выступления.</w:t>
      </w:r>
    </w:p>
    <w:p w14:paraId="7B9A8887" w14:textId="77777777" w:rsidR="00A3758D" w:rsidRPr="00000BE7" w:rsidRDefault="00A3758D">
      <w:pPr>
        <w:rPr>
          <w:rFonts w:ascii="Times New Roman" w:hAnsi="Times New Roman" w:cs="Times New Roman"/>
          <w:lang w:val="ru-RU"/>
        </w:rPr>
        <w:sectPr w:rsidR="00A3758D" w:rsidRPr="00000BE7">
          <w:pgSz w:w="11900" w:h="16840"/>
          <w:pgMar w:top="310" w:right="766" w:bottom="392" w:left="666" w:header="720" w:footer="720" w:gutter="0"/>
          <w:cols w:space="720" w:equalWidth="0">
            <w:col w:w="10468" w:space="0"/>
          </w:cols>
          <w:docGrid w:linePitch="360"/>
        </w:sectPr>
      </w:pPr>
    </w:p>
    <w:p w14:paraId="7274AA96" w14:textId="77777777" w:rsidR="00A3758D" w:rsidRPr="00000BE7" w:rsidRDefault="00A3758D">
      <w:pPr>
        <w:autoSpaceDE w:val="0"/>
        <w:autoSpaceDN w:val="0"/>
        <w:spacing w:after="78" w:line="220" w:lineRule="exact"/>
        <w:rPr>
          <w:rFonts w:ascii="Times New Roman" w:hAnsi="Times New Roman" w:cs="Times New Roman"/>
          <w:lang w:val="ru-RU"/>
        </w:rPr>
      </w:pPr>
    </w:p>
    <w:p w14:paraId="00C12CF7" w14:textId="77777777" w:rsidR="00A3758D" w:rsidRPr="00000BE7" w:rsidRDefault="00BA7D10">
      <w:pPr>
        <w:tabs>
          <w:tab w:val="left" w:pos="180"/>
        </w:tabs>
        <w:autoSpaceDE w:val="0"/>
        <w:autoSpaceDN w:val="0"/>
        <w:spacing w:after="0" w:line="271" w:lineRule="auto"/>
        <w:rPr>
          <w:rFonts w:ascii="Times New Roman" w:hAnsi="Times New Roman" w:cs="Times New Roman"/>
          <w:lang w:val="ru-RU"/>
        </w:rPr>
      </w:pPr>
      <w:r w:rsidRPr="00000BE7">
        <w:rPr>
          <w:rFonts w:ascii="Times New Roman" w:hAnsi="Times New Roman" w:cs="Times New Roman"/>
          <w:lang w:val="ru-RU"/>
        </w:rPr>
        <w:tab/>
      </w:r>
      <w:r w:rsidRPr="00000BE7">
        <w:rPr>
          <w:rFonts w:ascii="Times New Roman" w:eastAsia="Times New Roman" w:hAnsi="Times New Roman" w:cs="Times New Roman"/>
          <w:color w:val="000000"/>
          <w:sz w:val="24"/>
          <w:lang w:val="ru-RU"/>
        </w:rPr>
        <w:t xml:space="preserve">К концу обучения в начальной школе у обучающегося формируются </w:t>
      </w:r>
      <w:r w:rsidRPr="00000BE7">
        <w:rPr>
          <w:rFonts w:ascii="Times New Roman" w:eastAsia="Times New Roman" w:hAnsi="Times New Roman" w:cs="Times New Roman"/>
          <w:b/>
          <w:color w:val="000000"/>
          <w:sz w:val="24"/>
          <w:lang w:val="ru-RU"/>
        </w:rPr>
        <w:t>регулятивные</w:t>
      </w:r>
      <w:r w:rsidRPr="00000BE7">
        <w:rPr>
          <w:rFonts w:ascii="Times New Roman" w:eastAsia="Times New Roman" w:hAnsi="Times New Roman" w:cs="Times New Roman"/>
          <w:color w:val="000000"/>
          <w:sz w:val="24"/>
          <w:lang w:val="ru-RU"/>
        </w:rPr>
        <w:t xml:space="preserve"> универсальные учебные действия: </w:t>
      </w:r>
      <w:r w:rsidRPr="00000BE7">
        <w:rPr>
          <w:rFonts w:ascii="Times New Roman" w:hAnsi="Times New Roman" w:cs="Times New Roman"/>
          <w:lang w:val="ru-RU"/>
        </w:rPr>
        <w:br/>
      </w:r>
      <w:r w:rsidRPr="00000BE7">
        <w:rPr>
          <w:rFonts w:ascii="Times New Roman" w:hAnsi="Times New Roman" w:cs="Times New Roman"/>
          <w:lang w:val="ru-RU"/>
        </w:rPr>
        <w:tab/>
      </w:r>
      <w:r w:rsidRPr="00000BE7">
        <w:rPr>
          <w:rFonts w:ascii="Times New Roman" w:eastAsia="Times New Roman" w:hAnsi="Times New Roman" w:cs="Times New Roman"/>
          <w:i/>
          <w:color w:val="000000"/>
          <w:sz w:val="24"/>
          <w:lang w:val="ru-RU"/>
        </w:rPr>
        <w:t>самоорганизация</w:t>
      </w:r>
      <w:r w:rsidRPr="00000BE7">
        <w:rPr>
          <w:rFonts w:ascii="Times New Roman" w:eastAsia="Times New Roman" w:hAnsi="Times New Roman" w:cs="Times New Roman"/>
          <w:color w:val="000000"/>
          <w:sz w:val="24"/>
          <w:lang w:val="ru-RU"/>
        </w:rPr>
        <w:t>:</w:t>
      </w:r>
    </w:p>
    <w:p w14:paraId="0DE6A593" w14:textId="77777777" w:rsidR="00A3758D" w:rsidRPr="00000BE7" w:rsidRDefault="00BA7D10">
      <w:pPr>
        <w:autoSpaceDE w:val="0"/>
        <w:autoSpaceDN w:val="0"/>
        <w:spacing w:before="178"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планировать действия по решению учебной задачи для получения результата;</w:t>
      </w:r>
    </w:p>
    <w:p w14:paraId="646AA176"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выстраивать последовательность выбранных действий;</w:t>
      </w:r>
    </w:p>
    <w:p w14:paraId="69C125E3" w14:textId="77777777" w:rsidR="00A3758D" w:rsidRPr="00000BE7" w:rsidRDefault="00BA7D10">
      <w:pPr>
        <w:autoSpaceDE w:val="0"/>
        <w:autoSpaceDN w:val="0"/>
        <w:spacing w:before="178" w:after="0" w:line="230" w:lineRule="auto"/>
        <w:ind w:left="180"/>
        <w:rPr>
          <w:rFonts w:ascii="Times New Roman" w:hAnsi="Times New Roman" w:cs="Times New Roman"/>
          <w:lang w:val="ru-RU"/>
        </w:rPr>
      </w:pPr>
      <w:r w:rsidRPr="00000BE7">
        <w:rPr>
          <w:rFonts w:ascii="Times New Roman" w:eastAsia="Times New Roman" w:hAnsi="Times New Roman" w:cs="Times New Roman"/>
          <w:i/>
          <w:color w:val="000000"/>
          <w:sz w:val="24"/>
          <w:lang w:val="ru-RU"/>
        </w:rPr>
        <w:t>самоконтроль</w:t>
      </w:r>
      <w:r w:rsidRPr="00000BE7">
        <w:rPr>
          <w:rFonts w:ascii="Times New Roman" w:eastAsia="Times New Roman" w:hAnsi="Times New Roman" w:cs="Times New Roman"/>
          <w:color w:val="000000"/>
          <w:sz w:val="24"/>
          <w:lang w:val="ru-RU"/>
        </w:rPr>
        <w:t>:</w:t>
      </w:r>
    </w:p>
    <w:p w14:paraId="31D75AEB" w14:textId="77777777" w:rsidR="00A3758D" w:rsidRPr="00000BE7" w:rsidRDefault="00BA7D10">
      <w:pPr>
        <w:autoSpaceDE w:val="0"/>
        <w:autoSpaceDN w:val="0"/>
        <w:spacing w:before="178"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устанавливать причины успеха/неудач учебной деятельности;</w:t>
      </w:r>
    </w:p>
    <w:p w14:paraId="2DC7C0F7"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корректировать свои учебные действия для преодоления ошибок.</w:t>
      </w:r>
    </w:p>
    <w:p w14:paraId="6342842B" w14:textId="77777777" w:rsidR="00A3758D" w:rsidRPr="00000BE7" w:rsidRDefault="00BA7D10">
      <w:pPr>
        <w:autoSpaceDE w:val="0"/>
        <w:autoSpaceDN w:val="0"/>
        <w:spacing w:before="324" w:after="0" w:line="230" w:lineRule="auto"/>
        <w:rPr>
          <w:rFonts w:ascii="Times New Roman" w:hAnsi="Times New Roman" w:cs="Times New Roman"/>
          <w:lang w:val="ru-RU"/>
        </w:rPr>
      </w:pPr>
      <w:r w:rsidRPr="00000BE7">
        <w:rPr>
          <w:rFonts w:ascii="Times New Roman" w:eastAsia="Times New Roman" w:hAnsi="Times New Roman" w:cs="Times New Roman"/>
          <w:b/>
          <w:color w:val="000000"/>
          <w:sz w:val="24"/>
          <w:lang w:val="ru-RU"/>
        </w:rPr>
        <w:t>Совместная деятельность:</w:t>
      </w:r>
    </w:p>
    <w:p w14:paraId="09D5478E" w14:textId="77777777" w:rsidR="00A3758D" w:rsidRPr="00000BE7" w:rsidRDefault="00BA7D10">
      <w:pPr>
        <w:autoSpaceDE w:val="0"/>
        <w:autoSpaceDN w:val="0"/>
        <w:spacing w:before="228" w:after="0" w:line="271" w:lineRule="auto"/>
        <w:ind w:left="420"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626D592" w14:textId="77777777" w:rsidR="00A3758D" w:rsidRPr="00000BE7" w:rsidRDefault="00BA7D10">
      <w:pPr>
        <w:autoSpaceDE w:val="0"/>
        <w:autoSpaceDN w:val="0"/>
        <w:spacing w:before="190" w:after="0" w:line="262" w:lineRule="auto"/>
        <w:ind w:left="420"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ADC2AB7"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проявлять готовность руководить, выполнять поручения, подчиняться;</w:t>
      </w:r>
    </w:p>
    <w:p w14:paraId="5B5F7ECD"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ответственно выполнять свою часть работы;</w:t>
      </w:r>
    </w:p>
    <w:p w14:paraId="799073E2"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оценивать свой вклад в общий результат;</w:t>
      </w:r>
    </w:p>
    <w:p w14:paraId="35BA9725" w14:textId="77777777" w:rsidR="00A3758D" w:rsidRPr="00000BE7" w:rsidRDefault="00BA7D10">
      <w:pPr>
        <w:autoSpaceDE w:val="0"/>
        <w:autoSpaceDN w:val="0"/>
        <w:spacing w:before="190" w:after="0" w:line="230"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выполнять совместные проектные задания с опорой на предложенные образцы.</w:t>
      </w:r>
    </w:p>
    <w:p w14:paraId="52452B99" w14:textId="77777777" w:rsidR="00A3758D" w:rsidRPr="00000BE7" w:rsidRDefault="00BA7D10">
      <w:pPr>
        <w:autoSpaceDE w:val="0"/>
        <w:autoSpaceDN w:val="0"/>
        <w:spacing w:before="322" w:after="0" w:line="230" w:lineRule="auto"/>
        <w:rPr>
          <w:rFonts w:ascii="Times New Roman" w:hAnsi="Times New Roman" w:cs="Times New Roman"/>
          <w:lang w:val="ru-RU"/>
        </w:rPr>
      </w:pPr>
      <w:r w:rsidRPr="00000BE7">
        <w:rPr>
          <w:rFonts w:ascii="Times New Roman" w:eastAsia="Times New Roman" w:hAnsi="Times New Roman" w:cs="Times New Roman"/>
          <w:b/>
          <w:color w:val="000000"/>
          <w:sz w:val="24"/>
          <w:lang w:val="ru-RU"/>
        </w:rPr>
        <w:t>ПРЕДМЕТНЫЕ РЕЗУЛЬТАТЫ</w:t>
      </w:r>
    </w:p>
    <w:p w14:paraId="42A67F86" w14:textId="77777777" w:rsidR="00A3758D" w:rsidRPr="00000BE7" w:rsidRDefault="00BA7D10">
      <w:pPr>
        <w:autoSpaceDE w:val="0"/>
        <w:autoSpaceDN w:val="0"/>
        <w:spacing w:before="166" w:after="0"/>
        <w:ind w:right="576" w:firstLine="180"/>
        <w:rPr>
          <w:rFonts w:ascii="Times New Roman" w:hAnsi="Times New Roman" w:cs="Times New Roman"/>
          <w:lang w:val="ru-RU"/>
        </w:rPr>
      </w:pPr>
      <w:r w:rsidRPr="00000BE7">
        <w:rPr>
          <w:rFonts w:ascii="Times New Roman" w:eastAsia="Times New Roman" w:hAnsi="Times New Roman" w:cs="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08770396" w14:textId="77777777" w:rsidR="00A3758D" w:rsidRPr="00000BE7" w:rsidRDefault="00BA7D10">
      <w:pPr>
        <w:autoSpaceDE w:val="0"/>
        <w:autoSpaceDN w:val="0"/>
        <w:spacing w:before="70" w:after="0" w:line="230" w:lineRule="auto"/>
        <w:ind w:left="180"/>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К концу обучения </w:t>
      </w:r>
      <w:r w:rsidRPr="00000BE7">
        <w:rPr>
          <w:rFonts w:ascii="Times New Roman" w:eastAsia="Times New Roman" w:hAnsi="Times New Roman" w:cs="Times New Roman"/>
          <w:b/>
          <w:color w:val="000000"/>
          <w:sz w:val="24"/>
          <w:lang w:val="ru-RU"/>
        </w:rPr>
        <w:t>в четвёртом классе</w:t>
      </w:r>
      <w:r w:rsidRPr="00000BE7">
        <w:rPr>
          <w:rFonts w:ascii="Times New Roman" w:eastAsia="Times New Roman" w:hAnsi="Times New Roman" w:cs="Times New Roman"/>
          <w:color w:val="000000"/>
          <w:sz w:val="24"/>
          <w:lang w:val="ru-RU"/>
        </w:rPr>
        <w:t xml:space="preserve"> обучающийся научится:</w:t>
      </w:r>
    </w:p>
    <w:p w14:paraId="58D1450B" w14:textId="77777777" w:rsidR="00A3758D" w:rsidRPr="00000BE7" w:rsidRDefault="00BA7D10">
      <w:pPr>
        <w:autoSpaceDE w:val="0"/>
        <w:autoSpaceDN w:val="0"/>
        <w:spacing w:before="178" w:after="0" w:line="278" w:lineRule="auto"/>
        <w:ind w:left="420"/>
        <w:rPr>
          <w:rFonts w:ascii="Times New Roman" w:hAnsi="Times New Roman" w:cs="Times New Roman"/>
          <w:lang w:val="ru-RU"/>
        </w:rPr>
      </w:pPr>
      <w:r w:rsidRPr="00000BE7">
        <w:rPr>
          <w:rFonts w:ascii="Times New Roman" w:eastAsia="Times New Roman" w:hAnsi="Times New Roman" w:cs="Times New Roman"/>
          <w:color w:val="000000"/>
          <w:sz w:val="24"/>
          <w:lang w:val="ru-RU"/>
        </w:rPr>
        <w:t>—  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6F528FA2" w14:textId="77777777" w:rsidR="00A3758D" w:rsidRPr="00000BE7" w:rsidRDefault="00BA7D10">
      <w:pPr>
        <w:autoSpaceDE w:val="0"/>
        <w:autoSpaceDN w:val="0"/>
        <w:spacing w:before="190" w:after="0" w:line="271" w:lineRule="auto"/>
        <w:ind w:left="420" w:right="576"/>
        <w:rPr>
          <w:rFonts w:ascii="Times New Roman" w:hAnsi="Times New Roman" w:cs="Times New Roman"/>
          <w:lang w:val="ru-RU"/>
        </w:rPr>
      </w:pPr>
      <w:r w:rsidRPr="00000BE7">
        <w:rPr>
          <w:rFonts w:ascii="Times New Roman" w:eastAsia="Times New Roman" w:hAnsi="Times New Roman" w:cs="Times New Roman"/>
          <w:color w:val="000000"/>
          <w:sz w:val="24"/>
          <w:lang w:val="ru-RU"/>
        </w:rPr>
        <w:t>—  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D5D357C" w14:textId="77777777" w:rsidR="00A3758D" w:rsidRPr="00000BE7" w:rsidRDefault="00BA7D10">
      <w:pPr>
        <w:autoSpaceDE w:val="0"/>
        <w:autoSpaceDN w:val="0"/>
        <w:spacing w:before="190" w:after="0" w:line="262" w:lineRule="auto"/>
        <w:ind w:left="420"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0BD9A4CD" w14:textId="77777777" w:rsidR="00A3758D" w:rsidRPr="00000BE7" w:rsidRDefault="00BA7D10">
      <w:pPr>
        <w:autoSpaceDE w:val="0"/>
        <w:autoSpaceDN w:val="0"/>
        <w:spacing w:before="238" w:after="0" w:line="271" w:lineRule="auto"/>
        <w:ind w:left="420"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3793FC47" w14:textId="77777777" w:rsidR="00A3758D" w:rsidRPr="00000BE7" w:rsidRDefault="00BA7D10">
      <w:pPr>
        <w:autoSpaceDE w:val="0"/>
        <w:autoSpaceDN w:val="0"/>
        <w:spacing w:before="190" w:after="0" w:line="262" w:lineRule="auto"/>
        <w:ind w:left="420" w:right="1296"/>
        <w:rPr>
          <w:rFonts w:ascii="Times New Roman" w:hAnsi="Times New Roman" w:cs="Times New Roman"/>
          <w:lang w:val="ru-RU"/>
        </w:rPr>
      </w:pPr>
      <w:r w:rsidRPr="00000BE7">
        <w:rPr>
          <w:rFonts w:ascii="Times New Roman" w:eastAsia="Times New Roman" w:hAnsi="Times New Roman" w:cs="Times New Roman"/>
          <w:color w:val="000000"/>
          <w:sz w:val="24"/>
          <w:lang w:val="ru-RU"/>
        </w:rPr>
        <w:t>—  читать наизусть не менее 5 стихотворений в соответствии с изученной тематикой произведений;</w:t>
      </w:r>
    </w:p>
    <w:p w14:paraId="43420549" w14:textId="77777777" w:rsidR="00A3758D" w:rsidRPr="00000BE7" w:rsidRDefault="00A3758D">
      <w:pPr>
        <w:rPr>
          <w:rFonts w:ascii="Times New Roman" w:hAnsi="Times New Roman" w:cs="Times New Roman"/>
          <w:lang w:val="ru-RU"/>
        </w:rPr>
        <w:sectPr w:rsidR="00A3758D" w:rsidRPr="00000BE7">
          <w:pgSz w:w="11900" w:h="16840"/>
          <w:pgMar w:top="298" w:right="740" w:bottom="492" w:left="666" w:header="720" w:footer="720" w:gutter="0"/>
          <w:cols w:space="720" w:equalWidth="0">
            <w:col w:w="10494" w:space="0"/>
          </w:cols>
          <w:docGrid w:linePitch="360"/>
        </w:sectPr>
      </w:pPr>
    </w:p>
    <w:p w14:paraId="56D1A506" w14:textId="77777777" w:rsidR="00A3758D" w:rsidRPr="00000BE7" w:rsidRDefault="00A3758D">
      <w:pPr>
        <w:autoSpaceDE w:val="0"/>
        <w:autoSpaceDN w:val="0"/>
        <w:spacing w:after="108" w:line="220" w:lineRule="exact"/>
        <w:rPr>
          <w:rFonts w:ascii="Times New Roman" w:hAnsi="Times New Roman" w:cs="Times New Roman"/>
          <w:lang w:val="ru-RU"/>
        </w:rPr>
      </w:pPr>
    </w:p>
    <w:p w14:paraId="43B4B969" w14:textId="77777777" w:rsidR="00A3758D" w:rsidRPr="00000BE7" w:rsidRDefault="00BA7D10">
      <w:pPr>
        <w:autoSpaceDE w:val="0"/>
        <w:autoSpaceDN w:val="0"/>
        <w:spacing w:after="0" w:line="230"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  различать художественные произведения и познавательные тексты;</w:t>
      </w:r>
    </w:p>
    <w:p w14:paraId="0739D002" w14:textId="77777777" w:rsidR="00A3758D" w:rsidRPr="00000BE7" w:rsidRDefault="00BA7D10">
      <w:pPr>
        <w:autoSpaceDE w:val="0"/>
        <w:autoSpaceDN w:val="0"/>
        <w:spacing w:before="190" w:after="0" w:line="262" w:lineRule="auto"/>
        <w:ind w:right="864"/>
        <w:jc w:val="center"/>
        <w:rPr>
          <w:rFonts w:ascii="Times New Roman" w:hAnsi="Times New Roman" w:cs="Times New Roman"/>
          <w:lang w:val="ru-RU"/>
        </w:rPr>
      </w:pPr>
      <w:r w:rsidRPr="00000BE7">
        <w:rPr>
          <w:rFonts w:ascii="Times New Roman" w:eastAsia="Times New Roman" w:hAnsi="Times New Roman" w:cs="Times New Roman"/>
          <w:color w:val="000000"/>
          <w:sz w:val="24"/>
          <w:lang w:val="ru-RU"/>
        </w:rPr>
        <w:t>—  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FED8E8E" w14:textId="77777777" w:rsidR="00A3758D" w:rsidRPr="00000BE7" w:rsidRDefault="00BA7D10">
      <w:pPr>
        <w:autoSpaceDE w:val="0"/>
        <w:autoSpaceDN w:val="0"/>
        <w:spacing w:before="190" w:after="0" w:line="271"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  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6782AF68" w14:textId="77777777" w:rsidR="00A3758D" w:rsidRPr="00000BE7" w:rsidRDefault="00BA7D10">
      <w:pPr>
        <w:autoSpaceDE w:val="0"/>
        <w:autoSpaceDN w:val="0"/>
        <w:spacing w:before="190" w:after="0" w:line="271" w:lineRule="auto"/>
        <w:ind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1B90101C" w14:textId="77777777" w:rsidR="00A3758D" w:rsidRPr="00000BE7" w:rsidRDefault="00BA7D10">
      <w:pPr>
        <w:autoSpaceDE w:val="0"/>
        <w:autoSpaceDN w:val="0"/>
        <w:spacing w:before="192" w:after="0" w:line="271"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00C6C829" w14:textId="77777777" w:rsidR="00A3758D" w:rsidRPr="00000BE7" w:rsidRDefault="00BA7D10">
      <w:pPr>
        <w:autoSpaceDE w:val="0"/>
        <w:autoSpaceDN w:val="0"/>
        <w:spacing w:before="190" w:after="0" w:line="271" w:lineRule="auto"/>
        <w:ind w:right="288"/>
        <w:rPr>
          <w:rFonts w:ascii="Times New Roman" w:hAnsi="Times New Roman" w:cs="Times New Roman"/>
          <w:lang w:val="ru-RU"/>
        </w:rPr>
      </w:pPr>
      <w:r w:rsidRPr="00000BE7">
        <w:rPr>
          <w:rFonts w:ascii="Times New Roman" w:eastAsia="Times New Roman" w:hAnsi="Times New Roman" w:cs="Times New Roman"/>
          <w:color w:val="000000"/>
          <w:sz w:val="24"/>
          <w:lang w:val="ru-RU"/>
        </w:rPr>
        <w:t>—  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64F97308" w14:textId="77777777" w:rsidR="00A3758D" w:rsidRPr="00000BE7" w:rsidRDefault="00BA7D10">
      <w:pPr>
        <w:autoSpaceDE w:val="0"/>
        <w:autoSpaceDN w:val="0"/>
        <w:spacing w:before="190" w:after="0" w:line="281"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  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50BEE534" w14:textId="77777777" w:rsidR="00A3758D" w:rsidRPr="00000BE7" w:rsidRDefault="00BA7D10">
      <w:pPr>
        <w:autoSpaceDE w:val="0"/>
        <w:autoSpaceDN w:val="0"/>
        <w:spacing w:before="190" w:after="0" w:line="271" w:lineRule="auto"/>
        <w:ind w:right="432"/>
        <w:rPr>
          <w:rFonts w:ascii="Times New Roman" w:hAnsi="Times New Roman" w:cs="Times New Roman"/>
          <w:lang w:val="ru-RU"/>
        </w:rPr>
      </w:pPr>
      <w:r w:rsidRPr="00000BE7">
        <w:rPr>
          <w:rFonts w:ascii="Times New Roman" w:eastAsia="Times New Roman" w:hAnsi="Times New Roman" w:cs="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466BE564" w14:textId="77777777" w:rsidR="00A3758D" w:rsidRPr="00000BE7" w:rsidRDefault="00BA7D10">
      <w:pPr>
        <w:autoSpaceDE w:val="0"/>
        <w:autoSpaceDN w:val="0"/>
        <w:spacing w:before="238" w:after="0" w:line="271" w:lineRule="auto"/>
        <w:ind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344BFD94" w14:textId="77777777" w:rsidR="00A3758D" w:rsidRPr="00000BE7" w:rsidRDefault="00BA7D10">
      <w:pPr>
        <w:autoSpaceDE w:val="0"/>
        <w:autoSpaceDN w:val="0"/>
        <w:spacing w:before="190" w:after="0" w:line="281" w:lineRule="auto"/>
        <w:ind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  участвовать в обсуждении прослушанного/прочитанного произведения: строить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 xml:space="preserve">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формулировать простые выводы на основе прослушанного/прочитанного текста, подтверждать свой ответ примерами из текста;</w:t>
      </w:r>
    </w:p>
    <w:p w14:paraId="624BDED8" w14:textId="77777777" w:rsidR="00A3758D" w:rsidRPr="00000BE7" w:rsidRDefault="00BA7D10">
      <w:pPr>
        <w:autoSpaceDE w:val="0"/>
        <w:autoSpaceDN w:val="0"/>
        <w:spacing w:before="190" w:after="0" w:line="271"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  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13B0FAA2" w14:textId="77777777" w:rsidR="00A3758D" w:rsidRPr="00000BE7" w:rsidRDefault="00BA7D10">
      <w:pPr>
        <w:autoSpaceDE w:val="0"/>
        <w:autoSpaceDN w:val="0"/>
        <w:spacing w:before="190" w:after="0" w:line="262" w:lineRule="auto"/>
        <w:ind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14:paraId="078BDD7D" w14:textId="77777777" w:rsidR="00A3758D" w:rsidRPr="00000BE7" w:rsidRDefault="00BA7D10">
      <w:pPr>
        <w:autoSpaceDE w:val="0"/>
        <w:autoSpaceDN w:val="0"/>
        <w:spacing w:before="190" w:after="0"/>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  составлять устные и письменные высказывания на заданную тему по содержанию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1BBCC693" w14:textId="77777777" w:rsidR="00A3758D" w:rsidRPr="00000BE7" w:rsidRDefault="00A3758D">
      <w:pPr>
        <w:rPr>
          <w:rFonts w:ascii="Times New Roman" w:hAnsi="Times New Roman" w:cs="Times New Roman"/>
          <w:lang w:val="ru-RU"/>
        </w:rPr>
        <w:sectPr w:rsidR="00A3758D" w:rsidRPr="00000BE7">
          <w:pgSz w:w="11900" w:h="16840"/>
          <w:pgMar w:top="328" w:right="776" w:bottom="492" w:left="1086" w:header="720" w:footer="720" w:gutter="0"/>
          <w:cols w:space="720" w:equalWidth="0">
            <w:col w:w="10038" w:space="0"/>
          </w:cols>
          <w:docGrid w:linePitch="360"/>
        </w:sectPr>
      </w:pPr>
    </w:p>
    <w:p w14:paraId="341AB7CA" w14:textId="77777777" w:rsidR="00A3758D" w:rsidRPr="00000BE7" w:rsidRDefault="00A3758D">
      <w:pPr>
        <w:autoSpaceDE w:val="0"/>
        <w:autoSpaceDN w:val="0"/>
        <w:spacing w:after="108" w:line="220" w:lineRule="exact"/>
        <w:rPr>
          <w:rFonts w:ascii="Times New Roman" w:hAnsi="Times New Roman" w:cs="Times New Roman"/>
          <w:lang w:val="ru-RU"/>
        </w:rPr>
      </w:pPr>
    </w:p>
    <w:p w14:paraId="000997AE" w14:textId="77777777" w:rsidR="00A3758D" w:rsidRPr="00000BE7" w:rsidRDefault="00BA7D10">
      <w:pPr>
        <w:autoSpaceDE w:val="0"/>
        <w:autoSpaceDN w:val="0"/>
        <w:spacing w:after="0" w:line="329" w:lineRule="auto"/>
        <w:rPr>
          <w:rFonts w:ascii="Times New Roman" w:hAnsi="Times New Roman" w:cs="Times New Roman"/>
          <w:lang w:val="ru-RU"/>
        </w:rPr>
      </w:pPr>
      <w:r w:rsidRPr="00000BE7">
        <w:rPr>
          <w:rFonts w:ascii="Times New Roman" w:eastAsia="Times New Roman" w:hAnsi="Times New Roman" w:cs="Times New Roman"/>
          <w:color w:val="000000"/>
          <w:sz w:val="24"/>
          <w:lang w:val="ru-RU"/>
        </w:rPr>
        <w:t>—  составлять краткий отзыв о прочитанном произведении по заданному алгоритму;</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  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  использовать в соответствии с учебной задачей аппарат издания (обложку, оглавление, аннотацию, иллюстрации, предисловие, приложения, сноски, примечания);</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 xml:space="preserve">—  использовать справочную литературу, включая ресурсы сети Интернет (в условиях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контролируемого входа), для получения дополнительной информации в соответствии с учебной задачей.</w:t>
      </w:r>
    </w:p>
    <w:p w14:paraId="0B0C92C8" w14:textId="77777777" w:rsidR="00A3758D" w:rsidRPr="00000BE7" w:rsidRDefault="00A3758D">
      <w:pPr>
        <w:rPr>
          <w:rFonts w:ascii="Times New Roman" w:hAnsi="Times New Roman" w:cs="Times New Roman"/>
          <w:lang w:val="ru-RU"/>
        </w:rPr>
        <w:sectPr w:rsidR="00A3758D" w:rsidRPr="00000BE7">
          <w:pgSz w:w="11900" w:h="16840"/>
          <w:pgMar w:top="328" w:right="714" w:bottom="1440" w:left="1086" w:header="720" w:footer="720" w:gutter="0"/>
          <w:cols w:space="720" w:equalWidth="0">
            <w:col w:w="10099" w:space="0"/>
          </w:cols>
          <w:docGrid w:linePitch="360"/>
        </w:sectPr>
      </w:pPr>
    </w:p>
    <w:p w14:paraId="7C67A858" w14:textId="77777777" w:rsidR="00A3758D" w:rsidRPr="00000BE7" w:rsidRDefault="00A3758D">
      <w:pPr>
        <w:autoSpaceDE w:val="0"/>
        <w:autoSpaceDN w:val="0"/>
        <w:spacing w:after="64" w:line="220" w:lineRule="exact"/>
        <w:rPr>
          <w:rFonts w:ascii="Times New Roman" w:hAnsi="Times New Roman" w:cs="Times New Roman"/>
          <w:lang w:val="ru-RU"/>
        </w:rPr>
      </w:pPr>
    </w:p>
    <w:p w14:paraId="2FB22D7A" w14:textId="77777777" w:rsidR="00A3758D" w:rsidRPr="00000BE7" w:rsidRDefault="00BA7D10">
      <w:pPr>
        <w:autoSpaceDE w:val="0"/>
        <w:autoSpaceDN w:val="0"/>
        <w:spacing w:after="258" w:line="233" w:lineRule="auto"/>
        <w:rPr>
          <w:rFonts w:ascii="Times New Roman" w:hAnsi="Times New Roman" w:cs="Times New Roman"/>
        </w:rPr>
      </w:pPr>
      <w:r w:rsidRPr="00000BE7">
        <w:rPr>
          <w:rFonts w:ascii="Times New Roman" w:eastAsia="Times New Roman" w:hAnsi="Times New Roman" w:cs="Times New Roman"/>
          <w:b/>
          <w:color w:val="000000"/>
          <w:w w:val="101"/>
          <w:sz w:val="19"/>
        </w:rPr>
        <w:t xml:space="preserve">ТЕМАТИЧЕСКОЕ ПЛАНИРОВАНИЕ </w:t>
      </w:r>
    </w:p>
    <w:tbl>
      <w:tblPr>
        <w:tblW w:w="15734" w:type="dxa"/>
        <w:tblInd w:w="6" w:type="dxa"/>
        <w:tblLayout w:type="fixed"/>
        <w:tblLook w:val="04A0" w:firstRow="1" w:lastRow="0" w:firstColumn="1" w:lastColumn="0" w:noHBand="0" w:noVBand="1"/>
      </w:tblPr>
      <w:tblGrid>
        <w:gridCol w:w="467"/>
        <w:gridCol w:w="1801"/>
        <w:gridCol w:w="528"/>
        <w:gridCol w:w="1030"/>
        <w:gridCol w:w="1275"/>
        <w:gridCol w:w="710"/>
        <w:gridCol w:w="6095"/>
        <w:gridCol w:w="993"/>
        <w:gridCol w:w="1134"/>
        <w:gridCol w:w="1559"/>
        <w:gridCol w:w="142"/>
      </w:tblGrid>
      <w:tr w:rsidR="00AD5552" w:rsidRPr="00000BE7" w14:paraId="0BD1E7FC" w14:textId="77777777" w:rsidTr="00A7512E">
        <w:trPr>
          <w:gridAfter w:val="1"/>
          <w:wAfter w:w="142" w:type="dxa"/>
          <w:trHeight w:hRule="exact" w:val="387"/>
        </w:trPr>
        <w:tc>
          <w:tcPr>
            <w:tcW w:w="467" w:type="dxa"/>
            <w:vMerge w:val="restart"/>
            <w:tcBorders>
              <w:top w:val="single" w:sz="4" w:space="0" w:color="000000"/>
              <w:left w:val="single" w:sz="4" w:space="0" w:color="000000"/>
              <w:right w:val="single" w:sz="4" w:space="0" w:color="000000"/>
            </w:tcBorders>
            <w:tcMar>
              <w:left w:w="0" w:type="dxa"/>
              <w:right w:w="0" w:type="dxa"/>
            </w:tcMar>
          </w:tcPr>
          <w:p w14:paraId="61876C2C" w14:textId="77777777" w:rsidR="00AD5552" w:rsidRPr="00000BE7" w:rsidRDefault="00AD5552">
            <w:pPr>
              <w:autoSpaceDE w:val="0"/>
              <w:autoSpaceDN w:val="0"/>
              <w:spacing w:before="78" w:after="0" w:line="245" w:lineRule="auto"/>
              <w:ind w:right="144"/>
              <w:jc w:val="center"/>
              <w:rPr>
                <w:rFonts w:ascii="Times New Roman" w:hAnsi="Times New Roman" w:cs="Times New Roman"/>
              </w:rPr>
            </w:pPr>
            <w:r w:rsidRPr="00000BE7">
              <w:rPr>
                <w:rFonts w:ascii="Times New Roman" w:eastAsia="Times New Roman" w:hAnsi="Times New Roman" w:cs="Times New Roman"/>
                <w:b/>
                <w:color w:val="000000"/>
                <w:w w:val="97"/>
                <w:sz w:val="16"/>
              </w:rPr>
              <w:t>№</w:t>
            </w:r>
            <w:r w:rsidRPr="00000BE7">
              <w:rPr>
                <w:rFonts w:ascii="Times New Roman" w:hAnsi="Times New Roman" w:cs="Times New Roman"/>
              </w:rPr>
              <w:br/>
            </w:r>
            <w:r w:rsidRPr="00000BE7">
              <w:rPr>
                <w:rFonts w:ascii="Times New Roman" w:eastAsia="Times New Roman" w:hAnsi="Times New Roman" w:cs="Times New Roman"/>
                <w:b/>
                <w:color w:val="000000"/>
                <w:w w:val="97"/>
                <w:sz w:val="16"/>
              </w:rPr>
              <w:t>п/п</w:t>
            </w:r>
          </w:p>
        </w:tc>
        <w:tc>
          <w:tcPr>
            <w:tcW w:w="1801" w:type="dxa"/>
            <w:vMerge w:val="restart"/>
            <w:tcBorders>
              <w:top w:val="single" w:sz="4" w:space="0" w:color="000000"/>
              <w:left w:val="single" w:sz="4" w:space="0" w:color="000000"/>
              <w:right w:val="single" w:sz="4" w:space="0" w:color="000000"/>
            </w:tcBorders>
            <w:tcMar>
              <w:left w:w="0" w:type="dxa"/>
              <w:right w:w="0" w:type="dxa"/>
            </w:tcMar>
          </w:tcPr>
          <w:p w14:paraId="234DBF6F" w14:textId="77777777" w:rsidR="00AD5552" w:rsidRPr="00000BE7" w:rsidRDefault="00AD5552">
            <w:pPr>
              <w:autoSpaceDE w:val="0"/>
              <w:autoSpaceDN w:val="0"/>
              <w:spacing w:before="78" w:after="0" w:line="247" w:lineRule="auto"/>
              <w:ind w:left="72" w:right="672"/>
              <w:jc w:val="both"/>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Наименование разделов и тем программы</w:t>
            </w:r>
          </w:p>
        </w:tc>
        <w:tc>
          <w:tcPr>
            <w:tcW w:w="2833" w:type="dxa"/>
            <w:gridSpan w:val="3"/>
            <w:tcBorders>
              <w:top w:val="single" w:sz="4" w:space="0" w:color="000000"/>
              <w:left w:val="single" w:sz="4" w:space="0" w:color="000000"/>
              <w:right w:val="single" w:sz="4" w:space="0" w:color="auto"/>
            </w:tcBorders>
          </w:tcPr>
          <w:p w14:paraId="78B5CAEE" w14:textId="639E288C" w:rsidR="00AD5552" w:rsidRPr="00000BE7" w:rsidRDefault="00AD5552">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b/>
                <w:color w:val="000000"/>
                <w:w w:val="97"/>
                <w:sz w:val="16"/>
              </w:rPr>
              <w:t>Количество часов</w:t>
            </w:r>
          </w:p>
        </w:tc>
        <w:tc>
          <w:tcPr>
            <w:tcW w:w="710" w:type="dxa"/>
            <w:vMerge w:val="restart"/>
            <w:tcBorders>
              <w:top w:val="single" w:sz="4" w:space="0" w:color="000000"/>
              <w:left w:val="single" w:sz="4" w:space="0" w:color="auto"/>
            </w:tcBorders>
          </w:tcPr>
          <w:p w14:paraId="5E9B394E" w14:textId="2264B402" w:rsidR="00AD5552" w:rsidRPr="00000BE7" w:rsidRDefault="00AD5552" w:rsidP="00AD5552">
            <w:pPr>
              <w:autoSpaceDE w:val="0"/>
              <w:autoSpaceDN w:val="0"/>
              <w:spacing w:before="78" w:after="0" w:line="230" w:lineRule="auto"/>
              <w:rPr>
                <w:rFonts w:ascii="Times New Roman" w:hAnsi="Times New Roman" w:cs="Times New Roman"/>
                <w:b/>
                <w:sz w:val="16"/>
                <w:szCs w:val="16"/>
                <w:lang w:val="ru-RU"/>
              </w:rPr>
            </w:pPr>
            <w:r w:rsidRPr="00000BE7">
              <w:rPr>
                <w:rFonts w:ascii="Times New Roman" w:hAnsi="Times New Roman" w:cs="Times New Roman"/>
                <w:b/>
                <w:sz w:val="16"/>
                <w:szCs w:val="16"/>
                <w:lang w:val="ru-RU"/>
              </w:rPr>
              <w:t>Дата изучения</w:t>
            </w:r>
          </w:p>
        </w:tc>
        <w:tc>
          <w:tcPr>
            <w:tcW w:w="6095" w:type="dxa"/>
            <w:vMerge w:val="restart"/>
            <w:tcBorders>
              <w:top w:val="single" w:sz="4" w:space="0" w:color="000000"/>
              <w:left w:val="single" w:sz="4" w:space="0" w:color="000000"/>
              <w:right w:val="single" w:sz="4" w:space="0" w:color="000000"/>
            </w:tcBorders>
            <w:tcMar>
              <w:left w:w="0" w:type="dxa"/>
              <w:right w:w="0" w:type="dxa"/>
            </w:tcMar>
          </w:tcPr>
          <w:p w14:paraId="6675185F" w14:textId="6A5BCB82" w:rsidR="00AD5552" w:rsidRPr="00000BE7" w:rsidRDefault="00AD5552">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b/>
                <w:color w:val="000000"/>
                <w:w w:val="97"/>
                <w:sz w:val="16"/>
              </w:rPr>
              <w:t>Виды деятельности</w:t>
            </w:r>
          </w:p>
        </w:tc>
        <w:tc>
          <w:tcPr>
            <w:tcW w:w="993" w:type="dxa"/>
            <w:vMerge w:val="restart"/>
            <w:tcBorders>
              <w:top w:val="single" w:sz="4" w:space="0" w:color="auto"/>
              <w:left w:val="single" w:sz="4" w:space="0" w:color="000000"/>
              <w:right w:val="single" w:sz="4" w:space="0" w:color="auto"/>
            </w:tcBorders>
            <w:tcMar>
              <w:left w:w="0" w:type="dxa"/>
              <w:right w:w="0" w:type="dxa"/>
            </w:tcMar>
          </w:tcPr>
          <w:p w14:paraId="4639203B" w14:textId="3EBB0D47" w:rsidR="00AD5552" w:rsidRPr="00000BE7" w:rsidRDefault="00AD5552" w:rsidP="00AD5552">
            <w:pPr>
              <w:autoSpaceDE w:val="0"/>
              <w:autoSpaceDN w:val="0"/>
              <w:spacing w:before="78" w:after="0" w:line="247" w:lineRule="auto"/>
              <w:ind w:left="72"/>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Виды и формы контроля</w:t>
            </w:r>
          </w:p>
        </w:tc>
        <w:tc>
          <w:tcPr>
            <w:tcW w:w="2693" w:type="dxa"/>
            <w:gridSpan w:val="2"/>
            <w:vMerge w:val="restart"/>
            <w:tcBorders>
              <w:top w:val="single" w:sz="4" w:space="0" w:color="000000"/>
              <w:left w:val="single" w:sz="4" w:space="0" w:color="auto"/>
              <w:right w:val="single" w:sz="4" w:space="0" w:color="000000"/>
            </w:tcBorders>
          </w:tcPr>
          <w:p w14:paraId="572399D8" w14:textId="1AC1B79A" w:rsidR="00AD5552" w:rsidRPr="00000BE7" w:rsidRDefault="00AD5552" w:rsidP="005E1FC3">
            <w:pPr>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Электронные (цифровые) образовательные ресурсы</w:t>
            </w:r>
          </w:p>
        </w:tc>
      </w:tr>
      <w:tr w:rsidR="00AD5552" w:rsidRPr="00000BE7" w14:paraId="07488656" w14:textId="77777777" w:rsidTr="00A7512E">
        <w:trPr>
          <w:gridAfter w:val="1"/>
          <w:wAfter w:w="142" w:type="dxa"/>
          <w:trHeight w:val="684"/>
        </w:trPr>
        <w:tc>
          <w:tcPr>
            <w:tcW w:w="467" w:type="dxa"/>
            <w:vMerge/>
            <w:tcBorders>
              <w:top w:val="single" w:sz="4" w:space="0" w:color="auto"/>
              <w:left w:val="single" w:sz="4" w:space="0" w:color="000000"/>
              <w:bottom w:val="single" w:sz="4" w:space="0" w:color="auto"/>
              <w:right w:val="single" w:sz="4" w:space="0" w:color="000000"/>
            </w:tcBorders>
          </w:tcPr>
          <w:p w14:paraId="0EBD7356" w14:textId="77777777" w:rsidR="00AD5552" w:rsidRPr="00000BE7" w:rsidRDefault="00AD5552">
            <w:pPr>
              <w:rPr>
                <w:rFonts w:ascii="Times New Roman" w:hAnsi="Times New Roman" w:cs="Times New Roman"/>
                <w:lang w:val="ru-RU"/>
              </w:rPr>
            </w:pPr>
          </w:p>
        </w:tc>
        <w:tc>
          <w:tcPr>
            <w:tcW w:w="1801" w:type="dxa"/>
            <w:vMerge/>
            <w:tcBorders>
              <w:left w:val="single" w:sz="4" w:space="0" w:color="000000"/>
              <w:bottom w:val="single" w:sz="4" w:space="0" w:color="auto"/>
              <w:right w:val="single" w:sz="4" w:space="0" w:color="000000"/>
            </w:tcBorders>
          </w:tcPr>
          <w:p w14:paraId="14FE53FB" w14:textId="77777777" w:rsidR="00AD5552" w:rsidRPr="00000BE7" w:rsidRDefault="00AD5552">
            <w:pPr>
              <w:rPr>
                <w:rFonts w:ascii="Times New Roman" w:hAnsi="Times New Roman" w:cs="Times New Roman"/>
                <w:lang w:val="ru-RU"/>
              </w:rPr>
            </w:pPr>
          </w:p>
        </w:tc>
        <w:tc>
          <w:tcPr>
            <w:tcW w:w="528" w:type="dxa"/>
            <w:tcBorders>
              <w:top w:val="single" w:sz="4" w:space="0" w:color="auto"/>
              <w:left w:val="single" w:sz="4" w:space="0" w:color="000000"/>
              <w:bottom w:val="single" w:sz="4" w:space="0" w:color="auto"/>
              <w:right w:val="single" w:sz="4" w:space="0" w:color="000000"/>
            </w:tcBorders>
            <w:tcMar>
              <w:left w:w="0" w:type="dxa"/>
              <w:right w:w="0" w:type="dxa"/>
            </w:tcMar>
          </w:tcPr>
          <w:p w14:paraId="7BE87E53" w14:textId="77777777" w:rsidR="00AD5552" w:rsidRPr="00000BE7" w:rsidRDefault="00AD5552">
            <w:pPr>
              <w:autoSpaceDE w:val="0"/>
              <w:autoSpaceDN w:val="0"/>
              <w:spacing w:before="78" w:after="0" w:line="230" w:lineRule="auto"/>
              <w:jc w:val="center"/>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всего</w:t>
            </w:r>
          </w:p>
        </w:tc>
        <w:tc>
          <w:tcPr>
            <w:tcW w:w="1030" w:type="dxa"/>
            <w:tcBorders>
              <w:top w:val="single" w:sz="4" w:space="0" w:color="auto"/>
              <w:left w:val="single" w:sz="4" w:space="0" w:color="000000"/>
              <w:bottom w:val="single" w:sz="4" w:space="0" w:color="auto"/>
              <w:right w:val="single" w:sz="4" w:space="0" w:color="000000"/>
            </w:tcBorders>
            <w:tcMar>
              <w:left w:w="0" w:type="dxa"/>
              <w:right w:w="0" w:type="dxa"/>
            </w:tcMar>
          </w:tcPr>
          <w:p w14:paraId="2143348F" w14:textId="77777777" w:rsidR="00AD5552" w:rsidRPr="00000BE7" w:rsidRDefault="00AD5552" w:rsidP="00DB655D">
            <w:pPr>
              <w:autoSpaceDE w:val="0"/>
              <w:autoSpaceDN w:val="0"/>
              <w:spacing w:before="78" w:after="0" w:line="245" w:lineRule="auto"/>
              <w:ind w:left="72"/>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контрольные работы</w:t>
            </w:r>
          </w:p>
        </w:tc>
        <w:tc>
          <w:tcPr>
            <w:tcW w:w="1275" w:type="dxa"/>
            <w:tcBorders>
              <w:top w:val="single" w:sz="4" w:space="0" w:color="auto"/>
              <w:left w:val="single" w:sz="4" w:space="0" w:color="000000"/>
              <w:bottom w:val="single" w:sz="4" w:space="0" w:color="auto"/>
              <w:right w:val="single" w:sz="4" w:space="0" w:color="auto"/>
            </w:tcBorders>
          </w:tcPr>
          <w:p w14:paraId="03F9B1E6" w14:textId="593E29C7" w:rsidR="00AD5552" w:rsidRPr="00000BE7" w:rsidRDefault="00AD5552" w:rsidP="00AD5552">
            <w:pPr>
              <w:autoSpaceDE w:val="0"/>
              <w:autoSpaceDN w:val="0"/>
              <w:spacing w:before="78" w:after="0" w:line="245" w:lineRule="auto"/>
              <w:rPr>
                <w:rFonts w:ascii="Times New Roman" w:hAnsi="Times New Roman" w:cs="Times New Roman"/>
                <w:b/>
                <w:sz w:val="16"/>
                <w:szCs w:val="16"/>
                <w:lang w:val="ru-RU"/>
              </w:rPr>
            </w:pPr>
            <w:r w:rsidRPr="00000BE7">
              <w:rPr>
                <w:rFonts w:ascii="Times New Roman" w:hAnsi="Times New Roman" w:cs="Times New Roman"/>
                <w:b/>
                <w:sz w:val="16"/>
                <w:szCs w:val="16"/>
                <w:lang w:val="ru-RU"/>
              </w:rPr>
              <w:t>практические работы</w:t>
            </w:r>
          </w:p>
        </w:tc>
        <w:tc>
          <w:tcPr>
            <w:tcW w:w="710" w:type="dxa"/>
            <w:vMerge/>
            <w:tcBorders>
              <w:left w:val="single" w:sz="4" w:space="0" w:color="auto"/>
              <w:bottom w:val="single" w:sz="4" w:space="0" w:color="auto"/>
            </w:tcBorders>
            <w:tcMar>
              <w:left w:w="0" w:type="dxa"/>
              <w:right w:w="0" w:type="dxa"/>
            </w:tcMar>
          </w:tcPr>
          <w:p w14:paraId="2A4415E9" w14:textId="16C9DD5E" w:rsidR="00AD5552" w:rsidRPr="00000BE7" w:rsidRDefault="00AD5552" w:rsidP="00AD5552">
            <w:pPr>
              <w:autoSpaceDE w:val="0"/>
              <w:autoSpaceDN w:val="0"/>
              <w:spacing w:before="78" w:after="0" w:line="245" w:lineRule="auto"/>
              <w:ind w:left="72"/>
              <w:rPr>
                <w:rFonts w:ascii="Times New Roman" w:hAnsi="Times New Roman" w:cs="Times New Roman"/>
                <w:lang w:val="ru-RU"/>
              </w:rPr>
            </w:pPr>
          </w:p>
        </w:tc>
        <w:tc>
          <w:tcPr>
            <w:tcW w:w="6095" w:type="dxa"/>
            <w:vMerge/>
            <w:tcBorders>
              <w:left w:val="single" w:sz="4" w:space="0" w:color="000000"/>
              <w:bottom w:val="single" w:sz="4" w:space="0" w:color="auto"/>
              <w:right w:val="single" w:sz="4" w:space="0" w:color="000000"/>
            </w:tcBorders>
          </w:tcPr>
          <w:p w14:paraId="2F144867" w14:textId="77777777" w:rsidR="00AD5552" w:rsidRPr="00000BE7" w:rsidRDefault="00AD5552">
            <w:pPr>
              <w:rPr>
                <w:rFonts w:ascii="Times New Roman" w:hAnsi="Times New Roman" w:cs="Times New Roman"/>
                <w:lang w:val="ru-RU"/>
              </w:rPr>
            </w:pPr>
          </w:p>
        </w:tc>
        <w:tc>
          <w:tcPr>
            <w:tcW w:w="993" w:type="dxa"/>
            <w:vMerge/>
            <w:tcBorders>
              <w:left w:val="single" w:sz="4" w:space="0" w:color="000000"/>
              <w:bottom w:val="single" w:sz="4" w:space="0" w:color="auto"/>
              <w:right w:val="single" w:sz="4" w:space="0" w:color="auto"/>
            </w:tcBorders>
          </w:tcPr>
          <w:p w14:paraId="382A6B57" w14:textId="47BBA3AB" w:rsidR="00AD5552" w:rsidRPr="00000BE7" w:rsidRDefault="00AD5552" w:rsidP="00DB655D">
            <w:pPr>
              <w:rPr>
                <w:rFonts w:ascii="Times New Roman" w:hAnsi="Times New Roman" w:cs="Times New Roman"/>
                <w:lang w:val="ru-RU"/>
              </w:rPr>
            </w:pPr>
          </w:p>
        </w:tc>
        <w:tc>
          <w:tcPr>
            <w:tcW w:w="2693" w:type="dxa"/>
            <w:gridSpan w:val="2"/>
            <w:vMerge/>
            <w:tcBorders>
              <w:left w:val="single" w:sz="4" w:space="0" w:color="auto"/>
              <w:bottom w:val="single" w:sz="4" w:space="0" w:color="auto"/>
              <w:right w:val="single" w:sz="4" w:space="0" w:color="000000"/>
            </w:tcBorders>
          </w:tcPr>
          <w:p w14:paraId="4E64ACDD" w14:textId="2175DF6B" w:rsidR="00AD5552" w:rsidRPr="00000BE7" w:rsidRDefault="00AD5552" w:rsidP="005E1FC3">
            <w:pPr>
              <w:rPr>
                <w:rFonts w:ascii="Times New Roman" w:hAnsi="Times New Roman" w:cs="Times New Roman"/>
                <w:lang w:val="ru-RU"/>
              </w:rPr>
            </w:pPr>
          </w:p>
        </w:tc>
      </w:tr>
      <w:tr w:rsidR="00AD5552" w:rsidRPr="00000BE7" w14:paraId="0898CFD5" w14:textId="77777777" w:rsidTr="00A7512E">
        <w:trPr>
          <w:trHeight w:hRule="exact" w:val="9364"/>
        </w:trPr>
        <w:tc>
          <w:tcPr>
            <w:tcW w:w="467" w:type="dxa"/>
            <w:tcBorders>
              <w:top w:val="single" w:sz="4" w:space="0" w:color="000000"/>
              <w:left w:val="single" w:sz="4" w:space="0" w:color="000000"/>
              <w:bottom w:val="single" w:sz="4" w:space="0" w:color="000000"/>
              <w:right w:val="single" w:sz="4" w:space="0" w:color="000000"/>
            </w:tcBorders>
            <w:tcMar>
              <w:left w:w="0" w:type="dxa"/>
              <w:right w:w="0" w:type="dxa"/>
            </w:tcMar>
          </w:tcPr>
          <w:p w14:paraId="51055926" w14:textId="77777777" w:rsidR="00AD5552" w:rsidRPr="00000BE7" w:rsidRDefault="00AD5552">
            <w:pPr>
              <w:autoSpaceDE w:val="0"/>
              <w:autoSpaceDN w:val="0"/>
              <w:spacing w:before="78" w:after="0" w:line="230" w:lineRule="auto"/>
              <w:jc w:val="center"/>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lastRenderedPageBreak/>
              <w:t>1.1.</w:t>
            </w:r>
          </w:p>
        </w:tc>
        <w:tc>
          <w:tcPr>
            <w:tcW w:w="18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539EAAF" w14:textId="77777777" w:rsidR="00AD5552" w:rsidRPr="00000BE7" w:rsidRDefault="00AD5552">
            <w:pPr>
              <w:autoSpaceDE w:val="0"/>
              <w:autoSpaceDN w:val="0"/>
              <w:spacing w:before="78" w:after="0" w:line="245" w:lineRule="auto"/>
              <w:ind w:left="72"/>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О Родине, героические страницы истории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D1A49" w14:textId="4C8B9A59" w:rsidR="00AD5552" w:rsidRPr="00000BE7" w:rsidRDefault="00CA1DA8">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11</w:t>
            </w:r>
          </w:p>
        </w:tc>
        <w:tc>
          <w:tcPr>
            <w:tcW w:w="1030" w:type="dxa"/>
            <w:tcBorders>
              <w:top w:val="single" w:sz="4" w:space="0" w:color="000000"/>
              <w:left w:val="single" w:sz="4" w:space="0" w:color="000000"/>
              <w:bottom w:val="single" w:sz="4" w:space="0" w:color="000000"/>
              <w:right w:val="single" w:sz="4" w:space="0" w:color="000000"/>
            </w:tcBorders>
            <w:tcMar>
              <w:left w:w="0" w:type="dxa"/>
              <w:right w:w="0" w:type="dxa"/>
            </w:tcMar>
          </w:tcPr>
          <w:p w14:paraId="08162CC7" w14:textId="77777777" w:rsidR="00AD5552" w:rsidRPr="00000BE7" w:rsidRDefault="00AD5552">
            <w:pPr>
              <w:rPr>
                <w:rFonts w:ascii="Times New Roman" w:hAnsi="Times New Roman" w:cs="Times New Roman"/>
                <w:sz w:val="16"/>
                <w:szCs w:val="16"/>
                <w:lang w:val="ru-RU"/>
              </w:rPr>
            </w:pPr>
            <w:r w:rsidRPr="00000BE7">
              <w:rPr>
                <w:rFonts w:ascii="Times New Roman" w:hAnsi="Times New Roman" w:cs="Times New Roman"/>
                <w:sz w:val="16"/>
                <w:szCs w:val="16"/>
                <w:lang w:val="ru-RU"/>
              </w:rPr>
              <w:t>1</w:t>
            </w:r>
          </w:p>
        </w:tc>
        <w:tc>
          <w:tcPr>
            <w:tcW w:w="1275" w:type="dxa"/>
            <w:tcBorders>
              <w:top w:val="single" w:sz="4" w:space="0" w:color="000000"/>
              <w:left w:val="single" w:sz="4" w:space="0" w:color="000000"/>
              <w:bottom w:val="single" w:sz="4" w:space="0" w:color="000000"/>
              <w:right w:val="single" w:sz="4" w:space="0" w:color="000000"/>
            </w:tcBorders>
          </w:tcPr>
          <w:p w14:paraId="7F9F4FD8" w14:textId="1DCBE529" w:rsidR="00AD5552" w:rsidRPr="00000BE7" w:rsidRDefault="00AD5552">
            <w:pPr>
              <w:rPr>
                <w:rFonts w:ascii="Times New Roman" w:hAnsi="Times New Roman" w:cs="Times New Roman"/>
                <w:sz w:val="16"/>
                <w:szCs w:val="16"/>
                <w:lang w:val="ru-RU"/>
              </w:rPr>
            </w:pPr>
            <w:r w:rsidRPr="00000BE7">
              <w:rPr>
                <w:rFonts w:ascii="Times New Roman" w:hAnsi="Times New Roman" w:cs="Times New Roman"/>
                <w:sz w:val="16"/>
                <w:szCs w:val="16"/>
                <w:lang w:val="ru-RU"/>
              </w:rPr>
              <w:t>2</w:t>
            </w:r>
          </w:p>
        </w:tc>
        <w:tc>
          <w:tcPr>
            <w:tcW w:w="710" w:type="dxa"/>
            <w:tcBorders>
              <w:top w:val="single" w:sz="4" w:space="0" w:color="000000"/>
              <w:left w:val="single" w:sz="4" w:space="0" w:color="000000"/>
              <w:bottom w:val="single" w:sz="4" w:space="0" w:color="000000"/>
              <w:right w:val="single" w:sz="4" w:space="0" w:color="000000"/>
            </w:tcBorders>
            <w:tcMar>
              <w:left w:w="0" w:type="dxa"/>
              <w:right w:w="0" w:type="dxa"/>
            </w:tcMar>
          </w:tcPr>
          <w:p w14:paraId="55C081FE" w14:textId="35F2A720" w:rsidR="00AD5552" w:rsidRPr="00000BE7" w:rsidRDefault="00A7512E">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22.09; </w:t>
            </w:r>
            <w:r w:rsidR="007641F1" w:rsidRPr="00000BE7">
              <w:rPr>
                <w:rFonts w:ascii="Times New Roman" w:hAnsi="Times New Roman" w:cs="Times New Roman"/>
                <w:sz w:val="16"/>
                <w:szCs w:val="16"/>
                <w:lang w:val="ru-RU"/>
              </w:rPr>
              <w:t>23.09; 26.09; 29.09;</w:t>
            </w:r>
            <w:r w:rsidR="00B84CD3" w:rsidRPr="00000BE7">
              <w:rPr>
                <w:rFonts w:ascii="Times New Roman" w:hAnsi="Times New Roman" w:cs="Times New Roman"/>
                <w:sz w:val="16"/>
                <w:szCs w:val="16"/>
                <w:lang w:val="ru-RU"/>
              </w:rPr>
              <w:t xml:space="preserve"> 6.04;        7 .04; 10.04; 13.04;  14.04; 17.04; 20.04</w:t>
            </w:r>
          </w:p>
        </w:tc>
        <w:tc>
          <w:tcPr>
            <w:tcW w:w="708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547D3D9" w14:textId="77777777" w:rsidR="00AD5552" w:rsidRPr="00000BE7" w:rsidRDefault="00AD5552" w:rsidP="00EC6E09">
            <w:pPr>
              <w:autoSpaceDE w:val="0"/>
              <w:autoSpaceDN w:val="0"/>
              <w:spacing w:before="78" w:after="0" w:line="252" w:lineRule="auto"/>
              <w:ind w:left="72" w:right="144"/>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 xml:space="preserve">Разговор перед чтением: страницы истории родной страны — тема фольклорных и авторских произведений (не менее четырёх по выбору), объяснение пословицы «Родной свой край делами прославляй»;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Восприятие на слух поэтических и прозаических произведений, выражающих нравственно-этические понятия: любовь к Отчизне, родной земле. Например, Н. М. Языков «Мой друг! Что может быть милей…», А. Т. Твардовский «О родине большой и малой», А. В. Жигулин «О, Родина! В неярком блеске…»,  С. Д. Дрожжин «Родине». Учебный диалог: обсуждение проблемы «Понятие Родины для каждого из нас», объяснение своей позиции с приведением примеров из текстов, раскрытие смысла пословиц о Родине, соотнесение их с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прослушанными/прочитанными произведениями;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Чтение произведений о героях России  Например, С. Т. Романовский «Ледовое побоище», Н. П.</w:t>
            </w:r>
          </w:p>
          <w:p w14:paraId="3F971F39" w14:textId="77777777" w:rsidR="00AD5552" w:rsidRPr="00000BE7" w:rsidRDefault="00AD5552">
            <w:pPr>
              <w:autoSpaceDE w:val="0"/>
              <w:autoSpaceDN w:val="0"/>
              <w:spacing w:before="18"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наблюдение и рассматривание иллюстраций и репродукций картин (например, П. Д. Корин «Александр Невский», И. С. Глазунов «Дмитрий Донской»), соотнесение их сюжета с соответствующими фрагментами текста: озаглавливание;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Обсуждение вопросов, например, «Какие слова из произведения подходят для описания картины?», «Какие слова могли бы стать названием картины?»;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 10 предложений);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сравнение произведений, относящихся к одной теме, но разным жанрам (рассказ,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стихотворение, народная и авторская песня);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Слушание произведений о народном подвиге в Великой Отечественной войне: Р. И. Рождественский «Если б камни могли говорить…», «Реквием», Е. А. Благинина «Папе на фронте» и др.; </w:t>
            </w:r>
          </w:p>
          <w:p w14:paraId="23959D0F" w14:textId="77777777" w:rsidR="00AD5552" w:rsidRPr="00000BE7" w:rsidRDefault="00AD5552">
            <w:pPr>
              <w:autoSpaceDE w:val="0"/>
              <w:autoSpaceDN w:val="0"/>
              <w:spacing w:before="18"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Учебный диалог: обсуждение проблемного вопроса «Почему говорят, что День Победы — это „радость со слезами на глазах“?», осознание нравственно-этических понятий «поступок», «подвиг»;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Упражнение в выразительном чтении, соблюдение интонационного рисунка (пауз, темпа, ритма, логических ударений)в соответствии с особенностями текста для передачи эмоционального настроя произведения; Поиск и слушание песен о войне (поиск информации об авторе слов, композиторе) на контролируемых ресурсах сети Интернет;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Учить наизусть стихотворения о Родине (по выбору);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Групповая работа: коллективный проект;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Дифференцированная работа: подготовка сообщения об известном человеке своего края;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Определение цели выразительного исполнения и работы с текстом;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p w14:paraId="3DB709A3" w14:textId="77777777" w:rsidR="00AD5552" w:rsidRPr="00000BE7" w:rsidRDefault="00AD5552">
            <w:pPr>
              <w:autoSpaceDE w:val="0"/>
              <w:autoSpaceDN w:val="0"/>
              <w:spacing w:before="18" w:after="0" w:line="257" w:lineRule="auto"/>
              <w:ind w:left="72"/>
              <w:rPr>
                <w:rFonts w:ascii="Times New Roman" w:hAnsi="Times New Roman" w:cs="Times New Roman"/>
                <w:sz w:val="16"/>
                <w:szCs w:val="16"/>
                <w:lang w:val="ru-RU"/>
              </w:rPr>
            </w:pPr>
            <w:r w:rsidRPr="00000BE7">
              <w:rPr>
                <w:rFonts w:ascii="Times New Roman" w:hAnsi="Times New Roman" w:cs="Times New Roman"/>
                <w:sz w:val="16"/>
                <w:szCs w:val="16"/>
                <w:lang w:val="ru-RU"/>
              </w:rPr>
              <w:t>Читать отрывки из древнерусских летописей, жития Сергия Радонежского. Находить в тексте летописи данные о различных исторических фактах. Сравнивать текст летописи с художественным текстом.</w:t>
            </w: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5C06CAD" w14:textId="7CB20250" w:rsidR="00AD5552" w:rsidRPr="00000BE7" w:rsidRDefault="00AD5552" w:rsidP="00E9204A">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31F98D1B" w14:textId="77777777"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Контрольная работа;</w:t>
            </w:r>
          </w:p>
          <w:p w14:paraId="4DA704F2" w14:textId="77777777"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Письменный опрос;</w:t>
            </w:r>
          </w:p>
          <w:p w14:paraId="1B75A456" w14:textId="77777777"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Практическая работа;</w:t>
            </w:r>
          </w:p>
          <w:p w14:paraId="478D4CD3" w14:textId="4671BF77"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Тестирование;</w:t>
            </w:r>
          </w:p>
          <w:p w14:paraId="19588EA9" w14:textId="76AC436A"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Самооценка с использованием «Оценочного листа».</w:t>
            </w:r>
          </w:p>
          <w:p w14:paraId="756597C6" w14:textId="77777777"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 </w:t>
            </w:r>
          </w:p>
          <w:p w14:paraId="557C717A" w14:textId="77777777"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 </w:t>
            </w:r>
          </w:p>
          <w:p w14:paraId="221A3A8D" w14:textId="77777777" w:rsidR="00AD5552" w:rsidRPr="00000BE7" w:rsidRDefault="00AD5552" w:rsidP="005E1FC3">
            <w:pPr>
              <w:rPr>
                <w:rFonts w:ascii="Times New Roman" w:hAnsi="Times New Roman" w:cs="Times New Roman"/>
                <w:lang w:val="ru-RU"/>
              </w:rPr>
            </w:pPr>
          </w:p>
        </w:tc>
        <w:tc>
          <w:tcPr>
            <w:tcW w:w="1701" w:type="dxa"/>
            <w:gridSpan w:val="2"/>
            <w:tcBorders>
              <w:top w:val="single" w:sz="4" w:space="0" w:color="000000"/>
              <w:left w:val="single" w:sz="4" w:space="0" w:color="auto"/>
              <w:bottom w:val="single" w:sz="4" w:space="0" w:color="000000"/>
              <w:right w:val="single" w:sz="4" w:space="0" w:color="000000"/>
            </w:tcBorders>
            <w:tcMar>
              <w:left w:w="0" w:type="dxa"/>
              <w:right w:w="0" w:type="dxa"/>
            </w:tcMar>
          </w:tcPr>
          <w:p w14:paraId="6344F5E8"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 w:history="1">
              <w:r w:rsidR="00AD5552" w:rsidRPr="00000BE7">
                <w:rPr>
                  <w:rStyle w:val="aff8"/>
                  <w:rFonts w:ascii="Times New Roman" w:eastAsia="Times New Roman" w:hAnsi="Times New Roman" w:cs="Times New Roman"/>
                  <w:w w:val="97"/>
                  <w:sz w:val="16"/>
                </w:rPr>
                <w:t>https</w:t>
              </w:r>
              <w:r w:rsidR="00AD5552" w:rsidRPr="00000BE7">
                <w:rPr>
                  <w:rStyle w:val="aff8"/>
                  <w:rFonts w:ascii="Times New Roman" w:eastAsia="Times New Roman" w:hAnsi="Times New Roman" w:cs="Times New Roman"/>
                  <w:w w:val="97"/>
                  <w:sz w:val="16"/>
                  <w:lang w:val="ru-RU"/>
                </w:rPr>
                <w:t>://</w:t>
              </w:r>
              <w:r w:rsidR="00AD5552" w:rsidRPr="00000BE7">
                <w:rPr>
                  <w:rStyle w:val="aff8"/>
                  <w:rFonts w:ascii="Times New Roman" w:eastAsia="Times New Roman" w:hAnsi="Times New Roman" w:cs="Times New Roman"/>
                  <w:w w:val="97"/>
                  <w:sz w:val="16"/>
                </w:rPr>
                <w:t>quizizz</w:t>
              </w:r>
              <w:r w:rsidR="00AD5552" w:rsidRPr="00000BE7">
                <w:rPr>
                  <w:rStyle w:val="aff8"/>
                  <w:rFonts w:ascii="Times New Roman" w:eastAsia="Times New Roman" w:hAnsi="Times New Roman" w:cs="Times New Roman"/>
                  <w:w w:val="97"/>
                  <w:sz w:val="16"/>
                  <w:lang w:val="ru-RU"/>
                </w:rPr>
                <w:t>.</w:t>
              </w:r>
              <w:r w:rsidR="00AD5552" w:rsidRPr="00000BE7">
                <w:rPr>
                  <w:rStyle w:val="aff8"/>
                  <w:rFonts w:ascii="Times New Roman" w:eastAsia="Times New Roman" w:hAnsi="Times New Roman" w:cs="Times New Roman"/>
                  <w:w w:val="97"/>
                  <w:sz w:val="16"/>
                </w:rPr>
                <w:t>com</w:t>
              </w:r>
              <w:r w:rsidR="00AD5552" w:rsidRPr="00000BE7">
                <w:rPr>
                  <w:rStyle w:val="aff8"/>
                  <w:rFonts w:ascii="Times New Roman" w:eastAsia="Times New Roman" w:hAnsi="Times New Roman" w:cs="Times New Roman"/>
                  <w:w w:val="97"/>
                  <w:sz w:val="16"/>
                  <w:lang w:val="ru-RU"/>
                </w:rPr>
                <w:t>/</w:t>
              </w:r>
            </w:hyperlink>
            <w:r w:rsidR="00AD5552" w:rsidRPr="00000BE7">
              <w:rPr>
                <w:rFonts w:ascii="Times New Roman" w:eastAsia="Times New Roman" w:hAnsi="Times New Roman" w:cs="Times New Roman"/>
                <w:color w:val="000000"/>
                <w:w w:val="97"/>
                <w:sz w:val="16"/>
                <w:lang w:val="ru-RU"/>
              </w:rPr>
              <w:t xml:space="preserve"> </w:t>
            </w:r>
          </w:p>
          <w:p w14:paraId="679AB872"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 w:history="1">
              <w:r w:rsidR="00AD5552" w:rsidRPr="00000BE7">
                <w:rPr>
                  <w:rStyle w:val="aff8"/>
                  <w:rFonts w:ascii="Times New Roman" w:eastAsia="Times New Roman" w:hAnsi="Times New Roman" w:cs="Times New Roman"/>
                  <w:w w:val="97"/>
                  <w:sz w:val="16"/>
                  <w:lang w:val="ru-RU"/>
                </w:rPr>
                <w:t>https://nearpod.com/</w:t>
              </w:r>
            </w:hyperlink>
            <w:r w:rsidR="00AD5552" w:rsidRPr="00000BE7">
              <w:rPr>
                <w:rFonts w:ascii="Times New Roman" w:eastAsia="Times New Roman" w:hAnsi="Times New Roman" w:cs="Times New Roman"/>
                <w:color w:val="000000"/>
                <w:w w:val="97"/>
                <w:sz w:val="16"/>
                <w:lang w:val="ru-RU"/>
              </w:rPr>
              <w:t xml:space="preserve"> </w:t>
            </w:r>
          </w:p>
          <w:p w14:paraId="35A2CE39"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 w:history="1">
              <w:r w:rsidR="00AD5552" w:rsidRPr="00000BE7">
                <w:rPr>
                  <w:rStyle w:val="aff8"/>
                  <w:rFonts w:ascii="Times New Roman" w:eastAsia="Times New Roman" w:hAnsi="Times New Roman" w:cs="Times New Roman"/>
                  <w:w w:val="97"/>
                  <w:sz w:val="16"/>
                  <w:lang w:val="ru-RU"/>
                </w:rPr>
                <w:t>https://www.plickers.com/</w:t>
              </w:r>
            </w:hyperlink>
            <w:r w:rsidR="00AD5552" w:rsidRPr="00000BE7">
              <w:rPr>
                <w:rFonts w:ascii="Times New Roman" w:eastAsia="Times New Roman" w:hAnsi="Times New Roman" w:cs="Times New Roman"/>
                <w:color w:val="000000"/>
                <w:w w:val="97"/>
                <w:sz w:val="16"/>
                <w:lang w:val="ru-RU"/>
              </w:rPr>
              <w:t xml:space="preserve"> </w:t>
            </w:r>
          </w:p>
          <w:p w14:paraId="41CE2E42"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 w:history="1">
              <w:r w:rsidR="00AD5552" w:rsidRPr="00000BE7">
                <w:rPr>
                  <w:rStyle w:val="aff8"/>
                  <w:rFonts w:ascii="Times New Roman" w:eastAsia="Times New Roman" w:hAnsi="Times New Roman" w:cs="Times New Roman"/>
                  <w:w w:val="97"/>
                  <w:sz w:val="16"/>
                  <w:lang w:val="ru-RU"/>
                </w:rPr>
                <w:t>https://genial.ly/</w:t>
              </w:r>
            </w:hyperlink>
            <w:r w:rsidR="00AD5552" w:rsidRPr="00000BE7">
              <w:rPr>
                <w:rFonts w:ascii="Times New Roman" w:eastAsia="Times New Roman" w:hAnsi="Times New Roman" w:cs="Times New Roman"/>
                <w:color w:val="000000"/>
                <w:w w:val="97"/>
                <w:sz w:val="16"/>
                <w:lang w:val="ru-RU"/>
              </w:rPr>
              <w:t xml:space="preserve"> </w:t>
            </w:r>
          </w:p>
          <w:p w14:paraId="1DD173BE"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 w:history="1">
              <w:r w:rsidR="00AD5552" w:rsidRPr="00000BE7">
                <w:rPr>
                  <w:rStyle w:val="aff8"/>
                  <w:rFonts w:ascii="Times New Roman" w:eastAsia="Times New Roman" w:hAnsi="Times New Roman" w:cs="Times New Roman"/>
                  <w:w w:val="97"/>
                  <w:sz w:val="16"/>
                  <w:lang w:val="ru-RU"/>
                </w:rPr>
                <w:t>https://www.zipgrade.com/</w:t>
              </w:r>
            </w:hyperlink>
            <w:r w:rsidR="00AD5552" w:rsidRPr="00000BE7">
              <w:rPr>
                <w:rFonts w:ascii="Times New Roman" w:eastAsia="Times New Roman" w:hAnsi="Times New Roman" w:cs="Times New Roman"/>
                <w:color w:val="000000"/>
                <w:w w:val="97"/>
                <w:sz w:val="16"/>
                <w:lang w:val="ru-RU"/>
              </w:rPr>
              <w:t xml:space="preserve"> </w:t>
            </w:r>
          </w:p>
          <w:p w14:paraId="07520ABB" w14:textId="77777777" w:rsidR="00AD5552" w:rsidRPr="00000BE7" w:rsidRDefault="00AD5552"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11"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71725F14"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 w:history="1">
              <w:r w:rsidR="00AD5552" w:rsidRPr="00000BE7">
                <w:rPr>
                  <w:rStyle w:val="aff8"/>
                  <w:rFonts w:ascii="Times New Roman" w:eastAsia="Times New Roman" w:hAnsi="Times New Roman" w:cs="Times New Roman"/>
                  <w:w w:val="97"/>
                  <w:sz w:val="16"/>
                  <w:lang w:val="ru-RU"/>
                </w:rPr>
                <w:t>https://worksheets.ru/</w:t>
              </w:r>
            </w:hyperlink>
            <w:r w:rsidR="00AD5552" w:rsidRPr="00000BE7">
              <w:rPr>
                <w:rFonts w:ascii="Times New Roman" w:eastAsia="Times New Roman" w:hAnsi="Times New Roman" w:cs="Times New Roman"/>
                <w:color w:val="000000"/>
                <w:w w:val="97"/>
                <w:sz w:val="16"/>
                <w:lang w:val="ru-RU"/>
              </w:rPr>
              <w:t xml:space="preserve"> </w:t>
            </w:r>
          </w:p>
          <w:p w14:paraId="4BB6767B"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 w:history="1">
              <w:r w:rsidR="00AD5552" w:rsidRPr="00000BE7">
                <w:rPr>
                  <w:rStyle w:val="aff8"/>
                  <w:rFonts w:ascii="Times New Roman" w:eastAsia="Times New Roman" w:hAnsi="Times New Roman" w:cs="Times New Roman"/>
                  <w:w w:val="97"/>
                  <w:sz w:val="16"/>
                  <w:lang w:val="ru-RU"/>
                </w:rPr>
                <w:t>https://www.liveworksheets.com/</w:t>
              </w:r>
            </w:hyperlink>
            <w:r w:rsidR="00AD5552" w:rsidRPr="00000BE7">
              <w:rPr>
                <w:rFonts w:ascii="Times New Roman" w:eastAsia="Times New Roman" w:hAnsi="Times New Roman" w:cs="Times New Roman"/>
                <w:color w:val="000000"/>
                <w:w w:val="97"/>
                <w:sz w:val="16"/>
                <w:lang w:val="ru-RU"/>
              </w:rPr>
              <w:t xml:space="preserve"> </w:t>
            </w:r>
          </w:p>
          <w:p w14:paraId="31EC1C09"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 w:history="1">
              <w:r w:rsidR="00AD5552" w:rsidRPr="00000BE7">
                <w:rPr>
                  <w:rStyle w:val="aff8"/>
                  <w:rFonts w:ascii="Times New Roman" w:eastAsia="Times New Roman" w:hAnsi="Times New Roman" w:cs="Times New Roman"/>
                  <w:w w:val="97"/>
                  <w:sz w:val="16"/>
                  <w:lang w:val="ru-RU"/>
                </w:rPr>
                <w:t>https://udoba.org/</w:t>
              </w:r>
            </w:hyperlink>
            <w:r w:rsidR="00AD5552" w:rsidRPr="00000BE7">
              <w:rPr>
                <w:rFonts w:ascii="Times New Roman" w:eastAsia="Times New Roman" w:hAnsi="Times New Roman" w:cs="Times New Roman"/>
                <w:color w:val="000000"/>
                <w:w w:val="97"/>
                <w:sz w:val="16"/>
                <w:lang w:val="ru-RU"/>
              </w:rPr>
              <w:t xml:space="preserve"> </w:t>
            </w:r>
          </w:p>
          <w:p w14:paraId="49FC4675"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 w:history="1">
              <w:r w:rsidR="00AD5552" w:rsidRPr="00000BE7">
                <w:rPr>
                  <w:rStyle w:val="aff8"/>
                  <w:rFonts w:ascii="Times New Roman" w:eastAsia="Times New Roman" w:hAnsi="Times New Roman" w:cs="Times New Roman"/>
                  <w:w w:val="97"/>
                  <w:sz w:val="16"/>
                  <w:lang w:val="ru-RU"/>
                </w:rPr>
                <w:t>https://learningapps.org/</w:t>
              </w:r>
            </w:hyperlink>
            <w:r w:rsidR="00AD5552" w:rsidRPr="00000BE7">
              <w:rPr>
                <w:rFonts w:ascii="Times New Roman" w:eastAsia="Times New Roman" w:hAnsi="Times New Roman" w:cs="Times New Roman"/>
                <w:color w:val="000000"/>
                <w:w w:val="97"/>
                <w:sz w:val="16"/>
                <w:lang w:val="ru-RU"/>
              </w:rPr>
              <w:t xml:space="preserve"> </w:t>
            </w:r>
          </w:p>
          <w:p w14:paraId="6E27D164" w14:textId="77777777" w:rsidR="00AD5552" w:rsidRPr="00000BE7" w:rsidRDefault="00AD5552" w:rsidP="00BA7D10">
            <w:pPr>
              <w:rPr>
                <w:rFonts w:ascii="Times New Roman" w:hAnsi="Times New Roman" w:cs="Times New Roman"/>
                <w:lang w:val="ru-RU"/>
              </w:rPr>
            </w:pPr>
            <w:r w:rsidRPr="00000BE7">
              <w:rPr>
                <w:rStyle w:val="aff8"/>
                <w:rFonts w:ascii="Times New Roman" w:eastAsia="Times New Roman" w:hAnsi="Times New Roman" w:cs="Times New Roman"/>
                <w:w w:val="97"/>
                <w:sz w:val="16"/>
                <w:lang w:val="ru-RU"/>
              </w:rPr>
              <w:t xml:space="preserve"> </w:t>
            </w:r>
            <w:hyperlink r:id="rId16" w:history="1">
              <w:r w:rsidRPr="00000BE7">
                <w:rPr>
                  <w:rStyle w:val="aff8"/>
                  <w:rFonts w:ascii="Times New Roman" w:eastAsia="Times New Roman" w:hAnsi="Times New Roman" w:cs="Times New Roman"/>
                  <w:w w:val="97"/>
                  <w:sz w:val="16"/>
                  <w:lang w:val="ru-RU"/>
                </w:rPr>
                <w:t>https://teachermade.com/</w:t>
              </w:r>
            </w:hyperlink>
          </w:p>
        </w:tc>
      </w:tr>
    </w:tbl>
    <w:p w14:paraId="6969E46F" w14:textId="1C216324" w:rsidR="00A3758D" w:rsidRPr="00000BE7" w:rsidRDefault="00A3758D">
      <w:pPr>
        <w:rPr>
          <w:rFonts w:ascii="Times New Roman" w:hAnsi="Times New Roman" w:cs="Times New Roman"/>
          <w:lang w:val="ru-RU"/>
        </w:rPr>
        <w:sectPr w:rsidR="00A3758D" w:rsidRPr="00000BE7">
          <w:pgSz w:w="16840" w:h="11900"/>
          <w:pgMar w:top="282" w:right="640" w:bottom="946" w:left="666" w:header="720" w:footer="720" w:gutter="0"/>
          <w:cols w:space="720" w:equalWidth="0">
            <w:col w:w="15534" w:space="0"/>
          </w:cols>
          <w:docGrid w:linePitch="360"/>
        </w:sectPr>
      </w:pPr>
    </w:p>
    <w:p w14:paraId="1E6D7029" w14:textId="77777777" w:rsidR="00A3758D" w:rsidRPr="00000BE7" w:rsidRDefault="00A3758D">
      <w:pPr>
        <w:autoSpaceDE w:val="0"/>
        <w:autoSpaceDN w:val="0"/>
        <w:spacing w:after="66" w:line="220" w:lineRule="exact"/>
        <w:rPr>
          <w:rFonts w:ascii="Times New Roman" w:hAnsi="Times New Roman" w:cs="Times New Roman"/>
          <w:lang w:val="ru-RU"/>
        </w:rPr>
      </w:pPr>
    </w:p>
    <w:tbl>
      <w:tblPr>
        <w:tblW w:w="15734" w:type="dxa"/>
        <w:tblInd w:w="6" w:type="dxa"/>
        <w:tblLayout w:type="fixed"/>
        <w:tblLook w:val="04A0" w:firstRow="1" w:lastRow="0" w:firstColumn="1" w:lastColumn="0" w:noHBand="0" w:noVBand="1"/>
      </w:tblPr>
      <w:tblGrid>
        <w:gridCol w:w="468"/>
        <w:gridCol w:w="1802"/>
        <w:gridCol w:w="528"/>
        <w:gridCol w:w="887"/>
        <w:gridCol w:w="992"/>
        <w:gridCol w:w="567"/>
        <w:gridCol w:w="7371"/>
        <w:gridCol w:w="1418"/>
        <w:gridCol w:w="1701"/>
      </w:tblGrid>
      <w:tr w:rsidR="00AD5552" w:rsidRPr="00000BE7" w14:paraId="324337CB" w14:textId="77777777" w:rsidTr="00A7512E">
        <w:trPr>
          <w:trHeight w:hRule="exact" w:val="1163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7495B5" w14:textId="77777777" w:rsidR="00AD5552" w:rsidRPr="00000BE7" w:rsidRDefault="00AD5552">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lastRenderedPageBreak/>
              <w:t>1.2.</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A01F29" w14:textId="77777777" w:rsidR="00AD5552" w:rsidRPr="00000BE7" w:rsidRDefault="00AD5552">
            <w:pPr>
              <w:autoSpaceDE w:val="0"/>
              <w:autoSpaceDN w:val="0"/>
              <w:spacing w:before="78" w:after="0" w:line="245" w:lineRule="auto"/>
              <w:ind w:left="72" w:right="144"/>
              <w:rPr>
                <w:rFonts w:ascii="Times New Roman" w:hAnsi="Times New Roman" w:cs="Times New Roman"/>
              </w:rPr>
            </w:pPr>
            <w:r w:rsidRPr="00000BE7">
              <w:rPr>
                <w:rFonts w:ascii="Times New Roman" w:eastAsia="Times New Roman" w:hAnsi="Times New Roman" w:cs="Times New Roman"/>
                <w:b/>
                <w:color w:val="000000"/>
                <w:w w:val="97"/>
                <w:sz w:val="16"/>
              </w:rPr>
              <w:t xml:space="preserve">Фольклор (устное </w:t>
            </w:r>
            <w:r w:rsidRPr="00000BE7">
              <w:rPr>
                <w:rFonts w:ascii="Times New Roman" w:hAnsi="Times New Roman" w:cs="Times New Roman"/>
              </w:rPr>
              <w:br/>
            </w:r>
            <w:r w:rsidRPr="00000BE7">
              <w:rPr>
                <w:rFonts w:ascii="Times New Roman" w:eastAsia="Times New Roman" w:hAnsi="Times New Roman" w:cs="Times New Roman"/>
                <w:b/>
                <w:color w:val="000000"/>
                <w:w w:val="97"/>
                <w:sz w:val="16"/>
              </w:rPr>
              <w:t>народное творчество)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D86300" w14:textId="789E541E" w:rsidR="00AD5552" w:rsidRPr="00000BE7" w:rsidRDefault="00CA1DA8">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9</w:t>
            </w:r>
          </w:p>
        </w:tc>
        <w:tc>
          <w:tcPr>
            <w:tcW w:w="887" w:type="dxa"/>
            <w:tcBorders>
              <w:top w:val="single" w:sz="4" w:space="0" w:color="000000"/>
              <w:left w:val="single" w:sz="4" w:space="0" w:color="000000"/>
              <w:bottom w:val="single" w:sz="4" w:space="0" w:color="000000"/>
              <w:right w:val="single" w:sz="4" w:space="0" w:color="000000"/>
            </w:tcBorders>
            <w:tcMar>
              <w:left w:w="0" w:type="dxa"/>
              <w:right w:w="0" w:type="dxa"/>
            </w:tcMar>
          </w:tcPr>
          <w:p w14:paraId="0B5AE1A0" w14:textId="77777777" w:rsidR="00AD5552" w:rsidRPr="00000BE7" w:rsidRDefault="00AD5552">
            <w:pPr>
              <w:rPr>
                <w:rFonts w:ascii="Times New Roman" w:hAnsi="Times New Roman" w:cs="Times New Roman"/>
                <w:sz w:val="16"/>
                <w:szCs w:val="16"/>
                <w:lang w:val="ru-RU"/>
              </w:rPr>
            </w:pPr>
          </w:p>
        </w:tc>
        <w:tc>
          <w:tcPr>
            <w:tcW w:w="992" w:type="dxa"/>
            <w:tcBorders>
              <w:top w:val="single" w:sz="4" w:space="0" w:color="000000"/>
              <w:left w:val="single" w:sz="4" w:space="0" w:color="000000"/>
              <w:bottom w:val="single" w:sz="4" w:space="0" w:color="000000"/>
              <w:right w:val="single" w:sz="4" w:space="0" w:color="000000"/>
            </w:tcBorders>
          </w:tcPr>
          <w:p w14:paraId="2BB32C14" w14:textId="77777777" w:rsidR="00AD5552" w:rsidRPr="00000BE7" w:rsidRDefault="00AD5552">
            <w:pPr>
              <w:rPr>
                <w:rFonts w:ascii="Times New Roman" w:hAnsi="Times New Roman" w:cs="Times New Roman"/>
                <w:sz w:val="16"/>
                <w:szCs w:val="16"/>
                <w:lang w:val="ru-RU"/>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01BD12CD" w14:textId="59F2CB8F" w:rsidR="007641F1" w:rsidRPr="00000BE7" w:rsidRDefault="007641F1">
            <w:pPr>
              <w:rPr>
                <w:rFonts w:ascii="Times New Roman" w:hAnsi="Times New Roman" w:cs="Times New Roman"/>
                <w:sz w:val="16"/>
                <w:szCs w:val="16"/>
                <w:lang w:val="ru-RU"/>
              </w:rPr>
            </w:pPr>
            <w:r w:rsidRPr="00000BE7">
              <w:rPr>
                <w:rFonts w:ascii="Times New Roman" w:hAnsi="Times New Roman" w:cs="Times New Roman"/>
                <w:sz w:val="16"/>
                <w:szCs w:val="16"/>
                <w:lang w:val="ru-RU"/>
              </w:rPr>
              <w:t>1.09; 2.09; 5.09; 8.09; 9.09; 12.09; 15.09; 16.09; 19.09</w:t>
            </w:r>
          </w:p>
          <w:p w14:paraId="388E7CCF" w14:textId="13875884" w:rsidR="007641F1" w:rsidRPr="00000BE7" w:rsidRDefault="007641F1">
            <w:pPr>
              <w:rPr>
                <w:rFonts w:ascii="Times New Roman" w:hAnsi="Times New Roman" w:cs="Times New Roman"/>
                <w:sz w:val="16"/>
                <w:szCs w:val="16"/>
                <w:lang w:val="ru-RU"/>
              </w:rPr>
            </w:pPr>
          </w:p>
        </w:tc>
        <w:tc>
          <w:tcPr>
            <w:tcW w:w="7371" w:type="dxa"/>
            <w:tcBorders>
              <w:top w:val="single" w:sz="4" w:space="0" w:color="000000"/>
              <w:left w:val="single" w:sz="4" w:space="0" w:color="000000"/>
              <w:bottom w:val="single" w:sz="4" w:space="0" w:color="000000"/>
              <w:right w:val="single" w:sz="4" w:space="0" w:color="000000"/>
            </w:tcBorders>
            <w:tcMar>
              <w:left w:w="0" w:type="dxa"/>
              <w:right w:w="0" w:type="dxa"/>
            </w:tcMar>
          </w:tcPr>
          <w:p w14:paraId="4D56E831" w14:textId="77777777" w:rsidR="00AD5552" w:rsidRPr="00000BE7" w:rsidRDefault="00AD5552" w:rsidP="00BA7D10">
            <w:pPr>
              <w:autoSpaceDE w:val="0"/>
              <w:autoSpaceDN w:val="0"/>
              <w:spacing w:before="78"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Разговор перед чтением: обсуждение вопросов: «Что такое фольклор?», «Какие произведения относятся к фольклору?», объяснение, приведение примеров;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Игра «Вспомни и назови»: анализ предложенных произведений малых жанров фольклора, определение жанра, объяснение и ответ на вопрос «К каким жанрам относятся эти тексты?», аргументация своего мнения; Чтение произведений малого фольклора (по выбору): загадок, пословиц, скороговорок, потешек, песен, небылиц, закличек, используя интонацию, паузы, темп, ритм, логические ударения в соответствии с особенностями текста для передачи эмоционального настроя произведения;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Учебный диалог: обсуждение цитаты А. С. Пушкина о пословицах «Что за золото! А что за роскошь, что за смысл, какой толк в каждой пословице нашей! », составление монологического высказывания;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сравнение пословиц разных народов, объяснение значения, установление тем, группировка пословиц на одну тему, упражнения на восстановление текста пословиц, соотнесение пословиц с текстом произведения (темой и главной мыслью);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Чтение вслух и про себя (молча) фольклорных произведений (народных сказок), определяя мотив и цель чтения, отвечая на вопрос: «На какой вопрос хочу получить ответ, читая произведение?», различение реальных и сказочных событий в народных произведениях;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Учебный диалог: осознание ценности нравственно-этических понятий для всех народов: трудолюбие, дружба, честность;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Составление номинативного плана;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Пересказ (устно) содержания подробно;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Рассказ о собирателях фольклора (А. Н. Афанасьев, В. И. Даль, братья Гримм), знакомство с их книгами, составление высказывания о культурной значимости художественной литературы и фольклора с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включением в собственную речь пословиц, крылатых выражений и других средств выразительности; Работа в группе (совместная деятельность): сочинение сказок (по аналогии), проведение конкурса на лучшего знатока фольклорных жанров;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Поиск дополнительной информации о собирателях фольклора, представление своего сообщения в классе; Разговор перед чтением: история возникновения былин, их особенностей (напевность, протяжность исполнения);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Например, былины «Исцеление Ильи Муромца», «Ильины три поездочки», «Добрыня и Змей», «Вольга и Микула»;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Учебный диалог: обсуждение главной мысли былинного эпоса — стремление богатырей защищать родную землю;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нахождение устаревших слов (архаизмов), подбор к ним синонимов;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(поисковое выборочное чтение): характеристика русского богатыря (реальность и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сказочность героя);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Пересказ былины от лица её героя;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группе (совместная работа): сравнение волшебной сказки и былины (тема, герои, наличие волшебства), оценка результатов работы группы;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 </w:t>
            </w:r>
          </w:p>
          <w:p w14:paraId="1A167539" w14:textId="77777777" w:rsidR="00AD5552" w:rsidRPr="00000BE7" w:rsidRDefault="00AD5552" w:rsidP="00BA7D10">
            <w:pPr>
              <w:autoSpaceDE w:val="0"/>
              <w:autoSpaceDN w:val="0"/>
              <w:spacing w:before="78"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Дифференцированная работа: составление словаря устаревших слов;</w:t>
            </w:r>
          </w:p>
          <w:p w14:paraId="6A9BC1E1" w14:textId="0D4712BF" w:rsidR="00AD5552" w:rsidRPr="00000BE7" w:rsidRDefault="00AD5552" w:rsidP="00F4389E">
            <w:pPr>
              <w:autoSpaceDE w:val="0"/>
              <w:autoSpaceDN w:val="0"/>
              <w:spacing w:before="78"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Определение цели выразительного исполнения и работы с текстом;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Осуществление контроля проц</w:t>
            </w:r>
            <w:r w:rsidR="00F4389E" w:rsidRPr="00000BE7">
              <w:rPr>
                <w:rFonts w:ascii="Times New Roman" w:eastAsia="Times New Roman" w:hAnsi="Times New Roman" w:cs="Times New Roman"/>
                <w:color w:val="000000"/>
                <w:w w:val="97"/>
                <w:sz w:val="16"/>
                <w:lang w:val="ru-RU"/>
              </w:rPr>
              <w:t>есса и результата деятельности.</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5AD43A" w14:textId="69C19276" w:rsidR="00AD5552" w:rsidRPr="00000BE7" w:rsidRDefault="00AD5552" w:rsidP="00B07E25">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173B3FD8" w14:textId="6B253195"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Диагностическая работа;</w:t>
            </w:r>
          </w:p>
          <w:p w14:paraId="466F1021" w14:textId="421CA88C"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Тестирование.</w:t>
            </w:r>
          </w:p>
          <w:p w14:paraId="6D8C4A09" w14:textId="77777777" w:rsidR="00AD5552" w:rsidRPr="00000BE7" w:rsidRDefault="00AD5552"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 </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A013999"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7" w:history="1">
              <w:r w:rsidR="00AD5552" w:rsidRPr="00000BE7">
                <w:rPr>
                  <w:rStyle w:val="aff8"/>
                  <w:rFonts w:ascii="Times New Roman" w:eastAsia="Times New Roman" w:hAnsi="Times New Roman" w:cs="Times New Roman"/>
                  <w:w w:val="97"/>
                  <w:sz w:val="16"/>
                </w:rPr>
                <w:t>https</w:t>
              </w:r>
              <w:r w:rsidR="00AD5552" w:rsidRPr="00000BE7">
                <w:rPr>
                  <w:rStyle w:val="aff8"/>
                  <w:rFonts w:ascii="Times New Roman" w:eastAsia="Times New Roman" w:hAnsi="Times New Roman" w:cs="Times New Roman"/>
                  <w:w w:val="97"/>
                  <w:sz w:val="16"/>
                  <w:lang w:val="ru-RU"/>
                </w:rPr>
                <w:t>://</w:t>
              </w:r>
              <w:r w:rsidR="00AD5552" w:rsidRPr="00000BE7">
                <w:rPr>
                  <w:rStyle w:val="aff8"/>
                  <w:rFonts w:ascii="Times New Roman" w:eastAsia="Times New Roman" w:hAnsi="Times New Roman" w:cs="Times New Roman"/>
                  <w:w w:val="97"/>
                  <w:sz w:val="16"/>
                </w:rPr>
                <w:t>quizizz</w:t>
              </w:r>
              <w:r w:rsidR="00AD5552" w:rsidRPr="00000BE7">
                <w:rPr>
                  <w:rStyle w:val="aff8"/>
                  <w:rFonts w:ascii="Times New Roman" w:eastAsia="Times New Roman" w:hAnsi="Times New Roman" w:cs="Times New Roman"/>
                  <w:w w:val="97"/>
                  <w:sz w:val="16"/>
                  <w:lang w:val="ru-RU"/>
                </w:rPr>
                <w:t>.</w:t>
              </w:r>
              <w:r w:rsidR="00AD5552" w:rsidRPr="00000BE7">
                <w:rPr>
                  <w:rStyle w:val="aff8"/>
                  <w:rFonts w:ascii="Times New Roman" w:eastAsia="Times New Roman" w:hAnsi="Times New Roman" w:cs="Times New Roman"/>
                  <w:w w:val="97"/>
                  <w:sz w:val="16"/>
                </w:rPr>
                <w:t>com</w:t>
              </w:r>
              <w:r w:rsidR="00AD5552" w:rsidRPr="00000BE7">
                <w:rPr>
                  <w:rStyle w:val="aff8"/>
                  <w:rFonts w:ascii="Times New Roman" w:eastAsia="Times New Roman" w:hAnsi="Times New Roman" w:cs="Times New Roman"/>
                  <w:w w:val="97"/>
                  <w:sz w:val="16"/>
                  <w:lang w:val="ru-RU"/>
                </w:rPr>
                <w:t>/</w:t>
              </w:r>
            </w:hyperlink>
            <w:r w:rsidR="00AD5552" w:rsidRPr="00000BE7">
              <w:rPr>
                <w:rFonts w:ascii="Times New Roman" w:eastAsia="Times New Roman" w:hAnsi="Times New Roman" w:cs="Times New Roman"/>
                <w:color w:val="000000"/>
                <w:w w:val="97"/>
                <w:sz w:val="16"/>
                <w:lang w:val="ru-RU"/>
              </w:rPr>
              <w:t xml:space="preserve"> </w:t>
            </w:r>
          </w:p>
          <w:p w14:paraId="5C0B8603"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8" w:history="1">
              <w:r w:rsidR="00AD5552" w:rsidRPr="00000BE7">
                <w:rPr>
                  <w:rStyle w:val="aff8"/>
                  <w:rFonts w:ascii="Times New Roman" w:eastAsia="Times New Roman" w:hAnsi="Times New Roman" w:cs="Times New Roman"/>
                  <w:w w:val="97"/>
                  <w:sz w:val="16"/>
                  <w:lang w:val="ru-RU"/>
                </w:rPr>
                <w:t>https://nearpod.com/</w:t>
              </w:r>
            </w:hyperlink>
            <w:r w:rsidR="00AD5552" w:rsidRPr="00000BE7">
              <w:rPr>
                <w:rFonts w:ascii="Times New Roman" w:eastAsia="Times New Roman" w:hAnsi="Times New Roman" w:cs="Times New Roman"/>
                <w:color w:val="000000"/>
                <w:w w:val="97"/>
                <w:sz w:val="16"/>
                <w:lang w:val="ru-RU"/>
              </w:rPr>
              <w:t xml:space="preserve"> </w:t>
            </w:r>
          </w:p>
          <w:p w14:paraId="4120FC5A"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9" w:history="1">
              <w:r w:rsidR="00AD5552" w:rsidRPr="00000BE7">
                <w:rPr>
                  <w:rStyle w:val="aff8"/>
                  <w:rFonts w:ascii="Times New Roman" w:eastAsia="Times New Roman" w:hAnsi="Times New Roman" w:cs="Times New Roman"/>
                  <w:w w:val="97"/>
                  <w:sz w:val="16"/>
                  <w:lang w:val="ru-RU"/>
                </w:rPr>
                <w:t>https://www.plickers.com/</w:t>
              </w:r>
            </w:hyperlink>
            <w:r w:rsidR="00AD5552" w:rsidRPr="00000BE7">
              <w:rPr>
                <w:rFonts w:ascii="Times New Roman" w:eastAsia="Times New Roman" w:hAnsi="Times New Roman" w:cs="Times New Roman"/>
                <w:color w:val="000000"/>
                <w:w w:val="97"/>
                <w:sz w:val="16"/>
                <w:lang w:val="ru-RU"/>
              </w:rPr>
              <w:t xml:space="preserve"> </w:t>
            </w:r>
          </w:p>
          <w:p w14:paraId="297DEBAD"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0" w:history="1">
              <w:r w:rsidR="00AD5552" w:rsidRPr="00000BE7">
                <w:rPr>
                  <w:rStyle w:val="aff8"/>
                  <w:rFonts w:ascii="Times New Roman" w:eastAsia="Times New Roman" w:hAnsi="Times New Roman" w:cs="Times New Roman"/>
                  <w:w w:val="97"/>
                  <w:sz w:val="16"/>
                  <w:lang w:val="ru-RU"/>
                </w:rPr>
                <w:t>https://genial.ly/</w:t>
              </w:r>
            </w:hyperlink>
            <w:r w:rsidR="00AD5552" w:rsidRPr="00000BE7">
              <w:rPr>
                <w:rFonts w:ascii="Times New Roman" w:eastAsia="Times New Roman" w:hAnsi="Times New Roman" w:cs="Times New Roman"/>
                <w:color w:val="000000"/>
                <w:w w:val="97"/>
                <w:sz w:val="16"/>
                <w:lang w:val="ru-RU"/>
              </w:rPr>
              <w:t xml:space="preserve"> </w:t>
            </w:r>
          </w:p>
          <w:p w14:paraId="5EC723A9"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1" w:history="1">
              <w:r w:rsidR="00AD5552" w:rsidRPr="00000BE7">
                <w:rPr>
                  <w:rStyle w:val="aff8"/>
                  <w:rFonts w:ascii="Times New Roman" w:eastAsia="Times New Roman" w:hAnsi="Times New Roman" w:cs="Times New Roman"/>
                  <w:w w:val="97"/>
                  <w:sz w:val="16"/>
                  <w:lang w:val="ru-RU"/>
                </w:rPr>
                <w:t>https://www.zipgrade.com/</w:t>
              </w:r>
            </w:hyperlink>
            <w:r w:rsidR="00AD5552" w:rsidRPr="00000BE7">
              <w:rPr>
                <w:rFonts w:ascii="Times New Roman" w:eastAsia="Times New Roman" w:hAnsi="Times New Roman" w:cs="Times New Roman"/>
                <w:color w:val="000000"/>
                <w:w w:val="97"/>
                <w:sz w:val="16"/>
                <w:lang w:val="ru-RU"/>
              </w:rPr>
              <w:t xml:space="preserve"> </w:t>
            </w:r>
          </w:p>
          <w:p w14:paraId="18B0061B" w14:textId="77777777" w:rsidR="00AD5552" w:rsidRPr="00000BE7" w:rsidRDefault="00AD5552"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22"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33E6E904"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3" w:history="1">
              <w:r w:rsidR="00AD5552" w:rsidRPr="00000BE7">
                <w:rPr>
                  <w:rStyle w:val="aff8"/>
                  <w:rFonts w:ascii="Times New Roman" w:eastAsia="Times New Roman" w:hAnsi="Times New Roman" w:cs="Times New Roman"/>
                  <w:w w:val="97"/>
                  <w:sz w:val="16"/>
                  <w:lang w:val="ru-RU"/>
                </w:rPr>
                <w:t>https://worksheets.ru/</w:t>
              </w:r>
            </w:hyperlink>
            <w:r w:rsidR="00AD5552" w:rsidRPr="00000BE7">
              <w:rPr>
                <w:rFonts w:ascii="Times New Roman" w:eastAsia="Times New Roman" w:hAnsi="Times New Roman" w:cs="Times New Roman"/>
                <w:color w:val="000000"/>
                <w:w w:val="97"/>
                <w:sz w:val="16"/>
                <w:lang w:val="ru-RU"/>
              </w:rPr>
              <w:t xml:space="preserve"> </w:t>
            </w:r>
          </w:p>
          <w:p w14:paraId="3C860290"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4" w:history="1">
              <w:r w:rsidR="00AD5552" w:rsidRPr="00000BE7">
                <w:rPr>
                  <w:rStyle w:val="aff8"/>
                  <w:rFonts w:ascii="Times New Roman" w:eastAsia="Times New Roman" w:hAnsi="Times New Roman" w:cs="Times New Roman"/>
                  <w:w w:val="97"/>
                  <w:sz w:val="16"/>
                  <w:lang w:val="ru-RU"/>
                </w:rPr>
                <w:t>https://www.liveworksheets.com/</w:t>
              </w:r>
            </w:hyperlink>
            <w:r w:rsidR="00AD5552" w:rsidRPr="00000BE7">
              <w:rPr>
                <w:rFonts w:ascii="Times New Roman" w:eastAsia="Times New Roman" w:hAnsi="Times New Roman" w:cs="Times New Roman"/>
                <w:color w:val="000000"/>
                <w:w w:val="97"/>
                <w:sz w:val="16"/>
                <w:lang w:val="ru-RU"/>
              </w:rPr>
              <w:t xml:space="preserve"> </w:t>
            </w:r>
          </w:p>
          <w:p w14:paraId="7C1D2C6B"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5" w:history="1">
              <w:r w:rsidR="00AD5552" w:rsidRPr="00000BE7">
                <w:rPr>
                  <w:rStyle w:val="aff8"/>
                  <w:rFonts w:ascii="Times New Roman" w:eastAsia="Times New Roman" w:hAnsi="Times New Roman" w:cs="Times New Roman"/>
                  <w:w w:val="97"/>
                  <w:sz w:val="16"/>
                  <w:lang w:val="ru-RU"/>
                </w:rPr>
                <w:t>https://udoba.org/</w:t>
              </w:r>
            </w:hyperlink>
            <w:r w:rsidR="00AD5552" w:rsidRPr="00000BE7">
              <w:rPr>
                <w:rFonts w:ascii="Times New Roman" w:eastAsia="Times New Roman" w:hAnsi="Times New Roman" w:cs="Times New Roman"/>
                <w:color w:val="000000"/>
                <w:w w:val="97"/>
                <w:sz w:val="16"/>
                <w:lang w:val="ru-RU"/>
              </w:rPr>
              <w:t xml:space="preserve"> </w:t>
            </w:r>
          </w:p>
          <w:p w14:paraId="063E0A79" w14:textId="77777777" w:rsidR="00AD5552"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6" w:history="1">
              <w:r w:rsidR="00AD5552" w:rsidRPr="00000BE7">
                <w:rPr>
                  <w:rStyle w:val="aff8"/>
                  <w:rFonts w:ascii="Times New Roman" w:eastAsia="Times New Roman" w:hAnsi="Times New Roman" w:cs="Times New Roman"/>
                  <w:w w:val="97"/>
                  <w:sz w:val="16"/>
                  <w:lang w:val="ru-RU"/>
                </w:rPr>
                <w:t>https://learningapps.org/</w:t>
              </w:r>
            </w:hyperlink>
            <w:r w:rsidR="00AD5552" w:rsidRPr="00000BE7">
              <w:rPr>
                <w:rFonts w:ascii="Times New Roman" w:eastAsia="Times New Roman" w:hAnsi="Times New Roman" w:cs="Times New Roman"/>
                <w:color w:val="000000"/>
                <w:w w:val="97"/>
                <w:sz w:val="16"/>
                <w:lang w:val="ru-RU"/>
              </w:rPr>
              <w:t xml:space="preserve"> </w:t>
            </w:r>
          </w:p>
          <w:p w14:paraId="15247257" w14:textId="77777777" w:rsidR="00AD5552" w:rsidRPr="00000BE7" w:rsidRDefault="005F30B6" w:rsidP="00BA7D10">
            <w:pPr>
              <w:rPr>
                <w:rFonts w:ascii="Times New Roman" w:hAnsi="Times New Roman" w:cs="Times New Roman"/>
                <w:lang w:val="ru-RU"/>
              </w:rPr>
            </w:pPr>
            <w:hyperlink r:id="rId27" w:history="1">
              <w:r w:rsidR="00AD5552" w:rsidRPr="00000BE7">
                <w:rPr>
                  <w:rStyle w:val="aff8"/>
                  <w:rFonts w:ascii="Times New Roman" w:eastAsia="Times New Roman" w:hAnsi="Times New Roman" w:cs="Times New Roman"/>
                  <w:w w:val="97"/>
                  <w:sz w:val="16"/>
                  <w:lang w:val="ru-RU"/>
                </w:rPr>
                <w:t>https://teachermade.com/</w:t>
              </w:r>
            </w:hyperlink>
          </w:p>
        </w:tc>
      </w:tr>
    </w:tbl>
    <w:p w14:paraId="57C02576" w14:textId="4D86F9B2" w:rsidR="00A3758D" w:rsidRPr="00000BE7" w:rsidRDefault="00A3758D">
      <w:pPr>
        <w:autoSpaceDE w:val="0"/>
        <w:autoSpaceDN w:val="0"/>
        <w:spacing w:after="0" w:line="14" w:lineRule="exact"/>
        <w:rPr>
          <w:rFonts w:ascii="Times New Roman" w:hAnsi="Times New Roman" w:cs="Times New Roman"/>
          <w:lang w:val="ru-RU"/>
        </w:rPr>
      </w:pPr>
    </w:p>
    <w:p w14:paraId="0169FAFC" w14:textId="77777777" w:rsidR="00A3758D" w:rsidRPr="00000BE7" w:rsidRDefault="00A3758D">
      <w:pPr>
        <w:rPr>
          <w:rFonts w:ascii="Times New Roman" w:hAnsi="Times New Roman" w:cs="Times New Roman"/>
          <w:lang w:val="ru-RU"/>
        </w:rPr>
        <w:sectPr w:rsidR="00A3758D" w:rsidRPr="00000BE7" w:rsidSect="0075705B">
          <w:pgSz w:w="16840" w:h="11900"/>
          <w:pgMar w:top="284" w:right="640" w:bottom="709" w:left="666" w:header="720" w:footer="720" w:gutter="0"/>
          <w:cols w:space="720" w:equalWidth="0">
            <w:col w:w="15534" w:space="0"/>
          </w:cols>
          <w:docGrid w:linePitch="360"/>
        </w:sectPr>
      </w:pPr>
    </w:p>
    <w:p w14:paraId="59CE443A" w14:textId="77777777" w:rsidR="00A3758D" w:rsidRPr="00000BE7" w:rsidRDefault="00A3758D">
      <w:pPr>
        <w:autoSpaceDE w:val="0"/>
        <w:autoSpaceDN w:val="0"/>
        <w:spacing w:after="66" w:line="220" w:lineRule="exact"/>
        <w:rPr>
          <w:rFonts w:ascii="Times New Roman" w:hAnsi="Times New Roman" w:cs="Times New Roman"/>
          <w:lang w:val="ru-RU"/>
        </w:rPr>
      </w:pPr>
    </w:p>
    <w:tbl>
      <w:tblPr>
        <w:tblW w:w="15734" w:type="dxa"/>
        <w:tblInd w:w="6" w:type="dxa"/>
        <w:tblLayout w:type="fixed"/>
        <w:tblLook w:val="04A0" w:firstRow="1" w:lastRow="0" w:firstColumn="1" w:lastColumn="0" w:noHBand="0" w:noVBand="1"/>
      </w:tblPr>
      <w:tblGrid>
        <w:gridCol w:w="468"/>
        <w:gridCol w:w="1802"/>
        <w:gridCol w:w="528"/>
        <w:gridCol w:w="887"/>
        <w:gridCol w:w="992"/>
        <w:gridCol w:w="567"/>
        <w:gridCol w:w="7371"/>
        <w:gridCol w:w="1418"/>
        <w:gridCol w:w="1701"/>
      </w:tblGrid>
      <w:tr w:rsidR="00F4389E" w:rsidRPr="00000BE7" w14:paraId="78FECE9C" w14:textId="77777777" w:rsidTr="00A7512E">
        <w:trPr>
          <w:trHeight w:hRule="exact" w:val="624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1C4521" w14:textId="77777777" w:rsidR="00F4389E" w:rsidRPr="00000BE7" w:rsidRDefault="00F4389E">
            <w:pPr>
              <w:autoSpaceDE w:val="0"/>
              <w:autoSpaceDN w:val="0"/>
              <w:spacing w:before="78" w:after="0" w:line="230" w:lineRule="auto"/>
              <w:jc w:val="center"/>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1.3.</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4E30C" w14:textId="77777777" w:rsidR="00F4389E" w:rsidRPr="00000BE7" w:rsidRDefault="00F4389E">
            <w:pPr>
              <w:autoSpaceDE w:val="0"/>
              <w:autoSpaceDN w:val="0"/>
              <w:spacing w:before="78" w:after="0" w:line="245" w:lineRule="auto"/>
              <w:ind w:left="72" w:right="720"/>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 xml:space="preserve">Творчество </w:t>
            </w:r>
            <w:r w:rsidRPr="00000BE7">
              <w:rPr>
                <w:rFonts w:ascii="Times New Roman" w:hAnsi="Times New Roman" w:cs="Times New Roman"/>
                <w:lang w:val="ru-RU"/>
              </w:rPr>
              <w:br/>
            </w:r>
            <w:r w:rsidRPr="00000BE7">
              <w:rPr>
                <w:rFonts w:ascii="Times New Roman" w:eastAsia="Times New Roman" w:hAnsi="Times New Roman" w:cs="Times New Roman"/>
                <w:b/>
                <w:color w:val="000000"/>
                <w:w w:val="97"/>
                <w:sz w:val="16"/>
                <w:lang w:val="ru-RU"/>
              </w:rPr>
              <w:t>А.С.Пушкина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D717F4" w14:textId="6896FD7B" w:rsidR="00F4389E" w:rsidRPr="00000BE7" w:rsidRDefault="00CA1DA8">
            <w:pPr>
              <w:autoSpaceDE w:val="0"/>
              <w:autoSpaceDN w:val="0"/>
              <w:spacing w:before="78" w:after="0" w:line="230"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6</w:t>
            </w:r>
          </w:p>
        </w:tc>
        <w:tc>
          <w:tcPr>
            <w:tcW w:w="887" w:type="dxa"/>
            <w:tcBorders>
              <w:top w:val="single" w:sz="4" w:space="0" w:color="000000"/>
              <w:left w:val="single" w:sz="4" w:space="0" w:color="000000"/>
              <w:bottom w:val="single" w:sz="4" w:space="0" w:color="000000"/>
              <w:right w:val="single" w:sz="4" w:space="0" w:color="000000"/>
            </w:tcBorders>
            <w:tcMar>
              <w:left w:w="0" w:type="dxa"/>
              <w:right w:w="0" w:type="dxa"/>
            </w:tcMar>
          </w:tcPr>
          <w:p w14:paraId="64BEC840" w14:textId="77777777" w:rsidR="00F4389E" w:rsidRPr="00000BE7" w:rsidRDefault="00F4389E">
            <w:pPr>
              <w:rPr>
                <w:rFonts w:ascii="Times New Roman" w:hAnsi="Times New Roman" w:cs="Times New Roman"/>
                <w:sz w:val="16"/>
                <w:szCs w:val="16"/>
                <w:lang w:val="ru-RU"/>
              </w:rPr>
            </w:pPr>
          </w:p>
        </w:tc>
        <w:tc>
          <w:tcPr>
            <w:tcW w:w="992" w:type="dxa"/>
            <w:tcBorders>
              <w:top w:val="single" w:sz="4" w:space="0" w:color="000000"/>
              <w:left w:val="single" w:sz="4" w:space="0" w:color="000000"/>
              <w:bottom w:val="single" w:sz="4" w:space="0" w:color="000000"/>
              <w:right w:val="single" w:sz="4" w:space="0" w:color="000000"/>
            </w:tcBorders>
          </w:tcPr>
          <w:p w14:paraId="59C58656" w14:textId="77777777" w:rsidR="00F4389E" w:rsidRPr="00000BE7" w:rsidRDefault="00F4389E">
            <w:pPr>
              <w:rPr>
                <w:rFonts w:ascii="Times New Roman" w:hAnsi="Times New Roman" w:cs="Times New Roman"/>
                <w:lang w:val="ru-RU"/>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52C93" w14:textId="3128084F" w:rsidR="00F4389E" w:rsidRPr="00000BE7" w:rsidRDefault="00A7512E">
            <w:pPr>
              <w:rPr>
                <w:rFonts w:ascii="Times New Roman" w:hAnsi="Times New Roman" w:cs="Times New Roman"/>
                <w:sz w:val="16"/>
                <w:szCs w:val="16"/>
                <w:lang w:val="ru-RU"/>
              </w:rPr>
            </w:pPr>
            <w:r w:rsidRPr="00000BE7">
              <w:rPr>
                <w:rFonts w:ascii="Times New Roman" w:hAnsi="Times New Roman" w:cs="Times New Roman"/>
                <w:sz w:val="16"/>
                <w:szCs w:val="16"/>
                <w:lang w:val="ru-RU"/>
              </w:rPr>
              <w:t>30.09; 3.10;    6.10; 7.10; 10.10; 13.10</w:t>
            </w:r>
          </w:p>
        </w:tc>
        <w:tc>
          <w:tcPr>
            <w:tcW w:w="7371" w:type="dxa"/>
            <w:tcBorders>
              <w:top w:val="single" w:sz="4" w:space="0" w:color="000000"/>
              <w:left w:val="single" w:sz="4" w:space="0" w:color="000000"/>
              <w:bottom w:val="single" w:sz="4" w:space="0" w:color="000000"/>
              <w:right w:val="single" w:sz="4" w:space="0" w:color="000000"/>
            </w:tcBorders>
            <w:tcMar>
              <w:left w:w="0" w:type="dxa"/>
              <w:right w:w="0" w:type="dxa"/>
            </w:tcMar>
          </w:tcPr>
          <w:p w14:paraId="755BB766" w14:textId="77777777" w:rsidR="00F4389E" w:rsidRPr="00000BE7" w:rsidRDefault="00F4389E">
            <w:pPr>
              <w:autoSpaceDE w:val="0"/>
              <w:autoSpaceDN w:val="0"/>
              <w:spacing w:before="78" w:after="0" w:line="245"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 xml:space="preserve">Разговор перед чтением: понимание общего настроения лирического произведения;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Слушание стихотворных произведений А. С. Пушкина(«Осень» (отрывки): «Унылая пора! Очей очарованье!</w:t>
            </w:r>
          </w:p>
          <w:p w14:paraId="5A97C681" w14:textId="77777777" w:rsidR="00F4389E" w:rsidRPr="00000BE7" w:rsidRDefault="00F4389E" w:rsidP="001569CC">
            <w:pPr>
              <w:autoSpaceDE w:val="0"/>
              <w:autoSpaceDN w:val="0"/>
              <w:spacing w:before="20" w:after="0" w:line="257"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 xml:space="preserve">», «Няне…», «Туча»(по выбору), обсуждение эмоционального состояния при восприятии описанных картин природы, ответ на вопрос «Какое настроение создаёт произведение? Почему?»;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упражнение в нахождении сравнений, эпитетов, олицетворений, выделение в тексте слов, использованных в прямом и переносном значении, наблюдение за рифмой и ритмом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стихотворения, нахождение образных слови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Чтение наизусть лирических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произведений А. С. Пушкина(по выбору);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Слушание и чтение произведения А. С. Пушкина «Сказка о мёртвой царевне и о семи богатырях», удержание в памяти событий сказки, обсуждение сюжета;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Творческое задание: составление словесных портретов главных героев с использованием текста сказки.</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Дифференцированная работа: обобщение представлений о сказках А. С. Пушкина, выполнение задания «Вспомните и назовите произведения»;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Составление выставки на тему «Книги А. С. Пушкина», написание краткого отзыва о самостоятельно прочитанном произведении по заданному образцу;</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A725D9" w14:textId="77777777" w:rsidR="00F4389E" w:rsidRPr="00000BE7" w:rsidRDefault="00F4389E" w:rsidP="00FB11B7">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2663A749" w14:textId="77777777" w:rsidR="00F4389E" w:rsidRPr="00000BE7" w:rsidRDefault="00F4389E" w:rsidP="005E1FC3">
            <w:pPr>
              <w:rPr>
                <w:rFonts w:ascii="Times New Roman" w:hAnsi="Times New Roman" w:cs="Times New Roman"/>
                <w:sz w:val="16"/>
                <w:szCs w:val="16"/>
                <w:lang w:val="ru-RU"/>
              </w:rPr>
            </w:pP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81570DD"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8"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4997A3D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29"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5975CCAB"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0"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17399A3C"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1"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17DEA8AC"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2"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53F97CCA"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33"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253534F7"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4"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053DAA92"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5"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29C5576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6"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12B75613"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7"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1E6DE534" w14:textId="77777777" w:rsidR="00F4389E" w:rsidRPr="00000BE7" w:rsidRDefault="005F30B6" w:rsidP="00BA7D10">
            <w:pPr>
              <w:rPr>
                <w:rFonts w:ascii="Times New Roman" w:hAnsi="Times New Roman" w:cs="Times New Roman"/>
                <w:lang w:val="ru-RU"/>
              </w:rPr>
            </w:pPr>
            <w:hyperlink r:id="rId38" w:history="1">
              <w:r w:rsidR="00F4389E" w:rsidRPr="00000BE7">
                <w:rPr>
                  <w:rStyle w:val="aff8"/>
                  <w:rFonts w:ascii="Times New Roman" w:eastAsia="Times New Roman" w:hAnsi="Times New Roman" w:cs="Times New Roman"/>
                  <w:w w:val="97"/>
                  <w:sz w:val="16"/>
                  <w:lang w:val="ru-RU"/>
                </w:rPr>
                <w:t>https://teachermade.com/</w:t>
              </w:r>
            </w:hyperlink>
          </w:p>
        </w:tc>
      </w:tr>
      <w:tr w:rsidR="00F4389E" w:rsidRPr="00000BE7" w14:paraId="20CF3C3B" w14:textId="77777777" w:rsidTr="00A7512E">
        <w:trPr>
          <w:trHeight w:hRule="exact" w:val="488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24924E4" w14:textId="77777777" w:rsidR="00F4389E" w:rsidRPr="00000BE7" w:rsidRDefault="00F4389E">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lastRenderedPageBreak/>
              <w:t>1.4.</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192029" w14:textId="77777777" w:rsidR="00F4389E" w:rsidRPr="00000BE7" w:rsidRDefault="00F4389E">
            <w:pPr>
              <w:autoSpaceDE w:val="0"/>
              <w:autoSpaceDN w:val="0"/>
              <w:spacing w:before="78" w:after="0" w:line="245" w:lineRule="auto"/>
              <w:ind w:left="72" w:right="720"/>
              <w:rPr>
                <w:rFonts w:ascii="Times New Roman" w:hAnsi="Times New Roman" w:cs="Times New Roman"/>
              </w:rPr>
            </w:pPr>
            <w:r w:rsidRPr="00000BE7">
              <w:rPr>
                <w:rFonts w:ascii="Times New Roman" w:eastAsia="Times New Roman" w:hAnsi="Times New Roman" w:cs="Times New Roman"/>
                <w:b/>
                <w:color w:val="000000"/>
                <w:w w:val="97"/>
                <w:sz w:val="16"/>
              </w:rPr>
              <w:t xml:space="preserve">Творчество </w:t>
            </w:r>
            <w:r w:rsidRPr="00000BE7">
              <w:rPr>
                <w:rFonts w:ascii="Times New Roman" w:hAnsi="Times New Roman" w:cs="Times New Roman"/>
              </w:rPr>
              <w:br/>
            </w:r>
            <w:r w:rsidRPr="00000BE7">
              <w:rPr>
                <w:rFonts w:ascii="Times New Roman" w:eastAsia="Times New Roman" w:hAnsi="Times New Roman" w:cs="Times New Roman"/>
                <w:b/>
                <w:color w:val="000000"/>
                <w:w w:val="97"/>
                <w:sz w:val="16"/>
              </w:rPr>
              <w:t>И.А.Крылова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F39CDB" w14:textId="012BE9C5" w:rsidR="00F4389E" w:rsidRPr="00000BE7" w:rsidRDefault="00CA1DA8">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5</w:t>
            </w:r>
          </w:p>
        </w:tc>
        <w:tc>
          <w:tcPr>
            <w:tcW w:w="887" w:type="dxa"/>
            <w:tcBorders>
              <w:top w:val="single" w:sz="4" w:space="0" w:color="000000"/>
              <w:left w:val="single" w:sz="4" w:space="0" w:color="000000"/>
              <w:bottom w:val="single" w:sz="4" w:space="0" w:color="000000"/>
              <w:right w:val="single" w:sz="4" w:space="0" w:color="000000"/>
            </w:tcBorders>
            <w:tcMar>
              <w:left w:w="0" w:type="dxa"/>
              <w:right w:w="0" w:type="dxa"/>
            </w:tcMar>
          </w:tcPr>
          <w:p w14:paraId="05D58735" w14:textId="77777777" w:rsidR="00F4389E" w:rsidRPr="00000BE7" w:rsidRDefault="00F4389E">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10F1857E" w14:textId="77777777" w:rsidR="00F4389E" w:rsidRPr="00000BE7" w:rsidRDefault="00F4389E">
            <w:pPr>
              <w:rPr>
                <w:rFonts w:ascii="Times New Roman" w:hAnsi="Times New Roman" w:cs="Times New Roman"/>
                <w:sz w:val="16"/>
                <w:szCs w:val="16"/>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6BB0A34A" w14:textId="5DDA80EA" w:rsidR="00F4389E" w:rsidRPr="00000BE7" w:rsidRDefault="00A7512E">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10.11; 11.11; 14.11; </w:t>
            </w:r>
            <w:r w:rsidR="00522E93" w:rsidRPr="00000BE7">
              <w:rPr>
                <w:rFonts w:ascii="Times New Roman" w:hAnsi="Times New Roman" w:cs="Times New Roman"/>
                <w:sz w:val="16"/>
                <w:szCs w:val="16"/>
                <w:lang w:val="ru-RU"/>
              </w:rPr>
              <w:t>17.11; 18.11</w:t>
            </w:r>
            <w:r w:rsidRPr="00000BE7">
              <w:rPr>
                <w:rFonts w:ascii="Times New Roman" w:hAnsi="Times New Roman" w:cs="Times New Roman"/>
                <w:sz w:val="16"/>
                <w:szCs w:val="16"/>
                <w:lang w:val="ru-RU"/>
              </w:rPr>
              <w:t xml:space="preserve"> </w:t>
            </w:r>
          </w:p>
        </w:tc>
        <w:tc>
          <w:tcPr>
            <w:tcW w:w="7371" w:type="dxa"/>
            <w:tcBorders>
              <w:top w:val="single" w:sz="4" w:space="0" w:color="000000"/>
              <w:left w:val="single" w:sz="4" w:space="0" w:color="000000"/>
              <w:bottom w:val="single" w:sz="4" w:space="0" w:color="000000"/>
              <w:right w:val="single" w:sz="4" w:space="0" w:color="000000"/>
            </w:tcBorders>
            <w:tcMar>
              <w:left w:w="0" w:type="dxa"/>
              <w:right w:w="0" w:type="dxa"/>
            </w:tcMar>
          </w:tcPr>
          <w:p w14:paraId="72754012" w14:textId="77777777" w:rsidR="00F4389E" w:rsidRPr="00000BE7" w:rsidRDefault="00F4389E">
            <w:pPr>
              <w:autoSpaceDE w:val="0"/>
              <w:autoSpaceDN w:val="0"/>
              <w:spacing w:before="78" w:after="0" w:line="230"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Игра «Вспомни и назови»: анализ предложенных произведений, определение жанра (басня) и автора (И. А.</w:t>
            </w:r>
          </w:p>
          <w:p w14:paraId="1727EBDA" w14:textId="77777777" w:rsidR="00F4389E" w:rsidRPr="00000BE7" w:rsidRDefault="00F4389E" w:rsidP="0075705B">
            <w:pPr>
              <w:autoSpaceDE w:val="0"/>
              <w:autoSpaceDN w:val="0"/>
              <w:spacing w:before="20"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Крылов, Л. Н. Толстой), объяснение и ответ на вопрос «К каким жанрам относятся эти тексты? Почему?», аргументация своего мнения;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Разговор перед чтением: история возникновения жанра, Эзоп — древнегреческий баснописец, его басни, рассказ о творчестве И. А. Крылова;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Слушание и чтение басен: И. А. Крылов «Стрекоза и Муравей», «Квартет», «Кукушка и Петух», И. И. Хемницер «Стрекоза и муравей», Л. Н. Толстой «Стрекоза и муравьи» (не менее трёх по выбору), подготовка ответа на вопрос «Какое качество высмеивает автор?»;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Учебный диалог: сравнение басен (сюжет, мораль, форма, герои), заполнение таблицы;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характеристика героя (положительный или отрицательный), понимание аллегории, работа с иллюстрациями, поиск в тексте морали (поучения) и крылатых выражений;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Упражнение в выразительном чтении вслух и наизусть с сохранением интонационного рисунка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произведения (конкурс чтецов «Басни русских баснописцев») ;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Групповая работа: проведение конкурса на инсценирование  басен;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Поиск книг И. А. Крылова, рассматривание и чтение их, анализ библиографического аппарата книги: обложка, оглавление, предисловие, иллюстрации, составление аннотации;</w:t>
            </w:r>
          </w:p>
          <w:p w14:paraId="718FC0AA" w14:textId="77777777" w:rsidR="00F4389E" w:rsidRPr="00000BE7" w:rsidRDefault="00F4389E" w:rsidP="0075705B">
            <w:pPr>
              <w:autoSpaceDE w:val="0"/>
              <w:autoSpaceDN w:val="0"/>
              <w:spacing w:before="20"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Определение цели выразительного исполнения и работы с текстом;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A27903" w14:textId="13110931" w:rsidR="00F4389E" w:rsidRPr="00000BE7" w:rsidRDefault="00F4389E" w:rsidP="0024746A">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32DF3BFC" w14:textId="048F6C05" w:rsidR="00F4389E" w:rsidRPr="00000BE7" w:rsidRDefault="00F4389E" w:rsidP="0024746A">
            <w:pPr>
              <w:rPr>
                <w:rFonts w:ascii="Times New Roman" w:hAnsi="Times New Roman" w:cs="Times New Roman"/>
                <w:sz w:val="16"/>
                <w:szCs w:val="16"/>
                <w:lang w:val="ru-RU"/>
              </w:rPr>
            </w:pPr>
            <w:r w:rsidRPr="00000BE7">
              <w:rPr>
                <w:rFonts w:ascii="Times New Roman" w:hAnsi="Times New Roman" w:cs="Times New Roman"/>
                <w:sz w:val="16"/>
                <w:szCs w:val="16"/>
                <w:lang w:val="ru-RU"/>
              </w:rPr>
              <w:t>Письменный опрос.</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90D00B3"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39"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42E097D0"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0"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3D2CD6A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1"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7C33F1E6"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2"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6FD402F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3"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33825B54"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44"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2AF675C4"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5"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4C10A84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6"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3614C852"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7"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5655B66C"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48"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314435C3" w14:textId="77777777" w:rsidR="00F4389E" w:rsidRPr="00000BE7" w:rsidRDefault="005F30B6" w:rsidP="00BA7D10">
            <w:pPr>
              <w:rPr>
                <w:rFonts w:ascii="Times New Roman" w:hAnsi="Times New Roman" w:cs="Times New Roman"/>
                <w:lang w:val="ru-RU"/>
              </w:rPr>
            </w:pPr>
            <w:hyperlink r:id="rId49" w:history="1">
              <w:r w:rsidR="00F4389E" w:rsidRPr="00000BE7">
                <w:rPr>
                  <w:rStyle w:val="aff8"/>
                  <w:rFonts w:ascii="Times New Roman" w:eastAsia="Times New Roman" w:hAnsi="Times New Roman" w:cs="Times New Roman"/>
                  <w:w w:val="97"/>
                  <w:sz w:val="16"/>
                  <w:lang w:val="ru-RU"/>
                </w:rPr>
                <w:t>https://teachermade.com/</w:t>
              </w:r>
            </w:hyperlink>
          </w:p>
        </w:tc>
      </w:tr>
    </w:tbl>
    <w:p w14:paraId="4946545D" w14:textId="280936FE" w:rsidR="00A3758D" w:rsidRPr="00000BE7" w:rsidRDefault="00A3758D">
      <w:pPr>
        <w:autoSpaceDE w:val="0"/>
        <w:autoSpaceDN w:val="0"/>
        <w:spacing w:after="0" w:line="14" w:lineRule="exact"/>
        <w:rPr>
          <w:rFonts w:ascii="Times New Roman" w:hAnsi="Times New Roman" w:cs="Times New Roman"/>
          <w:lang w:val="ru-RU"/>
        </w:rPr>
      </w:pPr>
    </w:p>
    <w:p w14:paraId="2A1F3EB7" w14:textId="77777777" w:rsidR="00A3758D" w:rsidRPr="00000BE7" w:rsidRDefault="00A3758D">
      <w:pPr>
        <w:rPr>
          <w:rFonts w:ascii="Times New Roman" w:hAnsi="Times New Roman" w:cs="Times New Roman"/>
          <w:lang w:val="ru-RU"/>
        </w:rPr>
        <w:sectPr w:rsidR="00A3758D" w:rsidRPr="00000BE7">
          <w:pgSz w:w="16840" w:h="11900"/>
          <w:pgMar w:top="284" w:right="640" w:bottom="1416" w:left="666" w:header="720" w:footer="720" w:gutter="0"/>
          <w:cols w:space="720" w:equalWidth="0">
            <w:col w:w="15534" w:space="0"/>
          </w:cols>
          <w:docGrid w:linePitch="360"/>
        </w:sectPr>
      </w:pPr>
    </w:p>
    <w:p w14:paraId="0BB5BE89" w14:textId="77777777" w:rsidR="00A3758D" w:rsidRPr="00000BE7" w:rsidRDefault="00A3758D">
      <w:pPr>
        <w:autoSpaceDE w:val="0"/>
        <w:autoSpaceDN w:val="0"/>
        <w:spacing w:after="66" w:line="220" w:lineRule="exact"/>
        <w:rPr>
          <w:rFonts w:ascii="Times New Roman" w:hAnsi="Times New Roman" w:cs="Times New Roman"/>
          <w:lang w:val="ru-RU"/>
        </w:rPr>
      </w:pPr>
    </w:p>
    <w:tbl>
      <w:tblPr>
        <w:tblW w:w="15734" w:type="dxa"/>
        <w:tblInd w:w="6" w:type="dxa"/>
        <w:tblLayout w:type="fixed"/>
        <w:tblLook w:val="04A0" w:firstRow="1" w:lastRow="0" w:firstColumn="1" w:lastColumn="0" w:noHBand="0" w:noVBand="1"/>
      </w:tblPr>
      <w:tblGrid>
        <w:gridCol w:w="468"/>
        <w:gridCol w:w="1802"/>
        <w:gridCol w:w="528"/>
        <w:gridCol w:w="1029"/>
        <w:gridCol w:w="992"/>
        <w:gridCol w:w="709"/>
        <w:gridCol w:w="7229"/>
        <w:gridCol w:w="1417"/>
        <w:gridCol w:w="1560"/>
      </w:tblGrid>
      <w:tr w:rsidR="00F4389E" w:rsidRPr="00000BE7" w14:paraId="7943CCCA" w14:textId="77777777" w:rsidTr="00A7512E">
        <w:trPr>
          <w:trHeight w:hRule="exact" w:val="383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5B4F41" w14:textId="77777777" w:rsidR="00F4389E" w:rsidRPr="00000BE7" w:rsidRDefault="00F4389E">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t>1.5.</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07FC6761" w14:textId="2C6366AB" w:rsidR="00F4389E" w:rsidRPr="00000BE7" w:rsidRDefault="00A1499B">
            <w:pPr>
              <w:autoSpaceDE w:val="0"/>
              <w:autoSpaceDN w:val="0"/>
              <w:spacing w:before="78" w:after="0" w:line="245" w:lineRule="auto"/>
              <w:ind w:left="72" w:right="288"/>
              <w:rPr>
                <w:rFonts w:ascii="Times New Roman" w:hAnsi="Times New Roman" w:cs="Times New Roman"/>
                <w:lang w:val="ru-RU"/>
              </w:rPr>
            </w:pPr>
            <w:r w:rsidRPr="00000BE7">
              <w:rPr>
                <w:rFonts w:ascii="Times New Roman" w:eastAsia="Times New Roman" w:hAnsi="Times New Roman" w:cs="Times New Roman"/>
                <w:b/>
                <w:color w:val="000000"/>
                <w:w w:val="97"/>
                <w:sz w:val="16"/>
              </w:rPr>
              <w:t xml:space="preserve">Творчество </w:t>
            </w:r>
            <w:r w:rsidRPr="00000BE7">
              <w:rPr>
                <w:rFonts w:ascii="Times New Roman" w:hAnsi="Times New Roman" w:cs="Times New Roman"/>
              </w:rPr>
              <w:br/>
            </w:r>
            <w:r w:rsidR="00BD50CB" w:rsidRPr="00000BE7">
              <w:rPr>
                <w:rFonts w:ascii="Times New Roman" w:eastAsia="Times New Roman" w:hAnsi="Times New Roman" w:cs="Times New Roman"/>
                <w:b/>
                <w:color w:val="000000"/>
                <w:w w:val="97"/>
                <w:sz w:val="16"/>
                <w:lang w:val="ru-RU"/>
              </w:rPr>
              <w:t>М.Ю.Лермонтова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16A3E4" w14:textId="77777777" w:rsidR="00F4389E" w:rsidRPr="00000BE7" w:rsidRDefault="00F4389E">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4</w:t>
            </w:r>
          </w:p>
        </w:tc>
        <w:tc>
          <w:tcPr>
            <w:tcW w:w="1029" w:type="dxa"/>
            <w:tcBorders>
              <w:top w:val="single" w:sz="4" w:space="0" w:color="000000"/>
              <w:left w:val="single" w:sz="4" w:space="0" w:color="000000"/>
              <w:bottom w:val="single" w:sz="4" w:space="0" w:color="000000"/>
              <w:right w:val="single" w:sz="4" w:space="0" w:color="000000"/>
            </w:tcBorders>
            <w:tcMar>
              <w:left w:w="0" w:type="dxa"/>
              <w:right w:w="0" w:type="dxa"/>
            </w:tcMar>
          </w:tcPr>
          <w:p w14:paraId="749A4FBF" w14:textId="77777777" w:rsidR="00F4389E" w:rsidRPr="00000BE7" w:rsidRDefault="00F4389E">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374A4F69" w14:textId="77777777" w:rsidR="00F4389E" w:rsidRPr="00000BE7" w:rsidRDefault="00F4389E">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5EF23E35" w14:textId="37B12698" w:rsidR="00F4389E" w:rsidRPr="00000BE7" w:rsidRDefault="00A7512E">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14.10; 17.10; 20.10;  21.10   </w:t>
            </w:r>
          </w:p>
        </w:tc>
        <w:tc>
          <w:tcPr>
            <w:tcW w:w="7229" w:type="dxa"/>
            <w:tcBorders>
              <w:top w:val="single" w:sz="4" w:space="0" w:color="000000"/>
              <w:left w:val="single" w:sz="4" w:space="0" w:color="000000"/>
              <w:bottom w:val="single" w:sz="4" w:space="0" w:color="000000"/>
              <w:right w:val="single" w:sz="4" w:space="0" w:color="000000"/>
            </w:tcBorders>
            <w:tcMar>
              <w:left w:w="0" w:type="dxa"/>
              <w:right w:w="0" w:type="dxa"/>
            </w:tcMar>
          </w:tcPr>
          <w:p w14:paraId="0E495FC8" w14:textId="77777777" w:rsidR="00F4389E" w:rsidRPr="00000BE7" w:rsidRDefault="00F4389E">
            <w:pPr>
              <w:autoSpaceDE w:val="0"/>
              <w:autoSpaceDN w:val="0"/>
              <w:spacing w:before="78" w:after="0" w:line="230"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Разговор перед чтением: понимание общего настроения лирического произведения, творчество М. Ю.</w:t>
            </w:r>
          </w:p>
          <w:p w14:paraId="2FEC3E0B" w14:textId="77777777" w:rsidR="00F4389E" w:rsidRPr="00000BE7" w:rsidRDefault="00F4389E" w:rsidP="0075705B">
            <w:pPr>
              <w:autoSpaceDE w:val="0"/>
              <w:autoSpaceDN w:val="0"/>
              <w:spacing w:before="20"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Лермонтова;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Слушание стихотворных произведений (не менее трёх) М. Ю. Лермонтова: «Горные вершины…», «Утёс», «Парус», «Москва, Москва! Люблю тебя как сын…» и др.;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Учебный диалог: обсуждение эмоционального состояния при восприятии описанных картин природы, ответ на вопрос «Какое чувство создаёт произведение?»;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 Рассматривание репродукций картин и подбор к ним соответствующих стихотворных строк;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Упражнение в выразительном чтении вслух и наизусть с сохранением интонационного рисунка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произведения;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Творческое задание: воссоздание в воображении описанных в стихотворении картин;</w:t>
            </w:r>
          </w:p>
          <w:p w14:paraId="1515034A" w14:textId="77777777" w:rsidR="00F4389E" w:rsidRPr="00000BE7" w:rsidRDefault="00F4389E" w:rsidP="0075705B">
            <w:pPr>
              <w:autoSpaceDE w:val="0"/>
              <w:autoSpaceDN w:val="0"/>
              <w:spacing w:before="20"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Определение цели выразительного исполнения и работы с текстом;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622BF8CF" w14:textId="77777777" w:rsidR="00F4389E" w:rsidRPr="00000BE7" w:rsidRDefault="00F4389E" w:rsidP="005E1FC3">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F50F9D"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0"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1364E1E4"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1"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203A91DD"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2"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01FAA14F"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3"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070AF4E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4"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4A61BA94"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55"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223F91E1"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6"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7BCC324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7"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63B21AA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8"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42B51D2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59"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392C72FB" w14:textId="77777777" w:rsidR="00F4389E" w:rsidRPr="00000BE7" w:rsidRDefault="005F30B6" w:rsidP="00BA7D10">
            <w:pPr>
              <w:rPr>
                <w:rFonts w:ascii="Times New Roman" w:hAnsi="Times New Roman" w:cs="Times New Roman"/>
                <w:lang w:val="ru-RU"/>
              </w:rPr>
            </w:pPr>
            <w:hyperlink r:id="rId60" w:history="1">
              <w:r w:rsidR="00F4389E" w:rsidRPr="00000BE7">
                <w:rPr>
                  <w:rStyle w:val="aff8"/>
                  <w:rFonts w:ascii="Times New Roman" w:eastAsia="Times New Roman" w:hAnsi="Times New Roman" w:cs="Times New Roman"/>
                  <w:w w:val="97"/>
                  <w:sz w:val="16"/>
                  <w:lang w:val="ru-RU"/>
                </w:rPr>
                <w:t>https://teachermade.com/</w:t>
              </w:r>
            </w:hyperlink>
          </w:p>
        </w:tc>
      </w:tr>
      <w:tr w:rsidR="00F4389E" w:rsidRPr="00000BE7" w14:paraId="01B1F0DD" w14:textId="77777777" w:rsidTr="00A7512E">
        <w:trPr>
          <w:trHeight w:hRule="exact" w:val="695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91457C5" w14:textId="77777777" w:rsidR="00F4389E" w:rsidRPr="00000BE7" w:rsidRDefault="00F4389E">
            <w:pPr>
              <w:autoSpaceDE w:val="0"/>
              <w:autoSpaceDN w:val="0"/>
              <w:spacing w:before="76" w:after="0" w:line="233"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lastRenderedPageBreak/>
              <w:t>1.6.</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77FA1B" w14:textId="77777777" w:rsidR="00F4389E" w:rsidRPr="00000BE7" w:rsidRDefault="00F4389E">
            <w:pPr>
              <w:autoSpaceDE w:val="0"/>
              <w:autoSpaceDN w:val="0"/>
              <w:spacing w:before="76" w:after="0" w:line="233" w:lineRule="auto"/>
              <w:ind w:left="72"/>
              <w:rPr>
                <w:rFonts w:ascii="Times New Roman" w:hAnsi="Times New Roman" w:cs="Times New Roman"/>
              </w:rPr>
            </w:pPr>
            <w:r w:rsidRPr="00000BE7">
              <w:rPr>
                <w:rFonts w:ascii="Times New Roman" w:eastAsia="Times New Roman" w:hAnsi="Times New Roman" w:cs="Times New Roman"/>
                <w:b/>
                <w:color w:val="000000"/>
                <w:w w:val="97"/>
                <w:sz w:val="16"/>
              </w:rPr>
              <w:t>Литературная сказка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C2B9F9" w14:textId="05B1CEBD" w:rsidR="00F4389E" w:rsidRPr="00000BE7" w:rsidRDefault="00CA1DA8">
            <w:pPr>
              <w:autoSpaceDE w:val="0"/>
              <w:autoSpaceDN w:val="0"/>
              <w:spacing w:before="76" w:after="0" w:line="233"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8</w:t>
            </w:r>
          </w:p>
        </w:tc>
        <w:tc>
          <w:tcPr>
            <w:tcW w:w="1029" w:type="dxa"/>
            <w:tcBorders>
              <w:top w:val="single" w:sz="4" w:space="0" w:color="000000"/>
              <w:left w:val="single" w:sz="4" w:space="0" w:color="000000"/>
              <w:bottom w:val="single" w:sz="4" w:space="0" w:color="000000"/>
              <w:right w:val="single" w:sz="4" w:space="0" w:color="000000"/>
            </w:tcBorders>
            <w:tcMar>
              <w:left w:w="0" w:type="dxa"/>
              <w:right w:w="0" w:type="dxa"/>
            </w:tcMar>
          </w:tcPr>
          <w:p w14:paraId="266548F8" w14:textId="77777777" w:rsidR="00F4389E" w:rsidRPr="00000BE7" w:rsidRDefault="00F4389E">
            <w:pPr>
              <w:rPr>
                <w:rFonts w:ascii="Times New Roman" w:hAnsi="Times New Roman" w:cs="Times New Roman"/>
                <w:sz w:val="16"/>
                <w:szCs w:val="16"/>
                <w:lang w:val="ru-RU"/>
              </w:rPr>
            </w:pPr>
          </w:p>
        </w:tc>
        <w:tc>
          <w:tcPr>
            <w:tcW w:w="992" w:type="dxa"/>
            <w:tcBorders>
              <w:top w:val="single" w:sz="4" w:space="0" w:color="000000"/>
              <w:left w:val="single" w:sz="4" w:space="0" w:color="000000"/>
              <w:bottom w:val="single" w:sz="4" w:space="0" w:color="000000"/>
              <w:right w:val="single" w:sz="4" w:space="0" w:color="000000"/>
            </w:tcBorders>
          </w:tcPr>
          <w:p w14:paraId="65A64806" w14:textId="77777777" w:rsidR="00F4389E" w:rsidRPr="00000BE7" w:rsidRDefault="00F4389E">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16AD1ED3" w14:textId="4A1F3A25" w:rsidR="00F4389E" w:rsidRPr="00000BE7" w:rsidRDefault="00522E93">
            <w:pPr>
              <w:rPr>
                <w:rFonts w:ascii="Times New Roman" w:hAnsi="Times New Roman" w:cs="Times New Roman"/>
                <w:sz w:val="16"/>
                <w:szCs w:val="16"/>
                <w:lang w:val="ru-RU"/>
              </w:rPr>
            </w:pPr>
            <w:r w:rsidRPr="00000BE7">
              <w:rPr>
                <w:rFonts w:ascii="Times New Roman" w:hAnsi="Times New Roman" w:cs="Times New Roman"/>
                <w:sz w:val="16"/>
                <w:szCs w:val="16"/>
                <w:lang w:val="ru-RU"/>
              </w:rPr>
              <w:t>9.12;  12.12; 15.12; 16.12; 19.12; 22.12; 23.12; 9.01</w:t>
            </w:r>
          </w:p>
        </w:tc>
        <w:tc>
          <w:tcPr>
            <w:tcW w:w="7229" w:type="dxa"/>
            <w:tcBorders>
              <w:top w:val="single" w:sz="4" w:space="0" w:color="000000"/>
              <w:left w:val="single" w:sz="4" w:space="0" w:color="000000"/>
              <w:bottom w:val="single" w:sz="4" w:space="0" w:color="000000"/>
              <w:right w:val="single" w:sz="4" w:space="0" w:color="000000"/>
            </w:tcBorders>
            <w:tcMar>
              <w:left w:w="0" w:type="dxa"/>
              <w:right w:w="0" w:type="dxa"/>
            </w:tcMar>
          </w:tcPr>
          <w:p w14:paraId="0A844F22" w14:textId="77777777" w:rsidR="00F4389E" w:rsidRPr="00000BE7" w:rsidRDefault="00F4389E" w:rsidP="0075705B">
            <w:pPr>
              <w:autoSpaceDE w:val="0"/>
              <w:autoSpaceDN w:val="0"/>
              <w:spacing w:before="76"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Слушание и чтение литературных сказок. Например: В. Ф. Одоевский «Городок в табакерке», С. Т. Аксаков «Аленький цветочек»;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(характеристика героя): нахождение описания героя, определение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взаимосвязи между поступками героев, сравнение героев по аналогии или по контрасту, оценка поступков героев (две-три сказки по выбору);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Учебный диалог: обсуждение отношения автора к героям, поступкам, описанным в сказках;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Составление вопросного плана текста с выделением эпизодов, смысловых частей;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Пересказ (устно) содержания произведения выборочно Работа в парах: чтение диалогов по ролям; Знакомство со сказом П. П. Бажова «Серебряное копытце», выделение особенностей жанра;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Дифференцированная работа: драматизация отрывков из сказки   Проверочная работа по итогам изученного раздела: демонстрация начитанности и сформированности специальных читательских умений;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Проверка и оценка своей работы по предложенным критериям;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Выбор книги для самостоятельного чтения с учётом рекомендательного списка, написание аннотации к самостоятельно прочитанному произведению;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Составление (письменно) рассказа-рассуждения «Моя любимая литературная сказка», раскрытие своего отношения к художественной литературе;</w:t>
            </w:r>
          </w:p>
          <w:p w14:paraId="10DC93F6" w14:textId="77777777" w:rsidR="00F4389E" w:rsidRPr="00000BE7" w:rsidRDefault="00F4389E" w:rsidP="0075705B">
            <w:pPr>
              <w:autoSpaceDE w:val="0"/>
              <w:autoSpaceDN w:val="0"/>
              <w:spacing w:before="76"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Определение цели выразительного исполнения и работы с текстом;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6D4D145B" w14:textId="2D544D7C"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7924F837" w14:textId="0B367E93" w:rsidR="00F4389E" w:rsidRPr="00000BE7" w:rsidRDefault="00F4389E" w:rsidP="00B52C94">
            <w:pPr>
              <w:rPr>
                <w:rFonts w:ascii="Times New Roman" w:hAnsi="Times New Roman" w:cs="Times New Roman"/>
                <w:lang w:val="ru-RU"/>
              </w:rPr>
            </w:pPr>
            <w:r w:rsidRPr="00000BE7">
              <w:rPr>
                <w:rFonts w:ascii="Times New Roman" w:hAnsi="Times New Roman" w:cs="Times New Roman"/>
                <w:sz w:val="16"/>
                <w:szCs w:val="16"/>
                <w:lang w:val="ru-RU"/>
              </w:rPr>
              <w:t>Письменный опрос.</w:t>
            </w: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534A7F"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1"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085DAF00"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2"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0D0F43B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3"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1DA52CC8"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4"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64B3A6B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5"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5B0F547B"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66"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7628CDA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7"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1666206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8"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66F6448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69"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10AF7D22"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0"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37603A86" w14:textId="77777777" w:rsidR="00F4389E" w:rsidRPr="00000BE7" w:rsidRDefault="005F30B6" w:rsidP="00BA7D10">
            <w:pPr>
              <w:rPr>
                <w:rFonts w:ascii="Times New Roman" w:hAnsi="Times New Roman" w:cs="Times New Roman"/>
                <w:lang w:val="ru-RU"/>
              </w:rPr>
            </w:pPr>
            <w:hyperlink r:id="rId71" w:history="1">
              <w:r w:rsidR="00F4389E" w:rsidRPr="00000BE7">
                <w:rPr>
                  <w:rStyle w:val="aff8"/>
                  <w:rFonts w:ascii="Times New Roman" w:eastAsia="Times New Roman" w:hAnsi="Times New Roman" w:cs="Times New Roman"/>
                  <w:w w:val="97"/>
                  <w:sz w:val="16"/>
                  <w:lang w:val="ru-RU"/>
                </w:rPr>
                <w:t>https://teachermade.com/</w:t>
              </w:r>
            </w:hyperlink>
          </w:p>
        </w:tc>
      </w:tr>
    </w:tbl>
    <w:p w14:paraId="2271FB05" w14:textId="4112D9B3" w:rsidR="00A3758D" w:rsidRPr="00000BE7" w:rsidRDefault="00A3758D">
      <w:pPr>
        <w:autoSpaceDE w:val="0"/>
        <w:autoSpaceDN w:val="0"/>
        <w:spacing w:after="0" w:line="14" w:lineRule="exact"/>
        <w:rPr>
          <w:rFonts w:ascii="Times New Roman" w:hAnsi="Times New Roman" w:cs="Times New Roman"/>
          <w:lang w:val="ru-RU"/>
        </w:rPr>
      </w:pPr>
    </w:p>
    <w:p w14:paraId="09B7B328" w14:textId="77777777" w:rsidR="00A3758D" w:rsidRPr="00000BE7" w:rsidRDefault="00A3758D">
      <w:pPr>
        <w:rPr>
          <w:rFonts w:ascii="Times New Roman" w:hAnsi="Times New Roman" w:cs="Times New Roman"/>
          <w:lang w:val="ru-RU"/>
        </w:rPr>
        <w:sectPr w:rsidR="00A3758D" w:rsidRPr="00000BE7">
          <w:pgSz w:w="16840" w:h="11900"/>
          <w:pgMar w:top="284" w:right="640" w:bottom="1440" w:left="666" w:header="720" w:footer="720" w:gutter="0"/>
          <w:cols w:space="720" w:equalWidth="0">
            <w:col w:w="15534" w:space="0"/>
          </w:cols>
          <w:docGrid w:linePitch="360"/>
        </w:sectPr>
      </w:pPr>
    </w:p>
    <w:p w14:paraId="6760C2D2" w14:textId="77777777" w:rsidR="00A3758D" w:rsidRPr="00000BE7" w:rsidRDefault="00A3758D">
      <w:pPr>
        <w:autoSpaceDE w:val="0"/>
        <w:autoSpaceDN w:val="0"/>
        <w:spacing w:after="66" w:line="220" w:lineRule="exact"/>
        <w:rPr>
          <w:rFonts w:ascii="Times New Roman" w:hAnsi="Times New Roman" w:cs="Times New Roman"/>
          <w:lang w:val="ru-RU"/>
        </w:rPr>
      </w:pPr>
    </w:p>
    <w:tbl>
      <w:tblPr>
        <w:tblW w:w="15875" w:type="dxa"/>
        <w:tblInd w:w="6" w:type="dxa"/>
        <w:tblLayout w:type="fixed"/>
        <w:tblLook w:val="04A0" w:firstRow="1" w:lastRow="0" w:firstColumn="1" w:lastColumn="0" w:noHBand="0" w:noVBand="1"/>
      </w:tblPr>
      <w:tblGrid>
        <w:gridCol w:w="468"/>
        <w:gridCol w:w="1802"/>
        <w:gridCol w:w="528"/>
        <w:gridCol w:w="1029"/>
        <w:gridCol w:w="992"/>
        <w:gridCol w:w="709"/>
        <w:gridCol w:w="7229"/>
        <w:gridCol w:w="1417"/>
        <w:gridCol w:w="1701"/>
      </w:tblGrid>
      <w:tr w:rsidR="00F4389E" w:rsidRPr="00000BE7" w14:paraId="3F9E2985" w14:textId="77777777" w:rsidTr="00A7512E">
        <w:trPr>
          <w:trHeight w:hRule="exact" w:val="582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EE276" w14:textId="77777777" w:rsidR="00F4389E" w:rsidRPr="00000BE7" w:rsidRDefault="00F4389E">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t>1.7.</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E2791E" w14:textId="77777777" w:rsidR="00F4389E" w:rsidRPr="00000BE7" w:rsidRDefault="00F4389E">
            <w:pPr>
              <w:autoSpaceDE w:val="0"/>
              <w:autoSpaceDN w:val="0"/>
              <w:spacing w:before="78" w:after="0" w:line="247" w:lineRule="auto"/>
              <w:ind w:right="144"/>
              <w:jc w:val="center"/>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Картины природы в творчестве поэтов и писателей Х</w:t>
            </w:r>
            <w:r w:rsidRPr="00000BE7">
              <w:rPr>
                <w:rFonts w:ascii="Times New Roman" w:eastAsia="Times New Roman" w:hAnsi="Times New Roman" w:cs="Times New Roman"/>
                <w:b/>
                <w:color w:val="000000"/>
                <w:w w:val="97"/>
                <w:sz w:val="16"/>
              </w:rPr>
              <w:t>I</w:t>
            </w:r>
            <w:r w:rsidRPr="00000BE7">
              <w:rPr>
                <w:rFonts w:ascii="Times New Roman" w:eastAsia="Times New Roman" w:hAnsi="Times New Roman" w:cs="Times New Roman"/>
                <w:b/>
                <w:color w:val="000000"/>
                <w:w w:val="97"/>
                <w:sz w:val="16"/>
                <w:lang w:val="ru-RU"/>
              </w:rPr>
              <w:t>Х века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4D7334" w14:textId="18220F29" w:rsidR="00F4389E" w:rsidRPr="00000BE7" w:rsidRDefault="00CA1DA8">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8</w:t>
            </w:r>
          </w:p>
        </w:tc>
        <w:tc>
          <w:tcPr>
            <w:tcW w:w="1029" w:type="dxa"/>
            <w:tcBorders>
              <w:top w:val="single" w:sz="4" w:space="0" w:color="000000"/>
              <w:left w:val="single" w:sz="4" w:space="0" w:color="000000"/>
              <w:bottom w:val="single" w:sz="4" w:space="0" w:color="000000"/>
              <w:right w:val="single" w:sz="4" w:space="0" w:color="000000"/>
            </w:tcBorders>
            <w:tcMar>
              <w:left w:w="0" w:type="dxa"/>
              <w:right w:w="0" w:type="dxa"/>
            </w:tcMar>
          </w:tcPr>
          <w:p w14:paraId="26495CAC" w14:textId="51E7A23E" w:rsidR="00F4389E" w:rsidRPr="00000BE7" w:rsidRDefault="00F4389E">
            <w:pPr>
              <w:rPr>
                <w:rFonts w:ascii="Times New Roman" w:hAnsi="Times New Roman" w:cs="Times New Roman"/>
                <w:sz w:val="16"/>
                <w:szCs w:val="16"/>
                <w:lang w:val="ru-RU"/>
              </w:rPr>
            </w:pPr>
          </w:p>
        </w:tc>
        <w:tc>
          <w:tcPr>
            <w:tcW w:w="992" w:type="dxa"/>
            <w:tcBorders>
              <w:top w:val="single" w:sz="4" w:space="0" w:color="000000"/>
              <w:left w:val="single" w:sz="4" w:space="0" w:color="000000"/>
              <w:bottom w:val="single" w:sz="4" w:space="0" w:color="000000"/>
              <w:right w:val="single" w:sz="4" w:space="0" w:color="000000"/>
            </w:tcBorders>
          </w:tcPr>
          <w:p w14:paraId="75579581" w14:textId="77777777" w:rsidR="00F4389E" w:rsidRPr="00000BE7" w:rsidRDefault="00F4389E">
            <w:pPr>
              <w:rPr>
                <w:rFonts w:ascii="Times New Roman" w:hAnsi="Times New Roman" w:cs="Times New Roman"/>
                <w:sz w:val="16"/>
                <w:szCs w:val="16"/>
                <w:lang w:val="ru-RU"/>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6774F099" w14:textId="5A009B08" w:rsidR="00F4389E" w:rsidRPr="00000BE7" w:rsidRDefault="00522E93">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21.11; 24.11; 25.11; 28.11: 1.12;  2.12;  5.12;   8.12 </w:t>
            </w:r>
          </w:p>
          <w:p w14:paraId="0C3F0DAE" w14:textId="77777777" w:rsidR="00F4389E" w:rsidRPr="00000BE7" w:rsidRDefault="00F4389E">
            <w:pPr>
              <w:rPr>
                <w:rFonts w:ascii="Times New Roman" w:hAnsi="Times New Roman" w:cs="Times New Roman"/>
                <w:lang w:val="ru-RU"/>
              </w:rPr>
            </w:pPr>
          </w:p>
        </w:tc>
        <w:tc>
          <w:tcPr>
            <w:tcW w:w="7229" w:type="dxa"/>
            <w:tcBorders>
              <w:top w:val="single" w:sz="4" w:space="0" w:color="000000"/>
              <w:left w:val="single" w:sz="4" w:space="0" w:color="000000"/>
              <w:bottom w:val="single" w:sz="4" w:space="0" w:color="000000"/>
              <w:right w:val="single" w:sz="4" w:space="0" w:color="000000"/>
            </w:tcBorders>
            <w:tcMar>
              <w:left w:w="0" w:type="dxa"/>
              <w:right w:w="0" w:type="dxa"/>
            </w:tcMar>
          </w:tcPr>
          <w:p w14:paraId="69FC757F" w14:textId="77777777" w:rsidR="00F4389E" w:rsidRPr="00000BE7" w:rsidRDefault="00F4389E">
            <w:pPr>
              <w:autoSpaceDE w:val="0"/>
              <w:autoSpaceDN w:val="0"/>
              <w:spacing w:before="78" w:after="0" w:line="252" w:lineRule="auto"/>
              <w:ind w:left="72" w:right="288"/>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 xml:space="preserve">Разговор перед чтением: стихотворные произведения как способ передачи чувств автора, лирические и эпические произведения: сходство и различия;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Ф. И. Тютчева «Ещё земли печален вид…», «Как неожиданно и ярко…», А. А.</w:t>
            </w:r>
          </w:p>
          <w:p w14:paraId="15346633" w14:textId="77777777" w:rsidR="00F4389E" w:rsidRPr="00000BE7" w:rsidRDefault="00F4389E">
            <w:pPr>
              <w:autoSpaceDE w:val="0"/>
              <w:autoSpaceDN w:val="0"/>
              <w:spacing w:before="20" w:after="0" w:line="230"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Фета «Весенний дождь», «Бабочка»,  «Песня», Е. А. Баратынского «Весна, весна!</w:t>
            </w:r>
          </w:p>
          <w:p w14:paraId="16417CEF" w14:textId="77777777" w:rsidR="00F4389E" w:rsidRPr="00000BE7" w:rsidRDefault="00F4389E">
            <w:pPr>
              <w:autoSpaceDE w:val="0"/>
              <w:autoSpaceDN w:val="0"/>
              <w:spacing w:before="20"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Как воздух чист!», «Где сладкий шёпот…» (не менее пяти авторов по выбору);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выразительном чтении вслух и наизусть с сохранением интонационного рисунка произведения (конкурс чтецов стихотворений);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Рассматривание репродукций картин и подбор к ним соответствующих стихотворных строк;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Творческое задание: воссоздание в воображении описанных в стихотворении картин;</w:t>
            </w:r>
          </w:p>
          <w:p w14:paraId="69629E76" w14:textId="77777777" w:rsidR="00F4389E" w:rsidRPr="00000BE7" w:rsidRDefault="00F4389E" w:rsidP="0075705B">
            <w:pPr>
              <w:autoSpaceDE w:val="0"/>
              <w:autoSpaceDN w:val="0"/>
              <w:spacing w:before="78"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Определение цели выразительного исполнения и работы с текстом;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242481E" w14:textId="77777777" w:rsidR="00F4389E" w:rsidRPr="00000BE7" w:rsidRDefault="00F4389E" w:rsidP="00B07E25">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6D2FDFAA" w14:textId="7C2FA43D"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Письменный опрос;</w:t>
            </w:r>
          </w:p>
          <w:p w14:paraId="1EBA1961" w14:textId="6159FB99"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Тестирование.</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46C5D7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2"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2C4AF6D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3"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52ECC164"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4"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5FC3FC02"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5"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7CA7BB07"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6"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49BF07BC"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77"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40988B71"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8"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372A4737"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79"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6BFAE8A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0"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13BC99E0"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1"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4567F13A" w14:textId="77777777" w:rsidR="00F4389E" w:rsidRPr="00000BE7" w:rsidRDefault="005F30B6" w:rsidP="00BA7D10">
            <w:pPr>
              <w:rPr>
                <w:rFonts w:ascii="Times New Roman" w:hAnsi="Times New Roman" w:cs="Times New Roman"/>
                <w:lang w:val="ru-RU"/>
              </w:rPr>
            </w:pPr>
            <w:hyperlink r:id="rId82" w:history="1">
              <w:r w:rsidR="00F4389E" w:rsidRPr="00000BE7">
                <w:rPr>
                  <w:rStyle w:val="aff8"/>
                  <w:rFonts w:ascii="Times New Roman" w:eastAsia="Times New Roman" w:hAnsi="Times New Roman" w:cs="Times New Roman"/>
                  <w:w w:val="97"/>
                  <w:sz w:val="16"/>
                  <w:lang w:val="ru-RU"/>
                </w:rPr>
                <w:t>https://teachermade.com/</w:t>
              </w:r>
            </w:hyperlink>
          </w:p>
        </w:tc>
      </w:tr>
      <w:tr w:rsidR="00F4389E" w:rsidRPr="00000BE7" w14:paraId="403006DE" w14:textId="77777777" w:rsidTr="00A7512E">
        <w:trPr>
          <w:trHeight w:hRule="exact" w:val="751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1AB98ED" w14:textId="193A018B" w:rsidR="00F4389E" w:rsidRPr="00000BE7" w:rsidRDefault="00F4389E">
            <w:pPr>
              <w:autoSpaceDE w:val="0"/>
              <w:autoSpaceDN w:val="0"/>
              <w:spacing w:before="76" w:after="0" w:line="233"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lastRenderedPageBreak/>
              <w:t>1.8.</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168C20" w14:textId="77777777" w:rsidR="00F4389E" w:rsidRPr="00000BE7" w:rsidRDefault="00F4389E">
            <w:pPr>
              <w:autoSpaceDE w:val="0"/>
              <w:autoSpaceDN w:val="0"/>
              <w:spacing w:before="76" w:after="0" w:line="245" w:lineRule="auto"/>
              <w:ind w:left="72" w:right="432"/>
              <w:rPr>
                <w:rFonts w:ascii="Times New Roman" w:hAnsi="Times New Roman" w:cs="Times New Roman"/>
              </w:rPr>
            </w:pPr>
            <w:r w:rsidRPr="00000BE7">
              <w:rPr>
                <w:rFonts w:ascii="Times New Roman" w:eastAsia="Times New Roman" w:hAnsi="Times New Roman" w:cs="Times New Roman"/>
                <w:b/>
                <w:color w:val="000000"/>
                <w:w w:val="97"/>
                <w:sz w:val="16"/>
              </w:rPr>
              <w:t>Творчество Л. Н. Толстого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0A5ACD" w14:textId="77777777" w:rsidR="00F4389E" w:rsidRPr="00000BE7" w:rsidRDefault="00F4389E">
            <w:pPr>
              <w:autoSpaceDE w:val="0"/>
              <w:autoSpaceDN w:val="0"/>
              <w:spacing w:before="76" w:after="0" w:line="233"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2</w:t>
            </w:r>
          </w:p>
        </w:tc>
        <w:tc>
          <w:tcPr>
            <w:tcW w:w="1029" w:type="dxa"/>
            <w:tcBorders>
              <w:top w:val="single" w:sz="4" w:space="0" w:color="000000"/>
              <w:left w:val="single" w:sz="4" w:space="0" w:color="000000"/>
              <w:bottom w:val="single" w:sz="4" w:space="0" w:color="000000"/>
              <w:right w:val="single" w:sz="4" w:space="0" w:color="000000"/>
            </w:tcBorders>
            <w:tcMar>
              <w:left w:w="0" w:type="dxa"/>
              <w:right w:w="0" w:type="dxa"/>
            </w:tcMar>
          </w:tcPr>
          <w:p w14:paraId="0B4A46A3" w14:textId="77777777" w:rsidR="00F4389E" w:rsidRPr="00000BE7" w:rsidRDefault="00F4389E">
            <w:pPr>
              <w:rPr>
                <w:rFonts w:ascii="Times New Roman" w:hAnsi="Times New Roman" w:cs="Times New Roman"/>
                <w:sz w:val="16"/>
                <w:szCs w:val="16"/>
                <w:lang w:val="ru-RU"/>
              </w:rPr>
            </w:pPr>
          </w:p>
        </w:tc>
        <w:tc>
          <w:tcPr>
            <w:tcW w:w="992" w:type="dxa"/>
            <w:tcBorders>
              <w:top w:val="single" w:sz="4" w:space="0" w:color="000000"/>
              <w:left w:val="single" w:sz="4" w:space="0" w:color="000000"/>
              <w:bottom w:val="single" w:sz="4" w:space="0" w:color="000000"/>
              <w:right w:val="single" w:sz="4" w:space="0" w:color="000000"/>
            </w:tcBorders>
          </w:tcPr>
          <w:p w14:paraId="35B318A2" w14:textId="77777777" w:rsidR="00F4389E" w:rsidRPr="00000BE7" w:rsidRDefault="00F4389E">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3B849EBA" w14:textId="7B011C39" w:rsidR="00F4389E" w:rsidRPr="00000BE7" w:rsidRDefault="00A7512E">
            <w:pPr>
              <w:rPr>
                <w:rFonts w:ascii="Times New Roman" w:hAnsi="Times New Roman" w:cs="Times New Roman"/>
                <w:sz w:val="16"/>
                <w:szCs w:val="16"/>
                <w:lang w:val="ru-RU"/>
              </w:rPr>
            </w:pPr>
            <w:r w:rsidRPr="00000BE7">
              <w:rPr>
                <w:rFonts w:ascii="Times New Roman" w:hAnsi="Times New Roman" w:cs="Times New Roman"/>
                <w:sz w:val="16"/>
                <w:szCs w:val="16"/>
                <w:lang w:val="ru-RU"/>
              </w:rPr>
              <w:t>24.10; 27.10</w:t>
            </w:r>
          </w:p>
        </w:tc>
        <w:tc>
          <w:tcPr>
            <w:tcW w:w="7229" w:type="dxa"/>
            <w:tcBorders>
              <w:top w:val="single" w:sz="4" w:space="0" w:color="000000"/>
              <w:left w:val="single" w:sz="4" w:space="0" w:color="000000"/>
              <w:bottom w:val="single" w:sz="4" w:space="0" w:color="000000"/>
              <w:right w:val="single" w:sz="4" w:space="0" w:color="000000"/>
            </w:tcBorders>
            <w:tcMar>
              <w:left w:w="0" w:type="dxa"/>
              <w:right w:w="0" w:type="dxa"/>
            </w:tcMar>
          </w:tcPr>
          <w:p w14:paraId="69CA124B" w14:textId="77777777" w:rsidR="00F4389E" w:rsidRPr="00000BE7" w:rsidRDefault="00F4389E">
            <w:pPr>
              <w:autoSpaceDE w:val="0"/>
              <w:autoSpaceDN w:val="0"/>
              <w:spacing w:before="76" w:after="0" w:line="257" w:lineRule="auto"/>
              <w:ind w:left="72" w:right="144"/>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 xml:space="preserve">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Слушание и чтение произведений Л. Н. Толстого «Детство» (отрывки из повести).</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рассказов (художественный и научно-познавательный), тема, главная мысль, события, герои: «Черепаха» и «Русак»; Работа со схемой: «чтение» информации, представленной в схематическом виде, обобщение представлений о произведениях Л. Н. Толстого;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10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предложений) на тему «Моё любимое произведение Л. Н. Толстого»;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Поиск и представление книг на тему «Произведения Л. Н. Толстого», составление списка произведений Л.</w:t>
            </w:r>
          </w:p>
          <w:p w14:paraId="082CC774" w14:textId="77777777" w:rsidR="00F4389E" w:rsidRPr="00000BE7" w:rsidRDefault="00F4389E">
            <w:pPr>
              <w:autoSpaceDE w:val="0"/>
              <w:autoSpaceDN w:val="0"/>
              <w:spacing w:before="20" w:after="0" w:line="230"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Н. Толстого;</w:t>
            </w:r>
          </w:p>
          <w:p w14:paraId="38EC5873" w14:textId="77777777" w:rsidR="00F4389E" w:rsidRPr="00000BE7" w:rsidRDefault="00F4389E" w:rsidP="0075705B">
            <w:pPr>
              <w:autoSpaceDE w:val="0"/>
              <w:autoSpaceDN w:val="0"/>
              <w:spacing w:before="78"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Определение цели выразительного исполнения и работы с текстом;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5E0A0D2A" w14:textId="77777777"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42A7F8D9" w14:textId="77777777"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 </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1026896"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3"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14730E7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4"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nearpod</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1CFEF27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5"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www</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plickers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7BA906D6"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6"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genial</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ly</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1E783BC0"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7"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www</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zipgrade</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0598FFE8"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88" w:history="1">
              <w:r w:rsidRPr="00000BE7">
                <w:rPr>
                  <w:rStyle w:val="aff8"/>
                  <w:rFonts w:ascii="Times New Roman" w:eastAsia="Times New Roman" w:hAnsi="Times New Roman" w:cs="Times New Roman"/>
                  <w:w w:val="97"/>
                  <w:sz w:val="16"/>
                </w:rPr>
                <w:t>https</w:t>
              </w:r>
              <w:r w:rsidRPr="00000BE7">
                <w:rPr>
                  <w:rStyle w:val="aff8"/>
                  <w:rFonts w:ascii="Times New Roman" w:eastAsia="Times New Roman" w:hAnsi="Times New Roman" w:cs="Times New Roman"/>
                  <w:w w:val="97"/>
                  <w:sz w:val="16"/>
                  <w:lang w:val="ru-RU"/>
                </w:rPr>
                <w:t>://</w:t>
              </w:r>
              <w:r w:rsidRPr="00000BE7">
                <w:rPr>
                  <w:rStyle w:val="aff8"/>
                  <w:rFonts w:ascii="Times New Roman" w:eastAsia="Times New Roman" w:hAnsi="Times New Roman" w:cs="Times New Roman"/>
                  <w:w w:val="97"/>
                  <w:sz w:val="16"/>
                </w:rPr>
                <w:t>www</w:t>
              </w:r>
              <w:r w:rsidRPr="00000BE7">
                <w:rPr>
                  <w:rStyle w:val="aff8"/>
                  <w:rFonts w:ascii="Times New Roman" w:eastAsia="Times New Roman" w:hAnsi="Times New Roman" w:cs="Times New Roman"/>
                  <w:w w:val="97"/>
                  <w:sz w:val="16"/>
                  <w:lang w:val="ru-RU"/>
                </w:rPr>
                <w:t>.</w:t>
              </w:r>
              <w:r w:rsidRPr="00000BE7">
                <w:rPr>
                  <w:rStyle w:val="aff8"/>
                  <w:rFonts w:ascii="Times New Roman" w:eastAsia="Times New Roman" w:hAnsi="Times New Roman" w:cs="Times New Roman"/>
                  <w:w w:val="97"/>
                  <w:sz w:val="16"/>
                </w:rPr>
                <w:t>umaigra</w:t>
              </w:r>
              <w:r w:rsidRPr="00000BE7">
                <w:rPr>
                  <w:rStyle w:val="aff8"/>
                  <w:rFonts w:ascii="Times New Roman" w:eastAsia="Times New Roman" w:hAnsi="Times New Roman" w:cs="Times New Roman"/>
                  <w:w w:val="97"/>
                  <w:sz w:val="16"/>
                  <w:lang w:val="ru-RU"/>
                </w:rPr>
                <w:t>.</w:t>
              </w:r>
              <w:r w:rsidRPr="00000BE7">
                <w:rPr>
                  <w:rStyle w:val="aff8"/>
                  <w:rFonts w:ascii="Times New Roman" w:eastAsia="Times New Roman" w:hAnsi="Times New Roman" w:cs="Times New Roman"/>
                  <w:w w:val="97"/>
                  <w:sz w:val="16"/>
                </w:rPr>
                <w:t>com</w:t>
              </w:r>
              <w:r w:rsidRPr="00000BE7">
                <w:rPr>
                  <w:rStyle w:val="aff8"/>
                  <w:rFonts w:ascii="Times New Roman" w:eastAsia="Times New Roman" w:hAnsi="Times New Roman" w:cs="Times New Roman"/>
                  <w:w w:val="97"/>
                  <w:sz w:val="16"/>
                  <w:lang w:val="ru-RU"/>
                </w:rPr>
                <w:t>/</w:t>
              </w:r>
            </w:hyperlink>
            <w:r w:rsidRPr="00000BE7">
              <w:rPr>
                <w:rFonts w:ascii="Times New Roman" w:eastAsia="Times New Roman" w:hAnsi="Times New Roman" w:cs="Times New Roman"/>
                <w:color w:val="000000"/>
                <w:w w:val="97"/>
                <w:sz w:val="16"/>
                <w:lang w:val="ru-RU"/>
              </w:rPr>
              <w:t xml:space="preserve"> </w:t>
            </w:r>
          </w:p>
          <w:p w14:paraId="599E21E0"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89"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worksheets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ru</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228669DD"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0"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www</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liveworksheets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199814CF"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1"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udoba</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org</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7A6314A6"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2"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learningapps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org</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461C2123" w14:textId="77777777" w:rsidR="00F4389E" w:rsidRPr="00000BE7" w:rsidRDefault="005F30B6" w:rsidP="00BA7D10">
            <w:pPr>
              <w:rPr>
                <w:rFonts w:ascii="Times New Roman" w:hAnsi="Times New Roman" w:cs="Times New Roman"/>
              </w:rPr>
            </w:pPr>
            <w:hyperlink r:id="rId93" w:history="1">
              <w:r w:rsidR="00F4389E" w:rsidRPr="00000BE7">
                <w:rPr>
                  <w:rStyle w:val="aff8"/>
                  <w:rFonts w:ascii="Times New Roman" w:eastAsia="Times New Roman" w:hAnsi="Times New Roman" w:cs="Times New Roman"/>
                  <w:w w:val="97"/>
                  <w:sz w:val="16"/>
                  <w:lang w:val="ru-RU"/>
                </w:rPr>
                <w:t>https://teachermade.com/</w:t>
              </w:r>
            </w:hyperlink>
          </w:p>
        </w:tc>
      </w:tr>
    </w:tbl>
    <w:p w14:paraId="0D84539C" w14:textId="77777777" w:rsidR="00A3758D" w:rsidRPr="00000BE7" w:rsidRDefault="00A3758D">
      <w:pPr>
        <w:autoSpaceDE w:val="0"/>
        <w:autoSpaceDN w:val="0"/>
        <w:spacing w:after="0" w:line="14" w:lineRule="exact"/>
        <w:rPr>
          <w:rFonts w:ascii="Times New Roman" w:hAnsi="Times New Roman" w:cs="Times New Roman"/>
        </w:rPr>
      </w:pPr>
    </w:p>
    <w:p w14:paraId="28883CCC" w14:textId="77777777" w:rsidR="00A3758D" w:rsidRPr="00000BE7" w:rsidRDefault="00A3758D">
      <w:pPr>
        <w:rPr>
          <w:rFonts w:ascii="Times New Roman" w:hAnsi="Times New Roman" w:cs="Times New Roman"/>
        </w:rPr>
        <w:sectPr w:rsidR="00A3758D" w:rsidRPr="00000BE7">
          <w:pgSz w:w="16840" w:h="11900"/>
          <w:pgMar w:top="284" w:right="640" w:bottom="1416" w:left="666" w:header="720" w:footer="720" w:gutter="0"/>
          <w:cols w:space="720" w:equalWidth="0">
            <w:col w:w="15534" w:space="0"/>
          </w:cols>
          <w:docGrid w:linePitch="360"/>
        </w:sectPr>
      </w:pPr>
    </w:p>
    <w:p w14:paraId="0D912FA2" w14:textId="77777777" w:rsidR="00A3758D" w:rsidRPr="00000BE7" w:rsidRDefault="00A3758D">
      <w:pPr>
        <w:autoSpaceDE w:val="0"/>
        <w:autoSpaceDN w:val="0"/>
        <w:spacing w:after="66" w:line="220" w:lineRule="exact"/>
        <w:rPr>
          <w:rFonts w:ascii="Times New Roman" w:hAnsi="Times New Roman" w:cs="Times New Roman"/>
        </w:rPr>
      </w:pPr>
    </w:p>
    <w:tbl>
      <w:tblPr>
        <w:tblW w:w="15734" w:type="dxa"/>
        <w:tblInd w:w="6" w:type="dxa"/>
        <w:tblLayout w:type="fixed"/>
        <w:tblLook w:val="04A0" w:firstRow="1" w:lastRow="0" w:firstColumn="1" w:lastColumn="0" w:noHBand="0" w:noVBand="1"/>
      </w:tblPr>
      <w:tblGrid>
        <w:gridCol w:w="468"/>
        <w:gridCol w:w="1802"/>
        <w:gridCol w:w="528"/>
        <w:gridCol w:w="1104"/>
        <w:gridCol w:w="1059"/>
        <w:gridCol w:w="708"/>
        <w:gridCol w:w="6946"/>
        <w:gridCol w:w="1418"/>
        <w:gridCol w:w="1701"/>
      </w:tblGrid>
      <w:tr w:rsidR="00F4389E" w:rsidRPr="00000BE7" w14:paraId="1186306A" w14:textId="77777777" w:rsidTr="005737EB">
        <w:trPr>
          <w:trHeight w:hRule="exact" w:val="653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DD254F" w14:textId="77777777" w:rsidR="00F4389E" w:rsidRPr="00000BE7" w:rsidRDefault="00F4389E">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t>1.9.</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ECF7CD" w14:textId="77777777" w:rsidR="00F4389E" w:rsidRPr="00000BE7" w:rsidRDefault="00F4389E">
            <w:pPr>
              <w:autoSpaceDE w:val="0"/>
              <w:autoSpaceDN w:val="0"/>
              <w:spacing w:before="78" w:after="0" w:line="247" w:lineRule="auto"/>
              <w:ind w:left="72" w:right="144"/>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 xml:space="preserve">Картины природы в творчестве поэтов и писателей </w:t>
            </w:r>
            <w:r w:rsidRPr="00000BE7">
              <w:rPr>
                <w:rFonts w:ascii="Times New Roman" w:eastAsia="Times New Roman" w:hAnsi="Times New Roman" w:cs="Times New Roman"/>
                <w:b/>
                <w:color w:val="000000"/>
                <w:w w:val="97"/>
                <w:sz w:val="16"/>
              </w:rPr>
              <w:t>XX</w:t>
            </w:r>
            <w:r w:rsidRPr="00000BE7">
              <w:rPr>
                <w:rFonts w:ascii="Times New Roman" w:eastAsia="Times New Roman" w:hAnsi="Times New Roman" w:cs="Times New Roman"/>
                <w:b/>
                <w:color w:val="000000"/>
                <w:w w:val="97"/>
                <w:sz w:val="16"/>
                <w:lang w:val="ru-RU"/>
              </w:rPr>
              <w:t xml:space="preserve"> века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EB64D7" w14:textId="54F88275" w:rsidR="00F4389E" w:rsidRPr="00000BE7" w:rsidRDefault="008E7EC1">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885F21" w14:textId="77777777" w:rsidR="00F4389E" w:rsidRPr="00000BE7" w:rsidRDefault="00F4389E">
            <w:pPr>
              <w:rPr>
                <w:rFonts w:ascii="Times New Roman" w:hAnsi="Times New Roman" w:cs="Times New Roman"/>
                <w:sz w:val="16"/>
                <w:szCs w:val="16"/>
                <w:lang w:val="ru-RU"/>
              </w:rPr>
            </w:pPr>
          </w:p>
        </w:tc>
        <w:tc>
          <w:tcPr>
            <w:tcW w:w="1059" w:type="dxa"/>
            <w:tcBorders>
              <w:top w:val="single" w:sz="4" w:space="0" w:color="000000"/>
              <w:left w:val="single" w:sz="4" w:space="0" w:color="000000"/>
              <w:bottom w:val="single" w:sz="4" w:space="0" w:color="000000"/>
              <w:right w:val="single" w:sz="4" w:space="0" w:color="000000"/>
            </w:tcBorders>
          </w:tcPr>
          <w:p w14:paraId="34540ACF" w14:textId="77777777" w:rsidR="00F4389E" w:rsidRPr="00000BE7" w:rsidRDefault="00F4389E">
            <w:pPr>
              <w:rPr>
                <w:rFonts w:ascii="Times New Roman" w:hAnsi="Times New Roman" w:cs="Times New Roman"/>
                <w:sz w:val="16"/>
                <w:szCs w:val="16"/>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B6325A" w14:textId="761300D3" w:rsidR="00F4389E" w:rsidRPr="00000BE7" w:rsidRDefault="005737EB">
            <w:pPr>
              <w:rPr>
                <w:rFonts w:ascii="Times New Roman" w:hAnsi="Times New Roman" w:cs="Times New Roman"/>
                <w:sz w:val="16"/>
                <w:szCs w:val="16"/>
                <w:lang w:val="ru-RU"/>
              </w:rPr>
            </w:pPr>
            <w:r w:rsidRPr="00000BE7">
              <w:rPr>
                <w:rFonts w:ascii="Times New Roman" w:hAnsi="Times New Roman" w:cs="Times New Roman"/>
                <w:sz w:val="16"/>
                <w:szCs w:val="16"/>
                <w:lang w:val="ru-RU"/>
              </w:rPr>
              <w:t>12.01; 13.01; 16.01</w:t>
            </w:r>
          </w:p>
        </w:tc>
        <w:tc>
          <w:tcPr>
            <w:tcW w:w="6946" w:type="dxa"/>
            <w:tcBorders>
              <w:top w:val="single" w:sz="4" w:space="0" w:color="000000"/>
              <w:left w:val="single" w:sz="4" w:space="0" w:color="000000"/>
              <w:bottom w:val="single" w:sz="4" w:space="0" w:color="000000"/>
              <w:right w:val="single" w:sz="4" w:space="0" w:color="000000"/>
            </w:tcBorders>
            <w:tcMar>
              <w:left w:w="0" w:type="dxa"/>
              <w:right w:w="0" w:type="dxa"/>
            </w:tcMar>
          </w:tcPr>
          <w:p w14:paraId="53B69DD5" w14:textId="77777777" w:rsidR="00F4389E" w:rsidRPr="00000BE7" w:rsidRDefault="00F4389E">
            <w:pPr>
              <w:autoSpaceDE w:val="0"/>
              <w:autoSpaceDN w:val="0"/>
              <w:spacing w:before="78" w:after="0" w:line="252" w:lineRule="auto"/>
              <w:ind w:left="72" w:right="288"/>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 xml:space="preserve">Разговор перед чтением: стихотворные произведения как способ передачи чувств автора, лирические и эпические произведения: сходство и различия;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w:t>
            </w:r>
          </w:p>
          <w:p w14:paraId="1FD1D257" w14:textId="77777777" w:rsidR="00F4389E" w:rsidRPr="00000BE7" w:rsidRDefault="00F4389E" w:rsidP="0075705B">
            <w:pPr>
              <w:autoSpaceDE w:val="0"/>
              <w:autoSpaceDN w:val="0"/>
              <w:spacing w:before="20"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Блока «Рождество», К. Д. Бальмонта «К зиме», М. И. Цветаевой «Наши царства».</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Упражнение в выразительном чтении вслух и наизусть с сохранением интонационного рисунка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произведения (конкурс чтецов стихотворений); </w:t>
            </w:r>
          </w:p>
          <w:p w14:paraId="4F7F24E7" w14:textId="77777777" w:rsidR="00F4389E" w:rsidRPr="00000BE7" w:rsidRDefault="00F4389E" w:rsidP="0075705B">
            <w:pPr>
              <w:autoSpaceDE w:val="0"/>
              <w:autoSpaceDN w:val="0"/>
              <w:spacing w:before="20"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Определение цели выразительного исполнения и работы с текстом;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Рассматривание репродукций картин и подбор к ним соответствующих стихотворных строк;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Творческое задание: воссоздание в воображении описанных в стихотворении картин;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Написание сочинения-описания (после предварительной подготовки) на тему «Картины родной природы в изображении художников»;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Составление выставки книг на тему «Картины природы в произведениях поэтов Х</w:t>
            </w:r>
            <w:r w:rsidRPr="00000BE7">
              <w:rPr>
                <w:rFonts w:ascii="Times New Roman" w:eastAsia="Times New Roman" w:hAnsi="Times New Roman" w:cs="Times New Roman"/>
                <w:color w:val="000000"/>
                <w:w w:val="97"/>
                <w:sz w:val="16"/>
              </w:rPr>
              <w:t>I</w:t>
            </w:r>
            <w:r w:rsidRPr="00000BE7">
              <w:rPr>
                <w:rFonts w:ascii="Times New Roman" w:eastAsia="Times New Roman" w:hAnsi="Times New Roman" w:cs="Times New Roman"/>
                <w:color w:val="000000"/>
                <w:w w:val="97"/>
                <w:sz w:val="16"/>
                <w:lang w:val="ru-RU"/>
              </w:rPr>
              <w:t>Х—ХХ веков», написание краткого отзыва о самостоятельно прочитанном произведении по заданному образцу;</w:t>
            </w:r>
          </w:p>
          <w:p w14:paraId="5BB78ED4" w14:textId="77777777" w:rsidR="00F4389E" w:rsidRPr="00000BE7" w:rsidRDefault="00F4389E" w:rsidP="0075705B">
            <w:pPr>
              <w:autoSpaceDE w:val="0"/>
              <w:autoSpaceDN w:val="0"/>
              <w:spacing w:before="20"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p w14:paraId="2BEF3DD9" w14:textId="77777777" w:rsidR="00F4389E" w:rsidRPr="00000BE7" w:rsidRDefault="00F4389E">
            <w:pPr>
              <w:autoSpaceDE w:val="0"/>
              <w:autoSpaceDN w:val="0"/>
              <w:spacing w:before="20" w:after="0" w:line="254" w:lineRule="auto"/>
              <w:ind w:left="72"/>
              <w:rPr>
                <w:rFonts w:ascii="Times New Roman" w:hAnsi="Times New Roman" w:cs="Times New Roman"/>
                <w:lang w:val="ru-RU"/>
              </w:rPr>
            </w:pP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2477B7" w14:textId="77777777"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r w:rsidR="00CA1DA8" w:rsidRPr="00000BE7">
              <w:rPr>
                <w:rFonts w:ascii="Times New Roman" w:hAnsi="Times New Roman" w:cs="Times New Roman"/>
                <w:sz w:val="16"/>
                <w:szCs w:val="16"/>
                <w:lang w:val="ru-RU"/>
              </w:rPr>
              <w:t>:</w:t>
            </w:r>
          </w:p>
          <w:p w14:paraId="29224233" w14:textId="4CE40DBB" w:rsidR="00CA1DA8" w:rsidRPr="00000BE7" w:rsidRDefault="00CA1DA8"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Тестирование.</w:t>
            </w:r>
          </w:p>
          <w:p w14:paraId="56115EB4" w14:textId="77777777"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 </w:t>
            </w:r>
          </w:p>
          <w:p w14:paraId="736AF435" w14:textId="77777777"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 </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92786C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4"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2C6A149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5"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7CA5140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6"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63FE9108"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7"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380ED22C"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98"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2BA1BBE6"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99"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76B23F31"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0"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2F2F366F"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1"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41480F13"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2"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04772213"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3"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6962E208" w14:textId="77777777" w:rsidR="00F4389E" w:rsidRPr="00000BE7" w:rsidRDefault="005F30B6" w:rsidP="00BA7D10">
            <w:pPr>
              <w:rPr>
                <w:rFonts w:ascii="Times New Roman" w:hAnsi="Times New Roman" w:cs="Times New Roman"/>
                <w:lang w:val="ru-RU"/>
              </w:rPr>
            </w:pPr>
            <w:hyperlink r:id="rId104" w:history="1">
              <w:r w:rsidR="00F4389E" w:rsidRPr="00000BE7">
                <w:rPr>
                  <w:rStyle w:val="aff8"/>
                  <w:rFonts w:ascii="Times New Roman" w:eastAsia="Times New Roman" w:hAnsi="Times New Roman" w:cs="Times New Roman"/>
                  <w:w w:val="97"/>
                  <w:sz w:val="16"/>
                  <w:lang w:val="ru-RU"/>
                </w:rPr>
                <w:t>https://teachermade.com/</w:t>
              </w:r>
            </w:hyperlink>
          </w:p>
        </w:tc>
      </w:tr>
      <w:tr w:rsidR="00F4389E" w:rsidRPr="00000BE7" w14:paraId="27361680" w14:textId="77777777" w:rsidTr="005737EB">
        <w:trPr>
          <w:trHeight w:hRule="exact" w:val="68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FC0E60" w14:textId="22525DC5" w:rsidR="00F4389E" w:rsidRPr="00000BE7" w:rsidRDefault="00F4389E">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lastRenderedPageBreak/>
              <w:t>1.10.</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7C057BC" w14:textId="77777777" w:rsidR="00F4389E" w:rsidRPr="00000BE7" w:rsidRDefault="00F4389E">
            <w:pPr>
              <w:autoSpaceDE w:val="0"/>
              <w:autoSpaceDN w:val="0"/>
              <w:spacing w:before="78" w:after="0" w:line="247" w:lineRule="auto"/>
              <w:ind w:left="72" w:right="288"/>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 xml:space="preserve">Произведения о </w:t>
            </w:r>
            <w:r w:rsidRPr="00000BE7">
              <w:rPr>
                <w:rFonts w:ascii="Times New Roman" w:hAnsi="Times New Roman" w:cs="Times New Roman"/>
                <w:lang w:val="ru-RU"/>
              </w:rPr>
              <w:br/>
            </w:r>
            <w:r w:rsidRPr="00000BE7">
              <w:rPr>
                <w:rFonts w:ascii="Times New Roman" w:eastAsia="Times New Roman" w:hAnsi="Times New Roman" w:cs="Times New Roman"/>
                <w:b/>
                <w:color w:val="000000"/>
                <w:w w:val="97"/>
                <w:sz w:val="16"/>
                <w:lang w:val="ru-RU"/>
              </w:rPr>
              <w:t>животных и родной природе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F29F7E" w14:textId="6E4E7E12" w:rsidR="00F4389E" w:rsidRPr="00000BE7" w:rsidRDefault="008E7EC1">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10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DD503B" w14:textId="77777777" w:rsidR="00F4389E" w:rsidRPr="00000BE7" w:rsidRDefault="00F4389E">
            <w:pPr>
              <w:rPr>
                <w:rFonts w:ascii="Times New Roman" w:hAnsi="Times New Roman" w:cs="Times New Roman"/>
                <w:sz w:val="16"/>
                <w:szCs w:val="16"/>
                <w:lang w:val="ru-RU"/>
              </w:rPr>
            </w:pPr>
          </w:p>
        </w:tc>
        <w:tc>
          <w:tcPr>
            <w:tcW w:w="1059" w:type="dxa"/>
            <w:tcBorders>
              <w:top w:val="single" w:sz="4" w:space="0" w:color="000000"/>
              <w:left w:val="single" w:sz="4" w:space="0" w:color="000000"/>
              <w:bottom w:val="single" w:sz="4" w:space="0" w:color="000000"/>
              <w:right w:val="single" w:sz="4" w:space="0" w:color="000000"/>
            </w:tcBorders>
          </w:tcPr>
          <w:p w14:paraId="152E2608" w14:textId="77777777" w:rsidR="00F4389E" w:rsidRPr="00000BE7" w:rsidRDefault="00F4389E">
            <w:pPr>
              <w:rPr>
                <w:rFonts w:ascii="Times New Roman" w:hAnsi="Times New Roman" w:cs="Times New Roman"/>
                <w:sz w:val="16"/>
                <w:szCs w:val="16"/>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5BCEC2" w14:textId="32BA0356" w:rsidR="00F4389E" w:rsidRPr="00000BE7" w:rsidRDefault="00B84CD3">
            <w:pPr>
              <w:rPr>
                <w:rFonts w:ascii="Times New Roman" w:hAnsi="Times New Roman" w:cs="Times New Roman"/>
                <w:sz w:val="16"/>
                <w:szCs w:val="16"/>
                <w:lang w:val="ru-RU"/>
              </w:rPr>
            </w:pPr>
            <w:r w:rsidRPr="00000BE7">
              <w:rPr>
                <w:rFonts w:ascii="Times New Roman" w:hAnsi="Times New Roman" w:cs="Times New Roman"/>
                <w:sz w:val="16"/>
                <w:szCs w:val="16"/>
                <w:lang w:val="ru-RU"/>
              </w:rPr>
              <w:t>6.03; 89.03; 10.03; 13.03; 16.03; 17.03; 20.03; 23.03; 24.03; 3.04</w:t>
            </w:r>
          </w:p>
          <w:p w14:paraId="3C17D4D3" w14:textId="77777777" w:rsidR="00F4389E" w:rsidRPr="00000BE7" w:rsidRDefault="00F4389E">
            <w:pPr>
              <w:rPr>
                <w:rFonts w:ascii="Times New Roman"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C6F4D" w14:textId="77777777" w:rsidR="00F4389E" w:rsidRPr="00000BE7" w:rsidRDefault="00F4389E" w:rsidP="0075705B">
            <w:pPr>
              <w:autoSpaceDE w:val="0"/>
              <w:autoSpaceDN w:val="0"/>
              <w:spacing w:before="78" w:after="0" w:line="257" w:lineRule="auto"/>
              <w:ind w:left="72" w:right="144"/>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Разговор перед чтением: взаимоотношения человека и животных, обсуждение цели чтения, выбор формы чтения (вслух или про себя (молча), удержание учебной задачи и ответ на вопрос «На какой вопрос хочу получить ответ?»;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Чтение вслух и про себя (молча) произведений о животных: В. П. Астафьев «Стрижонок Скрип». Учебный диалог: обсуждение темы и главной мысли произведений, определение признаков жанра;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Упражнение в составлении вопросов (в том числе проблемных) к произведению;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Определение цели выразительного исполнения и работы с текстом;</w:t>
            </w:r>
          </w:p>
          <w:p w14:paraId="0456D636" w14:textId="77777777" w:rsidR="00F4389E" w:rsidRPr="00000BE7" w:rsidRDefault="00F4389E" w:rsidP="0075705B">
            <w:pPr>
              <w:autoSpaceDE w:val="0"/>
              <w:autoSpaceDN w:val="0"/>
              <w:spacing w:before="78" w:after="0" w:line="257" w:lineRule="auto"/>
              <w:ind w:left="72" w:right="144"/>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Работа с композицией произведения: определение завязки, кульминации, развязки;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Пересказ содержания произведения от лица героя с изменением лица рассказчика;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сравнение рассказов (тема, главная мысль, герои);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Составление высказывания-рассуждения (устно и письменно) на тему «Почему надо беречь природу?» (не менее 10 предложений); </w:t>
            </w:r>
          </w:p>
          <w:p w14:paraId="12648533" w14:textId="77777777" w:rsidR="00F4389E" w:rsidRPr="00000BE7" w:rsidRDefault="00F4389E" w:rsidP="0075705B">
            <w:pPr>
              <w:autoSpaceDE w:val="0"/>
              <w:autoSpaceDN w:val="0"/>
              <w:spacing w:before="78" w:after="0" w:line="257" w:lineRule="auto"/>
              <w:ind w:left="72" w:right="144"/>
              <w:rPr>
                <w:rFonts w:ascii="Times New Roman" w:eastAsia="Times New Roman" w:hAnsi="Times New Roman" w:cs="Times New Roman"/>
                <w:color w:val="000000"/>
                <w:w w:val="97"/>
                <w:sz w:val="16"/>
                <w:lang w:val="ru-RU"/>
              </w:rPr>
            </w:pPr>
            <w:r w:rsidRPr="00000BE7">
              <w:rPr>
                <w:rFonts w:ascii="Times New Roman" w:hAnsi="Times New Roman" w:cs="Times New Roman"/>
                <w:sz w:val="16"/>
                <w:szCs w:val="16"/>
                <w:lang w:val="ru-RU"/>
              </w:rPr>
              <w:t>Оценивание выступления (своё и одноклассников) с точки зрения передачи настроения, особенностей произведения и героев;</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Составление выставки книг (тема дружбы человека и животного), рассказ о любимой книге на эту тему;</w:t>
            </w:r>
          </w:p>
          <w:p w14:paraId="3556B61E" w14:textId="77777777" w:rsidR="00F4389E" w:rsidRPr="00000BE7" w:rsidRDefault="00F4389E" w:rsidP="0075705B">
            <w:pPr>
              <w:autoSpaceDE w:val="0"/>
              <w:autoSpaceDN w:val="0"/>
              <w:spacing w:before="78" w:after="0" w:line="257" w:lineRule="auto"/>
              <w:ind w:left="72" w:right="144"/>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956667" w14:textId="167D390D" w:rsidR="00F4389E" w:rsidRPr="00000BE7" w:rsidRDefault="00F4389E"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30865E87" w14:textId="3822C667" w:rsidR="00F4389E" w:rsidRPr="00000BE7" w:rsidRDefault="00CA1DA8"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Письменный опрос</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DE5241B"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5"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4AA6E917"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6"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0048E390"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7"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074EB461"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8"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716A8F08"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09"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1FFE0B0D"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110"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6FFAC4A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1"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0257B0E3"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2"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7929A324"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3"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4D64A280"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4"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28BAF42C" w14:textId="77777777" w:rsidR="00F4389E" w:rsidRPr="00000BE7" w:rsidRDefault="005F30B6" w:rsidP="00BA7D10">
            <w:pPr>
              <w:rPr>
                <w:rFonts w:ascii="Times New Roman" w:hAnsi="Times New Roman" w:cs="Times New Roman"/>
                <w:lang w:val="ru-RU"/>
              </w:rPr>
            </w:pPr>
            <w:hyperlink r:id="rId115" w:history="1">
              <w:r w:rsidR="00F4389E" w:rsidRPr="00000BE7">
                <w:rPr>
                  <w:rStyle w:val="aff8"/>
                  <w:rFonts w:ascii="Times New Roman" w:eastAsia="Times New Roman" w:hAnsi="Times New Roman" w:cs="Times New Roman"/>
                  <w:w w:val="97"/>
                  <w:sz w:val="16"/>
                  <w:lang w:val="ru-RU"/>
                </w:rPr>
                <w:t>https://teachermade.com/</w:t>
              </w:r>
            </w:hyperlink>
          </w:p>
        </w:tc>
      </w:tr>
    </w:tbl>
    <w:p w14:paraId="6109F029" w14:textId="76B4865A" w:rsidR="00A3758D" w:rsidRPr="00000BE7" w:rsidRDefault="00A3758D">
      <w:pPr>
        <w:autoSpaceDE w:val="0"/>
        <w:autoSpaceDN w:val="0"/>
        <w:spacing w:after="0" w:line="14" w:lineRule="exact"/>
        <w:rPr>
          <w:rFonts w:ascii="Times New Roman" w:hAnsi="Times New Roman" w:cs="Times New Roman"/>
          <w:lang w:val="ru-RU"/>
        </w:rPr>
      </w:pPr>
    </w:p>
    <w:p w14:paraId="554F2F8F" w14:textId="77777777" w:rsidR="00A3758D" w:rsidRPr="00000BE7" w:rsidRDefault="00A3758D">
      <w:pPr>
        <w:rPr>
          <w:rFonts w:ascii="Times New Roman" w:hAnsi="Times New Roman" w:cs="Times New Roman"/>
          <w:lang w:val="ru-RU"/>
        </w:rPr>
        <w:sectPr w:rsidR="00A3758D" w:rsidRPr="00000BE7">
          <w:pgSz w:w="16840" w:h="11900"/>
          <w:pgMar w:top="284" w:right="640" w:bottom="1272" w:left="666" w:header="720" w:footer="720" w:gutter="0"/>
          <w:cols w:space="720" w:equalWidth="0">
            <w:col w:w="15534" w:space="0"/>
          </w:cols>
          <w:docGrid w:linePitch="360"/>
        </w:sectPr>
      </w:pPr>
    </w:p>
    <w:p w14:paraId="59E0528B" w14:textId="77777777" w:rsidR="00A3758D" w:rsidRPr="00000BE7" w:rsidRDefault="00A3758D">
      <w:pPr>
        <w:autoSpaceDE w:val="0"/>
        <w:autoSpaceDN w:val="0"/>
        <w:spacing w:after="66" w:line="220" w:lineRule="exact"/>
        <w:rPr>
          <w:rFonts w:ascii="Times New Roman" w:hAnsi="Times New Roman" w:cs="Times New Roman"/>
          <w:lang w:val="ru-RU"/>
        </w:rPr>
      </w:pPr>
    </w:p>
    <w:tbl>
      <w:tblPr>
        <w:tblW w:w="15875" w:type="dxa"/>
        <w:tblInd w:w="6" w:type="dxa"/>
        <w:tblLayout w:type="fixed"/>
        <w:tblLook w:val="04A0" w:firstRow="1" w:lastRow="0" w:firstColumn="1" w:lastColumn="0" w:noHBand="0" w:noVBand="1"/>
      </w:tblPr>
      <w:tblGrid>
        <w:gridCol w:w="468"/>
        <w:gridCol w:w="1802"/>
        <w:gridCol w:w="528"/>
        <w:gridCol w:w="1104"/>
        <w:gridCol w:w="917"/>
        <w:gridCol w:w="709"/>
        <w:gridCol w:w="7087"/>
        <w:gridCol w:w="1418"/>
        <w:gridCol w:w="1842"/>
      </w:tblGrid>
      <w:tr w:rsidR="00F4389E" w:rsidRPr="00000BE7" w14:paraId="7CEE001C" w14:textId="77777777" w:rsidTr="00A7512E">
        <w:trPr>
          <w:trHeight w:hRule="exact" w:val="837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DCB9749" w14:textId="77777777" w:rsidR="00F4389E" w:rsidRPr="00000BE7" w:rsidRDefault="00F4389E">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t>1.11.</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6777780" w14:textId="77777777" w:rsidR="00F4389E" w:rsidRPr="00000BE7" w:rsidRDefault="00F4389E">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b/>
                <w:color w:val="000000"/>
                <w:w w:val="97"/>
                <w:sz w:val="16"/>
              </w:rPr>
              <w:t>Произведения о детях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305B3E" w14:textId="2D9D5415" w:rsidR="00F4389E" w:rsidRPr="00000BE7" w:rsidRDefault="008E7EC1" w:rsidP="00E061AC">
            <w:pPr>
              <w:autoSpaceDE w:val="0"/>
              <w:autoSpaceDN w:val="0"/>
              <w:spacing w:before="78" w:after="0" w:line="230" w:lineRule="auto"/>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16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292906" w14:textId="77777777" w:rsidR="00F4389E" w:rsidRPr="00000BE7" w:rsidRDefault="00F4389E">
            <w:pPr>
              <w:rPr>
                <w:rFonts w:ascii="Times New Roman" w:hAnsi="Times New Roman" w:cs="Times New Roman"/>
                <w:sz w:val="16"/>
                <w:szCs w:val="16"/>
                <w:lang w:val="ru-RU"/>
              </w:rPr>
            </w:pPr>
          </w:p>
        </w:tc>
        <w:tc>
          <w:tcPr>
            <w:tcW w:w="917" w:type="dxa"/>
            <w:tcBorders>
              <w:top w:val="single" w:sz="4" w:space="0" w:color="000000"/>
              <w:left w:val="single" w:sz="4" w:space="0" w:color="000000"/>
              <w:bottom w:val="single" w:sz="4" w:space="0" w:color="000000"/>
              <w:right w:val="single" w:sz="4" w:space="0" w:color="000000"/>
            </w:tcBorders>
          </w:tcPr>
          <w:p w14:paraId="6D4D3662" w14:textId="77777777" w:rsidR="00F4389E" w:rsidRPr="00000BE7" w:rsidRDefault="00F4389E">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38179A4E" w14:textId="275A47FA" w:rsidR="00F4389E" w:rsidRPr="00000BE7" w:rsidRDefault="00A7512E">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28.10; 7.11; </w:t>
            </w:r>
            <w:r w:rsidR="00B84CD3" w:rsidRPr="00000BE7">
              <w:rPr>
                <w:rFonts w:ascii="Times New Roman" w:hAnsi="Times New Roman" w:cs="Times New Roman"/>
                <w:sz w:val="16"/>
                <w:szCs w:val="16"/>
                <w:lang w:val="ru-RU"/>
              </w:rPr>
              <w:t>10.02; 13.02; 16.02; 17.02; 20.02; 27.02; 2.03;   3.03; 21.04; 24.04; 27.04; 28.04; 4.05;    5.05</w:t>
            </w:r>
          </w:p>
        </w:tc>
        <w:tc>
          <w:tcPr>
            <w:tcW w:w="7087" w:type="dxa"/>
            <w:tcBorders>
              <w:top w:val="single" w:sz="4" w:space="0" w:color="000000"/>
              <w:left w:val="single" w:sz="4" w:space="0" w:color="000000"/>
              <w:bottom w:val="single" w:sz="4" w:space="0" w:color="000000"/>
              <w:right w:val="single" w:sz="4" w:space="0" w:color="000000"/>
            </w:tcBorders>
            <w:tcMar>
              <w:left w:w="0" w:type="dxa"/>
              <w:right w:w="0" w:type="dxa"/>
            </w:tcMar>
          </w:tcPr>
          <w:p w14:paraId="7C8774FA" w14:textId="77777777" w:rsidR="00F4389E" w:rsidRPr="00000BE7" w:rsidRDefault="00F4389E">
            <w:pPr>
              <w:autoSpaceDE w:val="0"/>
              <w:autoSpaceDN w:val="0"/>
              <w:spacing w:before="78"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Разговор перед чтением: обсуждение цели чтения, выбор формы чтения (вслух или про себя (молча), удерживание учебной задачи и ответ на вопрос «На какой вопрос хочу получить ответ, читая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произведение?»;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Чтение вслух и про себя (молча) произведений о жизни детей в разное время: А. П. Чехов «Мальчики»,  Б. С. Житков «Как я ловил человечков», К. Г. Паустовский «Корзина с еловыми шишками»(не менее трёх авторов); М.Зощенко «Елка»; ((научно-фантастические рассказы) Е.Велтистов «Приключения Электроника»; К.Булычев «Путешествие Алисы».</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Упражнение в составлении вопросов (в том числе проблемных) к произведению;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составление цитатного плана, оценка совместной деятельности;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Упражнения в выразительном чтении небольших эпизодов с соблюдением орфоэпических и интонационных норм при чтении вслух;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Пересказ (устно) произведения от лица героя или от третьего лица; </w:t>
            </w:r>
          </w:p>
          <w:p w14:paraId="739FA86F" w14:textId="77777777" w:rsidR="00F4389E" w:rsidRPr="00000BE7" w:rsidRDefault="00F4389E">
            <w:pPr>
              <w:autoSpaceDE w:val="0"/>
              <w:autoSpaceDN w:val="0"/>
              <w:spacing w:before="78" w:after="0" w:line="257" w:lineRule="auto"/>
              <w:ind w:left="72"/>
              <w:rPr>
                <w:rFonts w:ascii="Times New Roman" w:eastAsia="Times New Roman" w:hAnsi="Times New Roman" w:cs="Times New Roman"/>
                <w:color w:val="000000"/>
                <w:w w:val="97"/>
                <w:sz w:val="16"/>
                <w:lang w:val="ru-RU"/>
              </w:rPr>
            </w:pPr>
            <w:r w:rsidRPr="00000BE7">
              <w:rPr>
                <w:rFonts w:ascii="Times New Roman" w:hAnsi="Times New Roman" w:cs="Times New Roman"/>
                <w:sz w:val="16"/>
                <w:szCs w:val="16"/>
                <w:lang w:val="ru-RU"/>
              </w:rPr>
              <w:t>Оценивание выступления (своё и одноклассников) с точки зрения передачи настроения, особенностей произведения и героев;</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Дифференцированная работа: составление рассказа от имени одного из героев;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Работа в группе: выбор книги по теме «О детях», представление самостоятельно прочитанного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произведения и выбранной книги с использованием аппарата издания (обложка, оглавление, аннотация, предисловие, иллюстрации, сноски, примечания);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Составление рассказа-рассуждения о любимой книге о детях;</w:t>
            </w:r>
          </w:p>
          <w:p w14:paraId="4F0D8FDA" w14:textId="77777777" w:rsidR="00F4389E" w:rsidRPr="00000BE7" w:rsidRDefault="00F4389E">
            <w:pPr>
              <w:autoSpaceDE w:val="0"/>
              <w:autoSpaceDN w:val="0"/>
              <w:spacing w:before="78" w:after="0" w:line="257"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5BAAB" w14:textId="09C4F8D5" w:rsidR="00F4389E" w:rsidRPr="00000BE7" w:rsidRDefault="00F4389E" w:rsidP="00B07E25">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4B7BA57D" w14:textId="26A1018B" w:rsidR="00F4389E" w:rsidRPr="00000BE7" w:rsidRDefault="00CA1DA8" w:rsidP="007C3FCF">
            <w:pPr>
              <w:rPr>
                <w:rFonts w:ascii="Times New Roman" w:hAnsi="Times New Roman" w:cs="Times New Roman"/>
                <w:sz w:val="16"/>
                <w:szCs w:val="16"/>
                <w:lang w:val="ru-RU"/>
              </w:rPr>
            </w:pPr>
            <w:r w:rsidRPr="00000BE7">
              <w:rPr>
                <w:rFonts w:ascii="Times New Roman" w:hAnsi="Times New Roman" w:cs="Times New Roman"/>
                <w:sz w:val="16"/>
                <w:szCs w:val="16"/>
                <w:lang w:val="ru-RU"/>
              </w:rPr>
              <w:t>Письменный опрос.</w:t>
            </w:r>
          </w:p>
          <w:p w14:paraId="4816E9F1" w14:textId="77777777" w:rsidR="00F4389E" w:rsidRPr="00000BE7" w:rsidRDefault="00F4389E" w:rsidP="00B52C94">
            <w:pPr>
              <w:rPr>
                <w:rFonts w:ascii="Times New Roman" w:hAnsi="Times New Roman" w:cs="Times New Roman"/>
                <w:lang w:val="ru-RU"/>
              </w:rPr>
            </w:pPr>
            <w:r w:rsidRPr="00000BE7">
              <w:rPr>
                <w:rFonts w:ascii="Times New Roman" w:hAnsi="Times New Roman" w:cs="Times New Roman"/>
                <w:sz w:val="16"/>
                <w:szCs w:val="16"/>
                <w:lang w:val="ru-RU"/>
              </w:rPr>
              <w:t xml:space="preserve"> </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14:paraId="3219A8C2"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6"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1D6BDBAB"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7"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4DD6E3A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8"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47E81771"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19"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2DD8367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0"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5AAE936D"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121"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765AA3C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2"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0E49C158"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3"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3E8AFB5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4"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74D96FE1"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5"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54A5EFD1" w14:textId="77777777" w:rsidR="00F4389E" w:rsidRPr="00000BE7" w:rsidRDefault="005F30B6" w:rsidP="00BA7D10">
            <w:pPr>
              <w:rPr>
                <w:rFonts w:ascii="Times New Roman" w:hAnsi="Times New Roman" w:cs="Times New Roman"/>
                <w:lang w:val="ru-RU"/>
              </w:rPr>
            </w:pPr>
            <w:hyperlink r:id="rId126" w:history="1">
              <w:r w:rsidR="00F4389E" w:rsidRPr="00000BE7">
                <w:rPr>
                  <w:rStyle w:val="aff8"/>
                  <w:rFonts w:ascii="Times New Roman" w:eastAsia="Times New Roman" w:hAnsi="Times New Roman" w:cs="Times New Roman"/>
                  <w:w w:val="97"/>
                  <w:sz w:val="16"/>
                  <w:lang w:val="ru-RU"/>
                </w:rPr>
                <w:t>https://teachermade.com/</w:t>
              </w:r>
            </w:hyperlink>
          </w:p>
        </w:tc>
      </w:tr>
      <w:tr w:rsidR="00F4389E" w:rsidRPr="00000BE7" w14:paraId="2B5A9405" w14:textId="77777777" w:rsidTr="00A7512E">
        <w:trPr>
          <w:trHeight w:hRule="exact" w:val="596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187348C" w14:textId="618892B0" w:rsidR="00F4389E" w:rsidRPr="00000BE7" w:rsidRDefault="00F4389E" w:rsidP="00B52C94">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lastRenderedPageBreak/>
              <w:t>1.12.</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4AF7BACC" w14:textId="77777777" w:rsidR="00F4389E" w:rsidRPr="00000BE7" w:rsidRDefault="00F4389E" w:rsidP="00B52C94">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b/>
                <w:color w:val="000000"/>
                <w:w w:val="97"/>
                <w:sz w:val="16"/>
              </w:rPr>
              <w:t>Пьеса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C5F915" w14:textId="77777777" w:rsidR="00F4389E" w:rsidRPr="00000BE7" w:rsidRDefault="00F4389E" w:rsidP="00B52C94">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F14D5A" w14:textId="77777777" w:rsidR="00F4389E" w:rsidRPr="00000BE7" w:rsidRDefault="00F4389E" w:rsidP="00B52C94">
            <w:pPr>
              <w:rPr>
                <w:rFonts w:ascii="Times New Roman" w:hAnsi="Times New Roman" w:cs="Times New Roman"/>
              </w:rPr>
            </w:pPr>
          </w:p>
        </w:tc>
        <w:tc>
          <w:tcPr>
            <w:tcW w:w="917" w:type="dxa"/>
            <w:tcBorders>
              <w:top w:val="single" w:sz="4" w:space="0" w:color="000000"/>
              <w:left w:val="single" w:sz="4" w:space="0" w:color="000000"/>
              <w:bottom w:val="single" w:sz="4" w:space="0" w:color="000000"/>
              <w:right w:val="single" w:sz="4" w:space="0" w:color="000000"/>
            </w:tcBorders>
          </w:tcPr>
          <w:p w14:paraId="2C304F7B" w14:textId="77777777" w:rsidR="00F4389E" w:rsidRPr="00000BE7" w:rsidRDefault="00F4389E" w:rsidP="00B52C94">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513174C6" w14:textId="49F7763A" w:rsidR="00F4389E" w:rsidRPr="00000BE7" w:rsidRDefault="005737EB" w:rsidP="00B52C94">
            <w:pPr>
              <w:rPr>
                <w:rFonts w:ascii="Times New Roman" w:hAnsi="Times New Roman" w:cs="Times New Roman"/>
                <w:sz w:val="16"/>
                <w:szCs w:val="16"/>
                <w:lang w:val="ru-RU"/>
              </w:rPr>
            </w:pPr>
            <w:r w:rsidRPr="00000BE7">
              <w:rPr>
                <w:rFonts w:ascii="Times New Roman" w:hAnsi="Times New Roman" w:cs="Times New Roman"/>
                <w:sz w:val="16"/>
                <w:szCs w:val="16"/>
                <w:lang w:val="ru-RU"/>
              </w:rPr>
              <w:t>19.01; 20.01</w:t>
            </w:r>
          </w:p>
        </w:tc>
        <w:tc>
          <w:tcPr>
            <w:tcW w:w="7087" w:type="dxa"/>
            <w:tcBorders>
              <w:top w:val="single" w:sz="4" w:space="0" w:color="000000"/>
              <w:left w:val="single" w:sz="4" w:space="0" w:color="000000"/>
              <w:bottom w:val="single" w:sz="4" w:space="0" w:color="000000"/>
              <w:right w:val="single" w:sz="4" w:space="0" w:color="000000"/>
            </w:tcBorders>
            <w:tcMar>
              <w:left w:w="0" w:type="dxa"/>
              <w:right w:w="0" w:type="dxa"/>
            </w:tcMar>
          </w:tcPr>
          <w:p w14:paraId="7159AC2A" w14:textId="77777777" w:rsidR="00F4389E" w:rsidRPr="00000BE7" w:rsidRDefault="00F4389E" w:rsidP="00B52C94">
            <w:pPr>
              <w:autoSpaceDE w:val="0"/>
              <w:autoSpaceDN w:val="0"/>
              <w:spacing w:before="78"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Чтение вслух и про себя (молча) пьес. Например, С. Я. Маршак «Двенадцать месяцев», Е. Л. Шварц «Красная Шапочка» (одна по выбору);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Ориентировка в понятиях: пьеса, действие, персонажи, диалог, ремарка, реплика;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Учебный диалог: анализ действующих лиц, обсуждение проблемы: является ли автор пьесы действующим лицом, ответ на вопрос «Почему в тексте приводятся авторские замечания(ремарки), каково их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назначение?»;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анализ и обсуждение драматического произведения (пьесы) и эпического (сказки) —определение сходства и различий, диалог как текст пьесы, возможность постановки на театральной сцене; Чтение по ролям;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группах (совместная деятельность): готовим спектакль — выбор эпизода пьесы, распределение ролей, подготовка ответов на вопросы «С какой интонацией говорят герои?», «Какая мимика и какие жесты нужны в данной сцене?», подготовка к инсценированию эпизода; </w:t>
            </w:r>
          </w:p>
          <w:p w14:paraId="182EB81A" w14:textId="77777777" w:rsidR="00F4389E" w:rsidRPr="00000BE7" w:rsidRDefault="00F4389E" w:rsidP="00B52C94">
            <w:pPr>
              <w:autoSpaceDE w:val="0"/>
              <w:autoSpaceDN w:val="0"/>
              <w:spacing w:before="78" w:after="0" w:line="254" w:lineRule="auto"/>
              <w:ind w:left="72"/>
              <w:rPr>
                <w:rFonts w:ascii="Times New Roman" w:eastAsia="Times New Roman" w:hAnsi="Times New Roman" w:cs="Times New Roman"/>
                <w:color w:val="000000"/>
                <w:w w:val="97"/>
                <w:sz w:val="16"/>
                <w:lang w:val="ru-RU"/>
              </w:rPr>
            </w:pPr>
            <w:r w:rsidRPr="00000BE7">
              <w:rPr>
                <w:rFonts w:ascii="Times New Roman" w:hAnsi="Times New Roman" w:cs="Times New Roman"/>
                <w:sz w:val="16"/>
                <w:szCs w:val="16"/>
                <w:lang w:val="ru-RU"/>
              </w:rPr>
              <w:t>Оценивание выступления (своё и одноклассников) с точки зрения передачи настроения, особенностей произведения и героев;</w:t>
            </w:r>
          </w:p>
          <w:p w14:paraId="53598633" w14:textId="77777777" w:rsidR="00F4389E" w:rsidRPr="00000BE7" w:rsidRDefault="00F4389E" w:rsidP="00B52C94">
            <w:pPr>
              <w:autoSpaceDE w:val="0"/>
              <w:autoSpaceDN w:val="0"/>
              <w:spacing w:before="78" w:after="0" w:line="254" w:lineRule="auto"/>
              <w:ind w:left="72"/>
              <w:rPr>
                <w:rFonts w:ascii="Times New Roman" w:eastAsia="Times New Roman" w:hAnsi="Times New Roman" w:cs="Times New Roman"/>
                <w:color w:val="000000"/>
                <w:w w:val="97"/>
                <w:sz w:val="16"/>
                <w:lang w:val="ru-RU"/>
              </w:rPr>
            </w:pPr>
            <w:r w:rsidRPr="00000BE7">
              <w:rPr>
                <w:rFonts w:ascii="Times New Roman" w:hAnsi="Times New Roman" w:cs="Times New Roman"/>
                <w:sz w:val="16"/>
                <w:szCs w:val="16"/>
                <w:lang w:val="ru-RU"/>
              </w:rPr>
              <w:t>Понимание значения чтения для самообразования и саморазвития; самостоятельная организация читательской деятельности во время досуга;</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Экскурсия в театр (при наличии условий) и просмотр детского спектакля;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Дифференцированная работа: создание (рисование) афиши спектакля;</w:t>
            </w:r>
          </w:p>
          <w:p w14:paraId="2C7E3AAE" w14:textId="77777777" w:rsidR="00F4389E" w:rsidRPr="00000BE7" w:rsidRDefault="00F4389E" w:rsidP="00B52C94">
            <w:pPr>
              <w:autoSpaceDE w:val="0"/>
              <w:autoSpaceDN w:val="0"/>
              <w:spacing w:before="78" w:after="0" w:line="254"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9DEB20" w14:textId="77777777" w:rsidR="00F4389E" w:rsidRPr="00000BE7" w:rsidRDefault="00F4389E" w:rsidP="00B52C94">
            <w:pPr>
              <w:autoSpaceDE w:val="0"/>
              <w:autoSpaceDN w:val="0"/>
              <w:spacing w:before="78" w:after="0" w:line="254" w:lineRule="auto"/>
              <w:ind w:left="72"/>
              <w:rPr>
                <w:rFonts w:ascii="Times New Roman" w:hAnsi="Times New Roman" w:cs="Times New Roman"/>
                <w:lang w:val="ru-RU"/>
              </w:rPr>
            </w:pPr>
            <w:r w:rsidRPr="00000BE7">
              <w:rPr>
                <w:rFonts w:ascii="Times New Roman" w:hAnsi="Times New Roman" w:cs="Times New Roman"/>
                <w:color w:val="000000"/>
                <w:sz w:val="16"/>
                <w:szCs w:val="16"/>
                <w:shd w:val="clear" w:color="auto" w:fill="F7FDF7"/>
                <w:lang w:val="ru-RU"/>
              </w:rPr>
              <w:t xml:space="preserve"> Текущий контроль </w:t>
            </w:r>
          </w:p>
        </w:tc>
        <w:tc>
          <w:tcPr>
            <w:tcW w:w="1842" w:type="dxa"/>
            <w:tcBorders>
              <w:top w:val="single" w:sz="4" w:space="0" w:color="000000"/>
              <w:left w:val="single" w:sz="4" w:space="0" w:color="000000"/>
              <w:bottom w:val="single" w:sz="4" w:space="0" w:color="000000"/>
              <w:right w:val="single" w:sz="4" w:space="0" w:color="000000"/>
            </w:tcBorders>
            <w:tcMar>
              <w:left w:w="0" w:type="dxa"/>
              <w:right w:w="0" w:type="dxa"/>
            </w:tcMar>
          </w:tcPr>
          <w:p w14:paraId="2251C9CC"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7"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36B7602B"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8"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33F1146C"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29"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42A93745"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0"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70BA2935"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1"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30CBB99C" w14:textId="77777777" w:rsidR="00F4389E" w:rsidRPr="00000BE7" w:rsidRDefault="00F4389E"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132"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129C6A1F"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3"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159FCF93"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4"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2EEB099A"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5"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09DC3290"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6"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5F8C7B14" w14:textId="77777777" w:rsidR="00F4389E" w:rsidRPr="00000BE7" w:rsidRDefault="005F30B6" w:rsidP="00B52C94">
            <w:pPr>
              <w:rPr>
                <w:rFonts w:ascii="Times New Roman" w:hAnsi="Times New Roman" w:cs="Times New Roman"/>
                <w:lang w:val="ru-RU"/>
              </w:rPr>
            </w:pPr>
            <w:hyperlink r:id="rId137" w:history="1">
              <w:r w:rsidR="00F4389E" w:rsidRPr="00000BE7">
                <w:rPr>
                  <w:rStyle w:val="aff8"/>
                  <w:rFonts w:ascii="Times New Roman" w:eastAsia="Times New Roman" w:hAnsi="Times New Roman" w:cs="Times New Roman"/>
                  <w:w w:val="97"/>
                  <w:sz w:val="16"/>
                  <w:lang w:val="ru-RU"/>
                </w:rPr>
                <w:t>https://teachermade.com/</w:t>
              </w:r>
            </w:hyperlink>
          </w:p>
        </w:tc>
      </w:tr>
    </w:tbl>
    <w:p w14:paraId="4CED50EB" w14:textId="77777777" w:rsidR="00A3758D" w:rsidRPr="00000BE7" w:rsidRDefault="00A3758D">
      <w:pPr>
        <w:autoSpaceDE w:val="0"/>
        <w:autoSpaceDN w:val="0"/>
        <w:spacing w:after="0" w:line="14" w:lineRule="exact"/>
        <w:rPr>
          <w:rFonts w:ascii="Times New Roman" w:hAnsi="Times New Roman" w:cs="Times New Roman"/>
          <w:lang w:val="ru-RU"/>
        </w:rPr>
      </w:pPr>
    </w:p>
    <w:p w14:paraId="47461DB0" w14:textId="77777777" w:rsidR="00A3758D" w:rsidRPr="00000BE7" w:rsidRDefault="00A3758D">
      <w:pPr>
        <w:rPr>
          <w:rFonts w:ascii="Times New Roman" w:hAnsi="Times New Roman" w:cs="Times New Roman"/>
          <w:lang w:val="ru-RU"/>
        </w:rPr>
        <w:sectPr w:rsidR="00A3758D" w:rsidRPr="00000BE7">
          <w:pgSz w:w="16840" w:h="11900"/>
          <w:pgMar w:top="284" w:right="640" w:bottom="1440" w:left="666" w:header="720" w:footer="720" w:gutter="0"/>
          <w:cols w:space="720" w:equalWidth="0">
            <w:col w:w="15534" w:space="0"/>
          </w:cols>
          <w:docGrid w:linePitch="360"/>
        </w:sectPr>
      </w:pPr>
    </w:p>
    <w:p w14:paraId="67EDCC5D" w14:textId="77777777" w:rsidR="00A3758D" w:rsidRPr="00000BE7" w:rsidRDefault="00A3758D">
      <w:pPr>
        <w:autoSpaceDE w:val="0"/>
        <w:autoSpaceDN w:val="0"/>
        <w:spacing w:after="66" w:line="220" w:lineRule="exact"/>
        <w:rPr>
          <w:rFonts w:ascii="Times New Roman" w:hAnsi="Times New Roman" w:cs="Times New Roman"/>
          <w:lang w:val="ru-RU"/>
        </w:rPr>
      </w:pPr>
    </w:p>
    <w:tbl>
      <w:tblPr>
        <w:tblW w:w="15875" w:type="dxa"/>
        <w:tblInd w:w="6" w:type="dxa"/>
        <w:tblLayout w:type="fixed"/>
        <w:tblLook w:val="04A0" w:firstRow="1" w:lastRow="0" w:firstColumn="1" w:lastColumn="0" w:noHBand="0" w:noVBand="1"/>
      </w:tblPr>
      <w:tblGrid>
        <w:gridCol w:w="468"/>
        <w:gridCol w:w="1802"/>
        <w:gridCol w:w="528"/>
        <w:gridCol w:w="887"/>
        <w:gridCol w:w="1134"/>
        <w:gridCol w:w="709"/>
        <w:gridCol w:w="7229"/>
        <w:gridCol w:w="1417"/>
        <w:gridCol w:w="1701"/>
      </w:tblGrid>
      <w:tr w:rsidR="00F4389E" w:rsidRPr="00000BE7" w14:paraId="68A067E5" w14:textId="77777777" w:rsidTr="005737EB">
        <w:trPr>
          <w:trHeight w:hRule="exact" w:val="553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C60D6A" w14:textId="77777777" w:rsidR="00F4389E" w:rsidRPr="00000BE7" w:rsidRDefault="00F4389E">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t>1.13.</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FD5820" w14:textId="77777777" w:rsidR="00F4389E" w:rsidRPr="00000BE7" w:rsidRDefault="00F4389E">
            <w:pPr>
              <w:autoSpaceDE w:val="0"/>
              <w:autoSpaceDN w:val="0"/>
              <w:spacing w:before="78" w:after="0" w:line="245" w:lineRule="auto"/>
              <w:ind w:left="72" w:right="432"/>
              <w:rPr>
                <w:rFonts w:ascii="Times New Roman" w:hAnsi="Times New Roman" w:cs="Times New Roman"/>
              </w:rPr>
            </w:pPr>
            <w:r w:rsidRPr="00000BE7">
              <w:rPr>
                <w:rFonts w:ascii="Times New Roman" w:eastAsia="Times New Roman" w:hAnsi="Times New Roman" w:cs="Times New Roman"/>
                <w:b/>
                <w:color w:val="000000"/>
                <w:w w:val="97"/>
                <w:sz w:val="16"/>
              </w:rPr>
              <w:t xml:space="preserve">Юмористические произведения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A9B71" w14:textId="325FA930" w:rsidR="00F4389E" w:rsidRPr="00000BE7" w:rsidRDefault="008E7EC1">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8</w:t>
            </w:r>
          </w:p>
        </w:tc>
        <w:tc>
          <w:tcPr>
            <w:tcW w:w="887" w:type="dxa"/>
            <w:tcBorders>
              <w:top w:val="single" w:sz="4" w:space="0" w:color="000000"/>
              <w:left w:val="single" w:sz="4" w:space="0" w:color="000000"/>
              <w:bottom w:val="single" w:sz="4" w:space="0" w:color="000000"/>
              <w:right w:val="single" w:sz="4" w:space="0" w:color="000000"/>
            </w:tcBorders>
            <w:tcMar>
              <w:left w:w="0" w:type="dxa"/>
              <w:right w:w="0" w:type="dxa"/>
            </w:tcMar>
          </w:tcPr>
          <w:p w14:paraId="579A1365" w14:textId="77777777" w:rsidR="00F4389E" w:rsidRPr="00000BE7" w:rsidRDefault="00F4389E">
            <w:pPr>
              <w:rPr>
                <w:rFonts w:ascii="Times New Roman" w:hAnsi="Times New Roman" w:cs="Times New Roman"/>
                <w:sz w:val="16"/>
                <w:szCs w:val="16"/>
                <w:lang w:val="ru-RU"/>
              </w:rPr>
            </w:pPr>
          </w:p>
        </w:tc>
        <w:tc>
          <w:tcPr>
            <w:tcW w:w="1134" w:type="dxa"/>
            <w:tcBorders>
              <w:top w:val="single" w:sz="4" w:space="0" w:color="000000"/>
              <w:left w:val="single" w:sz="4" w:space="0" w:color="000000"/>
              <w:bottom w:val="single" w:sz="4" w:space="0" w:color="000000"/>
              <w:right w:val="single" w:sz="4" w:space="0" w:color="000000"/>
            </w:tcBorders>
          </w:tcPr>
          <w:p w14:paraId="51D185CA" w14:textId="77777777" w:rsidR="00F4389E" w:rsidRPr="00000BE7" w:rsidRDefault="00F4389E">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4CE6DF42" w14:textId="4312A077" w:rsidR="00F4389E" w:rsidRPr="00000BE7" w:rsidRDefault="005737EB">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23.01; 26.01; 27.01; 30.01; 2.02;   3.02;  6.02;   9.02 </w:t>
            </w:r>
          </w:p>
        </w:tc>
        <w:tc>
          <w:tcPr>
            <w:tcW w:w="7229" w:type="dxa"/>
            <w:tcBorders>
              <w:top w:val="single" w:sz="4" w:space="0" w:color="000000"/>
              <w:left w:val="single" w:sz="4" w:space="0" w:color="000000"/>
              <w:bottom w:val="single" w:sz="4" w:space="0" w:color="000000"/>
              <w:right w:val="single" w:sz="4" w:space="0" w:color="000000"/>
            </w:tcBorders>
            <w:tcMar>
              <w:left w:w="0" w:type="dxa"/>
              <w:right w:w="0" w:type="dxa"/>
            </w:tcMar>
          </w:tcPr>
          <w:p w14:paraId="500FD173" w14:textId="77777777" w:rsidR="00F4389E" w:rsidRPr="00000BE7" w:rsidRDefault="00F4389E">
            <w:pPr>
              <w:autoSpaceDE w:val="0"/>
              <w:autoSpaceDN w:val="0"/>
              <w:spacing w:before="78" w:after="0" w:line="254" w:lineRule="auto"/>
              <w:ind w:left="72" w:right="144"/>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Разговор перед чтением: обсуждение проблемного вопроса «Какой текст является юмористическим?»; Слушание и чтение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Рассказы В. Ю. Драгунского «Главные реки», В. В. Голявкина  «Никакой горчицы я не ел», «Не надо врать», Н.(не менее двух произведений по выбору);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чтение диалогов по ролям, выбор интонации, отражающей комичность ситуации; </w:t>
            </w:r>
          </w:p>
          <w:p w14:paraId="09E306E4" w14:textId="77777777" w:rsidR="00F4389E" w:rsidRPr="00000BE7" w:rsidRDefault="00F4389E" w:rsidP="004B544F">
            <w:pPr>
              <w:autoSpaceDE w:val="0"/>
              <w:autoSpaceDN w:val="0"/>
              <w:spacing w:before="78" w:after="0" w:line="254" w:lineRule="auto"/>
              <w:ind w:left="72"/>
              <w:rPr>
                <w:rFonts w:ascii="Times New Roman" w:eastAsia="Times New Roman" w:hAnsi="Times New Roman" w:cs="Times New Roman"/>
                <w:color w:val="000000"/>
                <w:w w:val="97"/>
                <w:sz w:val="16"/>
                <w:lang w:val="ru-RU"/>
              </w:rPr>
            </w:pPr>
            <w:r w:rsidRPr="00000BE7">
              <w:rPr>
                <w:rFonts w:ascii="Times New Roman" w:hAnsi="Times New Roman" w:cs="Times New Roman"/>
                <w:sz w:val="16"/>
                <w:szCs w:val="16"/>
                <w:lang w:val="ru-RU"/>
              </w:rPr>
              <w:t>Оценивание выступления (своё и одноклассников) с точки зрения передачи настроения, особенностей произведения и героев;</w:t>
            </w:r>
          </w:p>
          <w:p w14:paraId="658C11B2" w14:textId="77777777" w:rsidR="00F4389E" w:rsidRPr="00000BE7" w:rsidRDefault="00F4389E" w:rsidP="004B544F">
            <w:pPr>
              <w:autoSpaceDE w:val="0"/>
              <w:autoSpaceDN w:val="0"/>
              <w:spacing w:before="78"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Дифференцированная работа: придумывание продолжения рассказа;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Проверочная работа по итогам изученного раздела: демонстрация начитанности и сформированности специальных читательских умений;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Проверка и оценка своей работы по предложенным критериям;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Литературная викторина по произведениям Н. Н. Носова, В. Ю. Драгунского;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Слушание записей (аудио) юмористических произведений, просмотр фильмов;</w:t>
            </w:r>
          </w:p>
          <w:p w14:paraId="498FD4B2" w14:textId="77777777" w:rsidR="00F4389E" w:rsidRPr="00000BE7" w:rsidRDefault="00F4389E" w:rsidP="004B544F">
            <w:pPr>
              <w:autoSpaceDE w:val="0"/>
              <w:autoSpaceDN w:val="0"/>
              <w:spacing w:before="78" w:after="0" w:line="254"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DDF943F" w14:textId="739C6BBD" w:rsidR="00F4389E" w:rsidRPr="00000BE7" w:rsidRDefault="00F4389E" w:rsidP="007C3FCF">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7546F7B8" w14:textId="52DE171D" w:rsidR="00F4389E" w:rsidRPr="00000BE7" w:rsidRDefault="00F4389E" w:rsidP="007C3FCF">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 Письменный опрос.. </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E9A4EF2"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8"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40D3728E"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39"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0ADE86DC"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0"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15E84E2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1"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0C0B4321"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2"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271B005D"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143"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51E9AC2D"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4"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0C7F23A0"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5"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04866C7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6"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33FC0C0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7"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6766AA4E" w14:textId="77777777" w:rsidR="00F4389E" w:rsidRPr="00000BE7" w:rsidRDefault="005F30B6" w:rsidP="00BA7D10">
            <w:pPr>
              <w:rPr>
                <w:rFonts w:ascii="Times New Roman" w:hAnsi="Times New Roman" w:cs="Times New Roman"/>
                <w:lang w:val="ru-RU"/>
              </w:rPr>
            </w:pPr>
            <w:hyperlink r:id="rId148" w:history="1">
              <w:r w:rsidR="00F4389E" w:rsidRPr="00000BE7">
                <w:rPr>
                  <w:rStyle w:val="aff8"/>
                  <w:rFonts w:ascii="Times New Roman" w:eastAsia="Times New Roman" w:hAnsi="Times New Roman" w:cs="Times New Roman"/>
                  <w:w w:val="97"/>
                  <w:sz w:val="16"/>
                  <w:lang w:val="ru-RU"/>
                </w:rPr>
                <w:t>https://teachermade.com/</w:t>
              </w:r>
            </w:hyperlink>
          </w:p>
        </w:tc>
      </w:tr>
      <w:tr w:rsidR="00F4389E" w:rsidRPr="00000BE7" w14:paraId="18500391" w14:textId="77777777" w:rsidTr="005737EB">
        <w:trPr>
          <w:trHeight w:hRule="exact" w:val="66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BEBC2B" w14:textId="784819EC" w:rsidR="00F4389E" w:rsidRPr="00000BE7" w:rsidRDefault="00F4389E" w:rsidP="00B52C94">
            <w:pPr>
              <w:autoSpaceDE w:val="0"/>
              <w:autoSpaceDN w:val="0"/>
              <w:spacing w:before="76" w:after="0" w:line="233"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lastRenderedPageBreak/>
              <w:t>1.14.</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45A0C0" w14:textId="77777777" w:rsidR="00F4389E" w:rsidRPr="00000BE7" w:rsidRDefault="00F4389E" w:rsidP="00B52C94">
            <w:pPr>
              <w:autoSpaceDE w:val="0"/>
              <w:autoSpaceDN w:val="0"/>
              <w:spacing w:before="76" w:after="0" w:line="245" w:lineRule="auto"/>
              <w:ind w:right="864"/>
              <w:jc w:val="center"/>
              <w:rPr>
                <w:rFonts w:ascii="Times New Roman" w:hAnsi="Times New Roman" w:cs="Times New Roman"/>
              </w:rPr>
            </w:pPr>
            <w:r w:rsidRPr="00000BE7">
              <w:rPr>
                <w:rFonts w:ascii="Times New Roman" w:eastAsia="Times New Roman" w:hAnsi="Times New Roman" w:cs="Times New Roman"/>
                <w:b/>
                <w:color w:val="000000"/>
                <w:w w:val="97"/>
                <w:sz w:val="16"/>
              </w:rPr>
              <w:t xml:space="preserve">Зарубежная </w:t>
            </w:r>
            <w:r w:rsidRPr="00000BE7">
              <w:rPr>
                <w:rFonts w:ascii="Times New Roman" w:hAnsi="Times New Roman" w:cs="Times New Roman"/>
              </w:rPr>
              <w:br/>
            </w:r>
            <w:r w:rsidRPr="00000BE7">
              <w:rPr>
                <w:rFonts w:ascii="Times New Roman" w:eastAsia="Times New Roman" w:hAnsi="Times New Roman" w:cs="Times New Roman"/>
                <w:b/>
                <w:color w:val="000000"/>
                <w:w w:val="97"/>
                <w:sz w:val="16"/>
              </w:rPr>
              <w:t>литература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34CB94" w14:textId="0C4F5737" w:rsidR="00F4389E" w:rsidRPr="00000BE7" w:rsidRDefault="008E7EC1" w:rsidP="00B52C94">
            <w:pPr>
              <w:autoSpaceDE w:val="0"/>
              <w:autoSpaceDN w:val="0"/>
              <w:spacing w:before="76" w:after="0" w:line="233"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8</w:t>
            </w:r>
          </w:p>
        </w:tc>
        <w:tc>
          <w:tcPr>
            <w:tcW w:w="887" w:type="dxa"/>
            <w:tcBorders>
              <w:top w:val="single" w:sz="4" w:space="0" w:color="000000"/>
              <w:left w:val="single" w:sz="4" w:space="0" w:color="000000"/>
              <w:bottom w:val="single" w:sz="4" w:space="0" w:color="000000"/>
              <w:right w:val="single" w:sz="4" w:space="0" w:color="000000"/>
            </w:tcBorders>
            <w:tcMar>
              <w:left w:w="0" w:type="dxa"/>
              <w:right w:w="0" w:type="dxa"/>
            </w:tcMar>
          </w:tcPr>
          <w:p w14:paraId="7272C0E8" w14:textId="77777777" w:rsidR="00F4389E" w:rsidRPr="00000BE7" w:rsidRDefault="00F4389E" w:rsidP="00B52C94">
            <w:pPr>
              <w:rPr>
                <w:rFonts w:ascii="Times New Roman" w:hAnsi="Times New Roman" w:cs="Times New Roman"/>
                <w:sz w:val="16"/>
                <w:szCs w:val="16"/>
                <w:lang w:val="ru-RU"/>
              </w:rPr>
            </w:pPr>
          </w:p>
        </w:tc>
        <w:tc>
          <w:tcPr>
            <w:tcW w:w="1134" w:type="dxa"/>
            <w:tcBorders>
              <w:top w:val="single" w:sz="4" w:space="0" w:color="000000"/>
              <w:left w:val="single" w:sz="4" w:space="0" w:color="000000"/>
              <w:bottom w:val="single" w:sz="4" w:space="0" w:color="000000"/>
              <w:right w:val="single" w:sz="4" w:space="0" w:color="000000"/>
            </w:tcBorders>
          </w:tcPr>
          <w:p w14:paraId="0A9E4EC4" w14:textId="77777777" w:rsidR="00F4389E" w:rsidRPr="00000BE7" w:rsidRDefault="00F4389E" w:rsidP="00B52C94">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14:paraId="375F83CF" w14:textId="5FDA8E73" w:rsidR="00F4389E" w:rsidRPr="00000BE7" w:rsidRDefault="00BE498F" w:rsidP="00BE498F">
            <w:pPr>
              <w:rPr>
                <w:rFonts w:ascii="Times New Roman" w:hAnsi="Times New Roman" w:cs="Times New Roman"/>
                <w:sz w:val="16"/>
                <w:szCs w:val="16"/>
                <w:lang w:val="ru-RU"/>
              </w:rPr>
            </w:pPr>
            <w:r w:rsidRPr="00000BE7">
              <w:rPr>
                <w:rFonts w:ascii="Times New Roman" w:hAnsi="Times New Roman" w:cs="Times New Roman"/>
                <w:sz w:val="16"/>
                <w:szCs w:val="16"/>
                <w:lang w:val="ru-RU"/>
              </w:rPr>
              <w:t xml:space="preserve">8.05; 11.05; 12.05; 15.05; 18.05; 19.05; 22.05; 25.05 </w:t>
            </w:r>
          </w:p>
        </w:tc>
        <w:tc>
          <w:tcPr>
            <w:tcW w:w="7229"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07C08" w14:textId="77777777" w:rsidR="00F4389E" w:rsidRPr="00000BE7" w:rsidRDefault="00F4389E" w:rsidP="00B52C94">
            <w:pPr>
              <w:autoSpaceDE w:val="0"/>
              <w:autoSpaceDN w:val="0"/>
              <w:spacing w:before="76"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Разговор перед чтением: установление цели чтения, ответ на вопрос «На какой вопрос хочу получить ответ, читая произведение?»;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Чтение литературных сказок зарубежных писателей (по выбору): братья Гримм «Белоснежка и семь гномов», Ш. Перро «Спящая красавица», Х.-К. Андерсен «Дикие лебеди», «Русалочка»;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Учебный диалог: обсуждение отношения автора к героям, поступкам, описанным в сказках;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Составление вопросного плана текста с выделением эпизодов, смысловых частей;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Пересказ (устно) содержания произведения выборочно;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чтение диалогов по ролям;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Чтение приключенческой литературы: Дж. Свифт «Путешествие Гулливера» (отрывки), Марк Твен «Приключения Тома Сойера» (отрывки); </w:t>
            </w:r>
          </w:p>
          <w:p w14:paraId="38B324F6" w14:textId="77777777" w:rsidR="00F4389E" w:rsidRPr="00000BE7" w:rsidRDefault="00F4389E" w:rsidP="00B52C94">
            <w:pPr>
              <w:autoSpaceDE w:val="0"/>
              <w:autoSpaceDN w:val="0"/>
              <w:spacing w:before="76" w:after="0" w:line="257"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Определение цели выразительного исполнения и работы с текстом;</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Выбор книги для самостоятельного чтения с учётом рекомендательного списка, написание аннотации к самостоятельно прочитанному произведению;</w:t>
            </w:r>
          </w:p>
          <w:p w14:paraId="4B9DB3FA" w14:textId="77777777" w:rsidR="00F4389E" w:rsidRPr="00000BE7" w:rsidRDefault="00F4389E" w:rsidP="00B52C94">
            <w:pPr>
              <w:autoSpaceDE w:val="0"/>
              <w:autoSpaceDN w:val="0"/>
              <w:spacing w:before="76" w:after="0" w:line="257"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7C0E6A03" w14:textId="3CB70580" w:rsidR="00F4389E" w:rsidRPr="00000BE7" w:rsidRDefault="00F4389E" w:rsidP="007C3FCF">
            <w:pPr>
              <w:rPr>
                <w:rFonts w:ascii="Times New Roman" w:hAnsi="Times New Roman" w:cs="Times New Roman"/>
                <w:sz w:val="16"/>
                <w:szCs w:val="16"/>
                <w:lang w:val="ru-RU"/>
              </w:rPr>
            </w:pPr>
            <w:r w:rsidRPr="00000BE7">
              <w:rPr>
                <w:rFonts w:ascii="Times New Roman" w:hAnsi="Times New Roman" w:cs="Times New Roman"/>
                <w:sz w:val="16"/>
                <w:szCs w:val="16"/>
                <w:lang w:val="ru-RU"/>
              </w:rPr>
              <w:t>Текущий контроль:</w:t>
            </w:r>
          </w:p>
          <w:p w14:paraId="50060062" w14:textId="2EC7F255" w:rsidR="00F4389E" w:rsidRPr="00000BE7" w:rsidRDefault="00CA1DA8" w:rsidP="007C3FCF">
            <w:pPr>
              <w:autoSpaceDE w:val="0"/>
              <w:autoSpaceDN w:val="0"/>
              <w:spacing w:before="78" w:after="0" w:line="254" w:lineRule="auto"/>
              <w:rPr>
                <w:rFonts w:ascii="Times New Roman" w:hAnsi="Times New Roman" w:cs="Times New Roman"/>
                <w:sz w:val="16"/>
                <w:szCs w:val="16"/>
                <w:lang w:val="ru-RU"/>
              </w:rPr>
            </w:pPr>
            <w:r w:rsidRPr="00000BE7">
              <w:rPr>
                <w:rFonts w:ascii="Times New Roman" w:hAnsi="Times New Roman" w:cs="Times New Roman"/>
                <w:sz w:val="16"/>
                <w:szCs w:val="16"/>
                <w:lang w:val="ru-RU"/>
              </w:rPr>
              <w:t>Письменный опрос.</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97CDB"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49"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4B479B73"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0"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152365F8"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1"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0A0B90BF"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2"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78BCA4F5"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3"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78114655" w14:textId="77777777" w:rsidR="00F4389E" w:rsidRPr="00000BE7" w:rsidRDefault="00F4389E"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154"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49C42A7B"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5"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059E976A"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6"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3023721C"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7"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5ADD6347" w14:textId="77777777" w:rsidR="00F4389E" w:rsidRPr="00000BE7" w:rsidRDefault="005F30B6" w:rsidP="00B52C94">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58"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7A368317" w14:textId="77777777" w:rsidR="00F4389E" w:rsidRPr="00000BE7" w:rsidRDefault="005F30B6" w:rsidP="00B52C94">
            <w:pPr>
              <w:rPr>
                <w:rFonts w:ascii="Times New Roman" w:hAnsi="Times New Roman" w:cs="Times New Roman"/>
                <w:lang w:val="ru-RU"/>
              </w:rPr>
            </w:pPr>
            <w:hyperlink r:id="rId159" w:history="1">
              <w:r w:rsidR="00F4389E" w:rsidRPr="00000BE7">
                <w:rPr>
                  <w:rStyle w:val="aff8"/>
                  <w:rFonts w:ascii="Times New Roman" w:eastAsia="Times New Roman" w:hAnsi="Times New Roman" w:cs="Times New Roman"/>
                  <w:w w:val="97"/>
                  <w:sz w:val="16"/>
                  <w:lang w:val="ru-RU"/>
                </w:rPr>
                <w:t>https://teachermade.com/</w:t>
              </w:r>
            </w:hyperlink>
          </w:p>
        </w:tc>
      </w:tr>
    </w:tbl>
    <w:p w14:paraId="50A58F0B" w14:textId="49EC8650" w:rsidR="00A3758D" w:rsidRPr="00000BE7" w:rsidRDefault="00A3758D">
      <w:pPr>
        <w:autoSpaceDE w:val="0"/>
        <w:autoSpaceDN w:val="0"/>
        <w:spacing w:after="0" w:line="14" w:lineRule="exact"/>
        <w:rPr>
          <w:rFonts w:ascii="Times New Roman" w:hAnsi="Times New Roman" w:cs="Times New Roman"/>
          <w:lang w:val="ru-RU"/>
        </w:rPr>
      </w:pPr>
    </w:p>
    <w:p w14:paraId="7A6D69C4" w14:textId="77777777" w:rsidR="00A3758D" w:rsidRPr="00000BE7" w:rsidRDefault="00A3758D">
      <w:pPr>
        <w:rPr>
          <w:rFonts w:ascii="Times New Roman" w:hAnsi="Times New Roman" w:cs="Times New Roman"/>
          <w:lang w:val="ru-RU"/>
        </w:rPr>
        <w:sectPr w:rsidR="00A3758D" w:rsidRPr="00000BE7">
          <w:pgSz w:w="16840" w:h="11900"/>
          <w:pgMar w:top="284" w:right="640" w:bottom="1440" w:left="666" w:header="720" w:footer="720" w:gutter="0"/>
          <w:cols w:space="720" w:equalWidth="0">
            <w:col w:w="15534" w:space="0"/>
          </w:cols>
          <w:docGrid w:linePitch="360"/>
        </w:sectPr>
      </w:pPr>
    </w:p>
    <w:p w14:paraId="527F7D10" w14:textId="77777777" w:rsidR="00A3758D" w:rsidRPr="00000BE7" w:rsidRDefault="00A3758D">
      <w:pPr>
        <w:autoSpaceDE w:val="0"/>
        <w:autoSpaceDN w:val="0"/>
        <w:spacing w:after="66" w:line="220" w:lineRule="exact"/>
        <w:rPr>
          <w:rFonts w:ascii="Times New Roman" w:hAnsi="Times New Roman" w:cs="Times New Roman"/>
          <w:lang w:val="ru-RU"/>
        </w:rPr>
      </w:pPr>
    </w:p>
    <w:tbl>
      <w:tblPr>
        <w:tblW w:w="15734" w:type="dxa"/>
        <w:tblInd w:w="6" w:type="dxa"/>
        <w:tblLayout w:type="fixed"/>
        <w:tblLook w:val="04A0" w:firstRow="1" w:lastRow="0" w:firstColumn="1" w:lastColumn="0" w:noHBand="0" w:noVBand="1"/>
      </w:tblPr>
      <w:tblGrid>
        <w:gridCol w:w="468"/>
        <w:gridCol w:w="1802"/>
        <w:gridCol w:w="528"/>
        <w:gridCol w:w="1104"/>
        <w:gridCol w:w="1059"/>
        <w:gridCol w:w="708"/>
        <w:gridCol w:w="7088"/>
        <w:gridCol w:w="1417"/>
        <w:gridCol w:w="1560"/>
      </w:tblGrid>
      <w:tr w:rsidR="00F4389E" w:rsidRPr="00000BE7" w14:paraId="46ADD395" w14:textId="77777777" w:rsidTr="00BE498F">
        <w:trPr>
          <w:trHeight w:hRule="exact" w:val="511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EDA833" w14:textId="77777777" w:rsidR="00F4389E" w:rsidRPr="00000BE7" w:rsidRDefault="00F4389E">
            <w:pPr>
              <w:autoSpaceDE w:val="0"/>
              <w:autoSpaceDN w:val="0"/>
              <w:spacing w:before="78" w:after="0" w:line="230" w:lineRule="auto"/>
              <w:jc w:val="center"/>
              <w:rPr>
                <w:rFonts w:ascii="Times New Roman" w:hAnsi="Times New Roman" w:cs="Times New Roman"/>
              </w:rPr>
            </w:pPr>
            <w:r w:rsidRPr="00000BE7">
              <w:rPr>
                <w:rFonts w:ascii="Times New Roman" w:eastAsia="Times New Roman" w:hAnsi="Times New Roman" w:cs="Times New Roman"/>
                <w:color w:val="000000"/>
                <w:w w:val="97"/>
                <w:sz w:val="16"/>
              </w:rPr>
              <w:t>1.15.</w:t>
            </w:r>
          </w:p>
        </w:tc>
        <w:tc>
          <w:tcPr>
            <w:tcW w:w="1802" w:type="dxa"/>
            <w:tcBorders>
              <w:top w:val="single" w:sz="4" w:space="0" w:color="000000"/>
              <w:left w:val="single" w:sz="4" w:space="0" w:color="000000"/>
              <w:bottom w:val="single" w:sz="4" w:space="0" w:color="000000"/>
              <w:right w:val="single" w:sz="4" w:space="0" w:color="000000"/>
            </w:tcBorders>
            <w:tcMar>
              <w:left w:w="0" w:type="dxa"/>
              <w:right w:w="0" w:type="dxa"/>
            </w:tcMar>
          </w:tcPr>
          <w:p w14:paraId="5B5AA11D" w14:textId="77777777" w:rsidR="00F4389E" w:rsidRPr="00000BE7" w:rsidRDefault="00F4389E">
            <w:pPr>
              <w:autoSpaceDE w:val="0"/>
              <w:autoSpaceDN w:val="0"/>
              <w:spacing w:before="78" w:after="0" w:line="252" w:lineRule="auto"/>
              <w:ind w:left="72" w:right="144"/>
              <w:rPr>
                <w:rFonts w:ascii="Times New Roman" w:hAnsi="Times New Roman" w:cs="Times New Roman"/>
                <w:lang w:val="ru-RU"/>
              </w:rPr>
            </w:pPr>
            <w:r w:rsidRPr="00000BE7">
              <w:rPr>
                <w:rFonts w:ascii="Times New Roman" w:eastAsia="Times New Roman" w:hAnsi="Times New Roman" w:cs="Times New Roman"/>
                <w:b/>
                <w:color w:val="000000"/>
                <w:w w:val="97"/>
                <w:sz w:val="16"/>
                <w:lang w:val="ru-RU"/>
              </w:rPr>
              <w:t xml:space="preserve">Библиографическая культура (работа с детской книгой и </w:t>
            </w:r>
            <w:r w:rsidRPr="00000BE7">
              <w:rPr>
                <w:rFonts w:ascii="Times New Roman" w:hAnsi="Times New Roman" w:cs="Times New Roman"/>
                <w:lang w:val="ru-RU"/>
              </w:rPr>
              <w:br/>
            </w:r>
            <w:r w:rsidRPr="00000BE7">
              <w:rPr>
                <w:rFonts w:ascii="Times New Roman" w:eastAsia="Times New Roman" w:hAnsi="Times New Roman" w:cs="Times New Roman"/>
                <w:b/>
                <w:color w:val="000000"/>
                <w:w w:val="97"/>
                <w:sz w:val="16"/>
                <w:lang w:val="ru-RU"/>
              </w:rPr>
              <w:t xml:space="preserve">справочной </w:t>
            </w:r>
            <w:r w:rsidRPr="00000BE7">
              <w:rPr>
                <w:rFonts w:ascii="Times New Roman" w:hAnsi="Times New Roman" w:cs="Times New Roman"/>
                <w:lang w:val="ru-RU"/>
              </w:rPr>
              <w:br/>
            </w:r>
            <w:r w:rsidRPr="00000BE7">
              <w:rPr>
                <w:rFonts w:ascii="Times New Roman" w:eastAsia="Times New Roman" w:hAnsi="Times New Roman" w:cs="Times New Roman"/>
                <w:b/>
                <w:color w:val="000000"/>
                <w:w w:val="97"/>
                <w:sz w:val="16"/>
                <w:lang w:val="ru-RU"/>
              </w:rPr>
              <w:t>литературой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E3C7A7" w14:textId="77777777" w:rsidR="00F4389E" w:rsidRPr="00000BE7" w:rsidRDefault="00F4389E">
            <w:pPr>
              <w:autoSpaceDE w:val="0"/>
              <w:autoSpaceDN w:val="0"/>
              <w:spacing w:before="78" w:after="0" w:line="230"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36F1DA5" w14:textId="77777777" w:rsidR="00F4389E" w:rsidRPr="00000BE7" w:rsidRDefault="00F4389E">
            <w:pPr>
              <w:rPr>
                <w:rFonts w:ascii="Times New Roman" w:hAnsi="Times New Roman" w:cs="Times New Roman"/>
              </w:rPr>
            </w:pPr>
          </w:p>
        </w:tc>
        <w:tc>
          <w:tcPr>
            <w:tcW w:w="1059" w:type="dxa"/>
            <w:tcBorders>
              <w:top w:val="single" w:sz="4" w:space="0" w:color="000000"/>
              <w:left w:val="single" w:sz="4" w:space="0" w:color="000000"/>
              <w:bottom w:val="single" w:sz="4" w:space="0" w:color="000000"/>
              <w:right w:val="single" w:sz="4" w:space="0" w:color="000000"/>
            </w:tcBorders>
          </w:tcPr>
          <w:p w14:paraId="57B417A0" w14:textId="77777777" w:rsidR="00F4389E" w:rsidRPr="00000BE7" w:rsidRDefault="00F4389E">
            <w:pPr>
              <w:rPr>
                <w:rFonts w:ascii="Times New Roman" w:hAnsi="Times New Roman" w:cs="Times New Roman"/>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D123D4" w14:textId="0C45163D" w:rsidR="00F4389E" w:rsidRPr="00000BE7" w:rsidRDefault="00BE498F">
            <w:pPr>
              <w:rPr>
                <w:rFonts w:ascii="Times New Roman" w:hAnsi="Times New Roman" w:cs="Times New Roman"/>
                <w:sz w:val="16"/>
                <w:szCs w:val="16"/>
                <w:lang w:val="ru-RU"/>
              </w:rPr>
            </w:pPr>
            <w:r w:rsidRPr="00000BE7">
              <w:rPr>
                <w:rFonts w:ascii="Times New Roman" w:hAnsi="Times New Roman" w:cs="Times New Roman"/>
                <w:sz w:val="16"/>
                <w:szCs w:val="16"/>
                <w:lang w:val="ru-RU"/>
              </w:rPr>
              <w:t>26.05; 29.05</w:t>
            </w:r>
          </w:p>
        </w:tc>
        <w:tc>
          <w:tcPr>
            <w:tcW w:w="708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582A2C" w14:textId="77777777" w:rsidR="00F4389E" w:rsidRPr="00000BE7" w:rsidRDefault="00F4389E" w:rsidP="00B52C94">
            <w:pPr>
              <w:autoSpaceDE w:val="0"/>
              <w:autoSpaceDN w:val="0"/>
              <w:spacing w:before="78" w:after="0" w:line="245" w:lineRule="auto"/>
              <w:ind w:left="72" w:right="144"/>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Экскурсия в школьную или ближайшую детскую библиотеку: тема экскурсии «Зачем нужны книги»; Чтение очерков С. Я. Маршака «Книга — ваш друг и учитель», В. П. Бороздина «Первый в космосе», И. С.</w:t>
            </w:r>
          </w:p>
          <w:p w14:paraId="1356AFA1" w14:textId="77777777" w:rsidR="00F4389E" w:rsidRPr="00000BE7" w:rsidRDefault="00F4389E" w:rsidP="00BA543A">
            <w:pPr>
              <w:autoSpaceDE w:val="0"/>
              <w:autoSpaceDN w:val="0"/>
              <w:spacing w:before="20" w:after="0" w:line="254" w:lineRule="auto"/>
              <w:ind w:left="72" w:right="144"/>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Соколова-Микитова «Родина», Н. С. Шер «Картины-сказки»;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Работа в парах: «чтение» информации, представленной в схематическом виде, заполнение схемы;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Проверка и оценка своей работы по предложенным критериям;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Определение цели выразительного исполнения и работы с текстом;</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 xml:space="preserve">Поиск информации в справочной литературе, работа с различными периодическими изданиями: газетами и журналами для детей; </w:t>
            </w:r>
            <w:r w:rsidRPr="00000BE7">
              <w:rPr>
                <w:rFonts w:ascii="Times New Roman" w:hAnsi="Times New Roman" w:cs="Times New Roman"/>
                <w:lang w:val="ru-RU"/>
              </w:rPr>
              <w:br/>
            </w:r>
            <w:r w:rsidRPr="00000BE7">
              <w:rPr>
                <w:rFonts w:ascii="Times New Roman" w:eastAsia="Times New Roman" w:hAnsi="Times New Roman" w:cs="Times New Roman"/>
                <w:color w:val="000000"/>
                <w:w w:val="97"/>
                <w:sz w:val="16"/>
                <w:lang w:val="ru-RU"/>
              </w:rPr>
              <w:t>Рекомендации по летнему чтению, оформление дневника летнего чтения;</w:t>
            </w:r>
          </w:p>
          <w:p w14:paraId="7F9C7E90" w14:textId="77777777" w:rsidR="00F4389E" w:rsidRPr="00000BE7" w:rsidRDefault="00F4389E" w:rsidP="00B52C94">
            <w:pPr>
              <w:autoSpaceDE w:val="0"/>
              <w:autoSpaceDN w:val="0"/>
              <w:spacing w:before="20" w:after="0" w:line="254" w:lineRule="auto"/>
              <w:ind w:left="72" w:right="144"/>
              <w:rPr>
                <w:rFonts w:ascii="Times New Roman" w:eastAsia="Times New Roman" w:hAnsi="Times New Roman" w:cs="Times New Roman"/>
                <w:color w:val="000000"/>
                <w:w w:val="97"/>
                <w:sz w:val="16"/>
                <w:lang w:val="ru-RU"/>
              </w:rPr>
            </w:pPr>
            <w:r w:rsidRPr="00000BE7">
              <w:rPr>
                <w:rFonts w:ascii="Times New Roman" w:hAnsi="Times New Roman" w:cs="Times New Roman"/>
                <w:sz w:val="16"/>
                <w:szCs w:val="16"/>
                <w:lang w:val="ru-RU"/>
              </w:rPr>
              <w:t>Понимание значения чтения для самообразования и саморазвития; самостоятельная организация читательской деятельности во время досуга;</w:t>
            </w:r>
          </w:p>
          <w:p w14:paraId="31B05AAA" w14:textId="77777777" w:rsidR="00F4389E" w:rsidRPr="00000BE7" w:rsidRDefault="00F4389E" w:rsidP="00B52C94">
            <w:pPr>
              <w:autoSpaceDE w:val="0"/>
              <w:autoSpaceDN w:val="0"/>
              <w:spacing w:before="20" w:after="0" w:line="254" w:lineRule="auto"/>
              <w:ind w:left="72" w:right="144"/>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Осуществление контроля процесса и результата деятельности; установление причины возникших ошибок и трудностей; проявление способности предвидеть их в предстоящей работе.</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30B71" w14:textId="77777777" w:rsidR="00F4389E" w:rsidRPr="00000BE7" w:rsidRDefault="00F4389E" w:rsidP="00B52C94">
            <w:pPr>
              <w:rPr>
                <w:rFonts w:ascii="Times New Roman" w:hAnsi="Times New Roman" w:cs="Times New Roman"/>
                <w:color w:val="000000"/>
                <w:sz w:val="16"/>
                <w:szCs w:val="16"/>
                <w:shd w:val="clear" w:color="auto" w:fill="F7FDF7"/>
                <w:lang w:val="ru-RU"/>
              </w:rPr>
            </w:pPr>
            <w:r w:rsidRPr="00000BE7">
              <w:rPr>
                <w:rFonts w:ascii="Times New Roman" w:hAnsi="Times New Roman" w:cs="Times New Roman"/>
                <w:color w:val="000000"/>
                <w:sz w:val="16"/>
                <w:szCs w:val="16"/>
                <w:shd w:val="clear" w:color="auto" w:fill="F7FDF7"/>
                <w:lang w:val="ru-RU"/>
              </w:rPr>
              <w:t>Текущий контроль.</w:t>
            </w:r>
          </w:p>
          <w:p w14:paraId="052AC62C" w14:textId="77777777" w:rsidR="00F4389E" w:rsidRPr="00000BE7" w:rsidRDefault="00F4389E" w:rsidP="00B52C94">
            <w:pPr>
              <w:rPr>
                <w:rFonts w:ascii="Times New Roman" w:hAnsi="Times New Roman" w:cs="Times New Roman"/>
                <w:lang w:val="ru-RU"/>
              </w:rPr>
            </w:pPr>
            <w:r w:rsidRPr="00000BE7">
              <w:rPr>
                <w:rFonts w:ascii="Times New Roman" w:hAnsi="Times New Roman" w:cs="Times New Roman"/>
                <w:color w:val="000000"/>
                <w:sz w:val="16"/>
                <w:szCs w:val="16"/>
                <w:shd w:val="clear" w:color="auto" w:fill="F7FDF7"/>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Mar>
              <w:left w:w="0" w:type="dxa"/>
              <w:right w:w="0" w:type="dxa"/>
            </w:tcMar>
          </w:tcPr>
          <w:p w14:paraId="55012A79"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0" w:history="1">
              <w:r w:rsidR="00F4389E" w:rsidRPr="00000BE7">
                <w:rPr>
                  <w:rStyle w:val="aff8"/>
                  <w:rFonts w:ascii="Times New Roman" w:eastAsia="Times New Roman" w:hAnsi="Times New Roman" w:cs="Times New Roman"/>
                  <w:w w:val="97"/>
                  <w:sz w:val="16"/>
                </w:rPr>
                <w:t>https</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quizizz</w:t>
              </w:r>
              <w:r w:rsidR="00F4389E" w:rsidRPr="00000BE7">
                <w:rPr>
                  <w:rStyle w:val="aff8"/>
                  <w:rFonts w:ascii="Times New Roman" w:eastAsia="Times New Roman" w:hAnsi="Times New Roman" w:cs="Times New Roman"/>
                  <w:w w:val="97"/>
                  <w:sz w:val="16"/>
                  <w:lang w:val="ru-RU"/>
                </w:rPr>
                <w:t>.</w:t>
              </w:r>
              <w:r w:rsidR="00F4389E" w:rsidRPr="00000BE7">
                <w:rPr>
                  <w:rStyle w:val="aff8"/>
                  <w:rFonts w:ascii="Times New Roman" w:eastAsia="Times New Roman" w:hAnsi="Times New Roman" w:cs="Times New Roman"/>
                  <w:w w:val="97"/>
                  <w:sz w:val="16"/>
                </w:rPr>
                <w:t>com</w:t>
              </w:r>
              <w:r w:rsidR="00F4389E" w:rsidRPr="00000BE7">
                <w:rPr>
                  <w:rStyle w:val="aff8"/>
                  <w:rFonts w:ascii="Times New Roman" w:eastAsia="Times New Roman" w:hAnsi="Times New Roman" w:cs="Times New Roman"/>
                  <w:w w:val="97"/>
                  <w:sz w:val="16"/>
                  <w:lang w:val="ru-RU"/>
                </w:rPr>
                <w:t>/</w:t>
              </w:r>
            </w:hyperlink>
            <w:r w:rsidR="00F4389E" w:rsidRPr="00000BE7">
              <w:rPr>
                <w:rFonts w:ascii="Times New Roman" w:eastAsia="Times New Roman" w:hAnsi="Times New Roman" w:cs="Times New Roman"/>
                <w:color w:val="000000"/>
                <w:w w:val="97"/>
                <w:sz w:val="16"/>
                <w:lang w:val="ru-RU"/>
              </w:rPr>
              <w:t xml:space="preserve"> </w:t>
            </w:r>
          </w:p>
          <w:p w14:paraId="28C74F68"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1" w:history="1">
              <w:r w:rsidR="00F4389E" w:rsidRPr="00000BE7">
                <w:rPr>
                  <w:rStyle w:val="aff8"/>
                  <w:rFonts w:ascii="Times New Roman" w:eastAsia="Times New Roman" w:hAnsi="Times New Roman" w:cs="Times New Roman"/>
                  <w:w w:val="97"/>
                  <w:sz w:val="16"/>
                  <w:lang w:val="ru-RU"/>
                </w:rPr>
                <w:t>https://nearpod.com/</w:t>
              </w:r>
            </w:hyperlink>
            <w:r w:rsidR="00F4389E" w:rsidRPr="00000BE7">
              <w:rPr>
                <w:rFonts w:ascii="Times New Roman" w:eastAsia="Times New Roman" w:hAnsi="Times New Roman" w:cs="Times New Roman"/>
                <w:color w:val="000000"/>
                <w:w w:val="97"/>
                <w:sz w:val="16"/>
                <w:lang w:val="ru-RU"/>
              </w:rPr>
              <w:t xml:space="preserve"> </w:t>
            </w:r>
          </w:p>
          <w:p w14:paraId="013E0E65"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2" w:history="1">
              <w:r w:rsidR="00F4389E" w:rsidRPr="00000BE7">
                <w:rPr>
                  <w:rStyle w:val="aff8"/>
                  <w:rFonts w:ascii="Times New Roman" w:eastAsia="Times New Roman" w:hAnsi="Times New Roman" w:cs="Times New Roman"/>
                  <w:w w:val="97"/>
                  <w:sz w:val="16"/>
                  <w:lang w:val="ru-RU"/>
                </w:rPr>
                <w:t>https://www.plickers.com/</w:t>
              </w:r>
            </w:hyperlink>
            <w:r w:rsidR="00F4389E" w:rsidRPr="00000BE7">
              <w:rPr>
                <w:rFonts w:ascii="Times New Roman" w:eastAsia="Times New Roman" w:hAnsi="Times New Roman" w:cs="Times New Roman"/>
                <w:color w:val="000000"/>
                <w:w w:val="97"/>
                <w:sz w:val="16"/>
                <w:lang w:val="ru-RU"/>
              </w:rPr>
              <w:t xml:space="preserve"> </w:t>
            </w:r>
          </w:p>
          <w:p w14:paraId="44BAE25A"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3" w:history="1">
              <w:r w:rsidR="00F4389E" w:rsidRPr="00000BE7">
                <w:rPr>
                  <w:rStyle w:val="aff8"/>
                  <w:rFonts w:ascii="Times New Roman" w:eastAsia="Times New Roman" w:hAnsi="Times New Roman" w:cs="Times New Roman"/>
                  <w:w w:val="97"/>
                  <w:sz w:val="16"/>
                  <w:lang w:val="ru-RU"/>
                </w:rPr>
                <w:t>https://genial.ly/</w:t>
              </w:r>
            </w:hyperlink>
            <w:r w:rsidR="00F4389E" w:rsidRPr="00000BE7">
              <w:rPr>
                <w:rFonts w:ascii="Times New Roman" w:eastAsia="Times New Roman" w:hAnsi="Times New Roman" w:cs="Times New Roman"/>
                <w:color w:val="000000"/>
                <w:w w:val="97"/>
                <w:sz w:val="16"/>
                <w:lang w:val="ru-RU"/>
              </w:rPr>
              <w:t xml:space="preserve"> </w:t>
            </w:r>
          </w:p>
          <w:p w14:paraId="508A703C"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4" w:history="1">
              <w:r w:rsidR="00F4389E" w:rsidRPr="00000BE7">
                <w:rPr>
                  <w:rStyle w:val="aff8"/>
                  <w:rFonts w:ascii="Times New Roman" w:eastAsia="Times New Roman" w:hAnsi="Times New Roman" w:cs="Times New Roman"/>
                  <w:w w:val="97"/>
                  <w:sz w:val="16"/>
                  <w:lang w:val="ru-RU"/>
                </w:rPr>
                <w:t>https://www.zipgrade.com/</w:t>
              </w:r>
            </w:hyperlink>
            <w:r w:rsidR="00F4389E" w:rsidRPr="00000BE7">
              <w:rPr>
                <w:rFonts w:ascii="Times New Roman" w:eastAsia="Times New Roman" w:hAnsi="Times New Roman" w:cs="Times New Roman"/>
                <w:color w:val="000000"/>
                <w:w w:val="97"/>
                <w:sz w:val="16"/>
                <w:lang w:val="ru-RU"/>
              </w:rPr>
              <w:t xml:space="preserve"> </w:t>
            </w:r>
          </w:p>
          <w:p w14:paraId="6A00956C" w14:textId="77777777" w:rsidR="00F4389E" w:rsidRPr="00000BE7" w:rsidRDefault="00F4389E"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165"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33713218"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6" w:history="1">
              <w:r w:rsidR="00F4389E" w:rsidRPr="00000BE7">
                <w:rPr>
                  <w:rStyle w:val="aff8"/>
                  <w:rFonts w:ascii="Times New Roman" w:eastAsia="Times New Roman" w:hAnsi="Times New Roman" w:cs="Times New Roman"/>
                  <w:w w:val="97"/>
                  <w:sz w:val="16"/>
                  <w:lang w:val="ru-RU"/>
                </w:rPr>
                <w:t>https://worksheets.ru/</w:t>
              </w:r>
            </w:hyperlink>
            <w:r w:rsidR="00F4389E" w:rsidRPr="00000BE7">
              <w:rPr>
                <w:rFonts w:ascii="Times New Roman" w:eastAsia="Times New Roman" w:hAnsi="Times New Roman" w:cs="Times New Roman"/>
                <w:color w:val="000000"/>
                <w:w w:val="97"/>
                <w:sz w:val="16"/>
                <w:lang w:val="ru-RU"/>
              </w:rPr>
              <w:t xml:space="preserve"> </w:t>
            </w:r>
          </w:p>
          <w:p w14:paraId="189B7EBD"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7" w:history="1">
              <w:r w:rsidR="00F4389E" w:rsidRPr="00000BE7">
                <w:rPr>
                  <w:rStyle w:val="aff8"/>
                  <w:rFonts w:ascii="Times New Roman" w:eastAsia="Times New Roman" w:hAnsi="Times New Roman" w:cs="Times New Roman"/>
                  <w:w w:val="97"/>
                  <w:sz w:val="16"/>
                  <w:lang w:val="ru-RU"/>
                </w:rPr>
                <w:t>https://www.liveworksheets.com/</w:t>
              </w:r>
            </w:hyperlink>
            <w:r w:rsidR="00F4389E" w:rsidRPr="00000BE7">
              <w:rPr>
                <w:rFonts w:ascii="Times New Roman" w:eastAsia="Times New Roman" w:hAnsi="Times New Roman" w:cs="Times New Roman"/>
                <w:color w:val="000000"/>
                <w:w w:val="97"/>
                <w:sz w:val="16"/>
                <w:lang w:val="ru-RU"/>
              </w:rPr>
              <w:t xml:space="preserve"> </w:t>
            </w:r>
          </w:p>
          <w:p w14:paraId="2059DF18"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8" w:history="1">
              <w:r w:rsidR="00F4389E" w:rsidRPr="00000BE7">
                <w:rPr>
                  <w:rStyle w:val="aff8"/>
                  <w:rFonts w:ascii="Times New Roman" w:eastAsia="Times New Roman" w:hAnsi="Times New Roman" w:cs="Times New Roman"/>
                  <w:w w:val="97"/>
                  <w:sz w:val="16"/>
                  <w:lang w:val="ru-RU"/>
                </w:rPr>
                <w:t>https://udoba.org/</w:t>
              </w:r>
            </w:hyperlink>
            <w:r w:rsidR="00F4389E" w:rsidRPr="00000BE7">
              <w:rPr>
                <w:rFonts w:ascii="Times New Roman" w:eastAsia="Times New Roman" w:hAnsi="Times New Roman" w:cs="Times New Roman"/>
                <w:color w:val="000000"/>
                <w:w w:val="97"/>
                <w:sz w:val="16"/>
                <w:lang w:val="ru-RU"/>
              </w:rPr>
              <w:t xml:space="preserve"> </w:t>
            </w:r>
          </w:p>
          <w:p w14:paraId="32D06BAB" w14:textId="77777777" w:rsidR="00F4389E"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69" w:history="1">
              <w:r w:rsidR="00F4389E" w:rsidRPr="00000BE7">
                <w:rPr>
                  <w:rStyle w:val="aff8"/>
                  <w:rFonts w:ascii="Times New Roman" w:eastAsia="Times New Roman" w:hAnsi="Times New Roman" w:cs="Times New Roman"/>
                  <w:w w:val="97"/>
                  <w:sz w:val="16"/>
                  <w:lang w:val="ru-RU"/>
                </w:rPr>
                <w:t>https://learningapps.org/</w:t>
              </w:r>
            </w:hyperlink>
            <w:r w:rsidR="00F4389E" w:rsidRPr="00000BE7">
              <w:rPr>
                <w:rFonts w:ascii="Times New Roman" w:eastAsia="Times New Roman" w:hAnsi="Times New Roman" w:cs="Times New Roman"/>
                <w:color w:val="000000"/>
                <w:w w:val="97"/>
                <w:sz w:val="16"/>
                <w:lang w:val="ru-RU"/>
              </w:rPr>
              <w:t xml:space="preserve"> </w:t>
            </w:r>
          </w:p>
          <w:p w14:paraId="00BF51B2" w14:textId="77777777" w:rsidR="00F4389E" w:rsidRPr="00000BE7" w:rsidRDefault="005F30B6" w:rsidP="00BA7D10">
            <w:pPr>
              <w:rPr>
                <w:rFonts w:ascii="Times New Roman" w:hAnsi="Times New Roman" w:cs="Times New Roman"/>
                <w:lang w:val="ru-RU"/>
              </w:rPr>
            </w:pPr>
            <w:hyperlink r:id="rId170" w:history="1">
              <w:r w:rsidR="00F4389E" w:rsidRPr="00000BE7">
                <w:rPr>
                  <w:rStyle w:val="aff8"/>
                  <w:rFonts w:ascii="Times New Roman" w:eastAsia="Times New Roman" w:hAnsi="Times New Roman" w:cs="Times New Roman"/>
                  <w:w w:val="97"/>
                  <w:sz w:val="16"/>
                  <w:lang w:val="ru-RU"/>
                </w:rPr>
                <w:t>https://teachermade.com/</w:t>
              </w:r>
            </w:hyperlink>
          </w:p>
        </w:tc>
      </w:tr>
      <w:tr w:rsidR="00F4389E" w:rsidRPr="00000BE7" w14:paraId="7A5FE82A" w14:textId="77777777" w:rsidTr="00AF1FC3">
        <w:trPr>
          <w:trHeight w:hRule="exact" w:val="348"/>
        </w:trPr>
        <w:tc>
          <w:tcPr>
            <w:tcW w:w="2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59AE4A2" w14:textId="77777777" w:rsidR="00F4389E" w:rsidRPr="00000BE7" w:rsidRDefault="00F4389E">
            <w:pPr>
              <w:autoSpaceDE w:val="0"/>
              <w:autoSpaceDN w:val="0"/>
              <w:spacing w:before="76" w:after="0" w:line="233"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Резервное время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241D033" w14:textId="77777777" w:rsidR="00F4389E" w:rsidRPr="00000BE7" w:rsidRDefault="00F4389E">
            <w:pPr>
              <w:autoSpaceDE w:val="0"/>
              <w:autoSpaceDN w:val="0"/>
              <w:spacing w:before="76" w:after="0" w:line="233"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0</w:t>
            </w:r>
          </w:p>
        </w:tc>
        <w:tc>
          <w:tcPr>
            <w:tcW w:w="12936" w:type="dxa"/>
            <w:gridSpan w:val="6"/>
            <w:tcBorders>
              <w:top w:val="single" w:sz="4" w:space="0" w:color="000000"/>
              <w:left w:val="single" w:sz="4" w:space="0" w:color="000000"/>
              <w:bottom w:val="single" w:sz="4" w:space="0" w:color="000000"/>
              <w:right w:val="single" w:sz="4" w:space="0" w:color="000000"/>
            </w:tcBorders>
          </w:tcPr>
          <w:p w14:paraId="61DD1AF4" w14:textId="32FB37E2" w:rsidR="00F4389E" w:rsidRPr="00000BE7" w:rsidRDefault="00F4389E">
            <w:pPr>
              <w:rPr>
                <w:rFonts w:ascii="Times New Roman" w:hAnsi="Times New Roman" w:cs="Times New Roman"/>
              </w:rPr>
            </w:pPr>
          </w:p>
        </w:tc>
      </w:tr>
      <w:tr w:rsidR="000B344F" w:rsidRPr="00000BE7" w14:paraId="20214718" w14:textId="77777777" w:rsidTr="00AF1FC3">
        <w:trPr>
          <w:trHeight w:hRule="exact" w:val="520"/>
        </w:trPr>
        <w:tc>
          <w:tcPr>
            <w:tcW w:w="227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4C5A982E" w14:textId="77777777" w:rsidR="000B344F" w:rsidRPr="00000BE7" w:rsidRDefault="000B344F">
            <w:pPr>
              <w:autoSpaceDE w:val="0"/>
              <w:autoSpaceDN w:val="0"/>
              <w:spacing w:before="76" w:after="0" w:line="245" w:lineRule="auto"/>
              <w:ind w:left="72" w:right="288"/>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8CFF8B" w14:textId="4F35AE20" w:rsidR="000B344F" w:rsidRPr="00000BE7" w:rsidRDefault="0035457C">
            <w:pPr>
              <w:autoSpaceDE w:val="0"/>
              <w:autoSpaceDN w:val="0"/>
              <w:spacing w:before="76" w:after="0" w:line="233" w:lineRule="auto"/>
              <w:ind w:left="72"/>
              <w:rPr>
                <w:rFonts w:ascii="Times New Roman" w:hAnsi="Times New Roman" w:cs="Times New Roman"/>
                <w:lang w:val="ru-RU"/>
              </w:rPr>
            </w:pPr>
            <w:r w:rsidRPr="00000BE7">
              <w:rPr>
                <w:rFonts w:ascii="Times New Roman" w:eastAsia="Times New Roman" w:hAnsi="Times New Roman" w:cs="Times New Roman"/>
                <w:color w:val="000000"/>
                <w:w w:val="97"/>
                <w:sz w:val="16"/>
                <w:lang w:val="ru-RU"/>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344161" w14:textId="3B427C6F" w:rsidR="000B344F" w:rsidRPr="00000BE7" w:rsidRDefault="000B344F">
            <w:pPr>
              <w:autoSpaceDE w:val="0"/>
              <w:autoSpaceDN w:val="0"/>
              <w:spacing w:before="76" w:after="0" w:line="233" w:lineRule="auto"/>
              <w:ind w:left="72"/>
              <w:rPr>
                <w:rFonts w:ascii="Times New Roman" w:hAnsi="Times New Roman" w:cs="Times New Roman"/>
              </w:rPr>
            </w:pPr>
            <w:r w:rsidRPr="00000BE7">
              <w:rPr>
                <w:rFonts w:ascii="Times New Roman" w:eastAsia="Times New Roman" w:hAnsi="Times New Roman" w:cs="Times New Roman"/>
                <w:color w:val="000000"/>
                <w:w w:val="97"/>
                <w:sz w:val="16"/>
              </w:rPr>
              <w:t>1</w:t>
            </w:r>
          </w:p>
        </w:tc>
        <w:tc>
          <w:tcPr>
            <w:tcW w:w="1059" w:type="dxa"/>
            <w:tcBorders>
              <w:top w:val="single" w:sz="4" w:space="0" w:color="000000"/>
              <w:left w:val="single" w:sz="4" w:space="0" w:color="000000"/>
              <w:bottom w:val="single" w:sz="4" w:space="0" w:color="000000"/>
              <w:right w:val="single" w:sz="4" w:space="0" w:color="000000"/>
            </w:tcBorders>
          </w:tcPr>
          <w:p w14:paraId="63D4668D" w14:textId="73FDBC0A" w:rsidR="000B344F" w:rsidRPr="00000BE7" w:rsidRDefault="000B344F">
            <w:pPr>
              <w:rPr>
                <w:rFonts w:ascii="Times New Roman" w:hAnsi="Times New Roman" w:cs="Times New Roman"/>
                <w:sz w:val="16"/>
                <w:szCs w:val="16"/>
                <w:lang w:val="ru-RU"/>
              </w:rPr>
            </w:pPr>
            <w:r w:rsidRPr="00000BE7">
              <w:rPr>
                <w:rFonts w:ascii="Times New Roman" w:hAnsi="Times New Roman" w:cs="Times New Roman"/>
                <w:sz w:val="16"/>
                <w:szCs w:val="16"/>
                <w:lang w:val="ru-RU"/>
              </w:rPr>
              <w:t>2</w:t>
            </w:r>
          </w:p>
        </w:tc>
        <w:tc>
          <w:tcPr>
            <w:tcW w:w="10773"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4988CCB0" w14:textId="77777777" w:rsidR="000B344F" w:rsidRPr="00000BE7" w:rsidRDefault="000B344F">
            <w:pPr>
              <w:rPr>
                <w:rFonts w:ascii="Times New Roman" w:hAnsi="Times New Roman" w:cs="Times New Roman"/>
              </w:rPr>
            </w:pPr>
          </w:p>
        </w:tc>
      </w:tr>
    </w:tbl>
    <w:p w14:paraId="37B11E50" w14:textId="77777777" w:rsidR="00A3758D" w:rsidRPr="00000BE7" w:rsidRDefault="00A3758D">
      <w:pPr>
        <w:autoSpaceDE w:val="0"/>
        <w:autoSpaceDN w:val="0"/>
        <w:spacing w:after="0" w:line="14" w:lineRule="exact"/>
        <w:rPr>
          <w:rFonts w:ascii="Times New Roman" w:hAnsi="Times New Roman" w:cs="Times New Roman"/>
        </w:rPr>
      </w:pPr>
    </w:p>
    <w:p w14:paraId="20E4BE8D" w14:textId="77777777" w:rsidR="00A3758D" w:rsidRPr="00000BE7" w:rsidRDefault="00A3758D">
      <w:pPr>
        <w:rPr>
          <w:rFonts w:ascii="Times New Roman" w:hAnsi="Times New Roman" w:cs="Times New Roman"/>
        </w:rPr>
        <w:sectPr w:rsidR="00A3758D" w:rsidRPr="00000BE7">
          <w:pgSz w:w="16840" w:h="11900"/>
          <w:pgMar w:top="284" w:right="640" w:bottom="1440" w:left="666" w:header="720" w:footer="720" w:gutter="0"/>
          <w:cols w:space="720" w:equalWidth="0">
            <w:col w:w="15534" w:space="0"/>
          </w:cols>
          <w:docGrid w:linePitch="360"/>
        </w:sectPr>
      </w:pPr>
    </w:p>
    <w:p w14:paraId="026EF8C0" w14:textId="77777777" w:rsidR="00A3758D" w:rsidRPr="00000BE7" w:rsidRDefault="00A3758D">
      <w:pPr>
        <w:autoSpaceDE w:val="0"/>
        <w:autoSpaceDN w:val="0"/>
        <w:spacing w:after="78" w:line="220" w:lineRule="exact"/>
        <w:rPr>
          <w:rFonts w:ascii="Times New Roman" w:hAnsi="Times New Roman" w:cs="Times New Roman"/>
        </w:rPr>
      </w:pPr>
    </w:p>
    <w:p w14:paraId="764982D6" w14:textId="77777777" w:rsidR="00A3758D" w:rsidRPr="00000BE7" w:rsidRDefault="00BA7D10">
      <w:pPr>
        <w:autoSpaceDE w:val="0"/>
        <w:autoSpaceDN w:val="0"/>
        <w:spacing w:after="320" w:line="230" w:lineRule="auto"/>
        <w:rPr>
          <w:rFonts w:ascii="Times New Roman" w:hAnsi="Times New Roman" w:cs="Times New Roman"/>
        </w:rPr>
      </w:pPr>
      <w:r w:rsidRPr="00000BE7">
        <w:rPr>
          <w:rFonts w:ascii="Times New Roman" w:eastAsia="Times New Roman" w:hAnsi="Times New Roman" w:cs="Times New Roman"/>
          <w:b/>
          <w:color w:val="000000"/>
          <w:sz w:val="24"/>
        </w:rPr>
        <w:t xml:space="preserve">ПОУРОЧНОЕ ПЛАНИРОВАНИЕ </w:t>
      </w:r>
    </w:p>
    <w:tbl>
      <w:tblPr>
        <w:tblW w:w="11057" w:type="dxa"/>
        <w:tblInd w:w="-279" w:type="dxa"/>
        <w:tblLayout w:type="fixed"/>
        <w:tblLook w:val="04A0" w:firstRow="1" w:lastRow="0" w:firstColumn="1" w:lastColumn="0" w:noHBand="0" w:noVBand="1"/>
      </w:tblPr>
      <w:tblGrid>
        <w:gridCol w:w="993"/>
        <w:gridCol w:w="2550"/>
        <w:gridCol w:w="569"/>
        <w:gridCol w:w="1417"/>
        <w:gridCol w:w="1276"/>
        <w:gridCol w:w="1559"/>
        <w:gridCol w:w="992"/>
        <w:gridCol w:w="1701"/>
      </w:tblGrid>
      <w:tr w:rsidR="00A3758D" w:rsidRPr="00000BE7" w14:paraId="5762A71B" w14:textId="77777777" w:rsidTr="000B344F">
        <w:trPr>
          <w:trHeight w:hRule="exact" w:val="492"/>
        </w:trPr>
        <w:tc>
          <w:tcPr>
            <w:tcW w:w="99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7D2D4892" w14:textId="77777777" w:rsidR="00A3758D" w:rsidRPr="00000BE7" w:rsidRDefault="00BA7D10">
            <w:pPr>
              <w:autoSpaceDE w:val="0"/>
              <w:autoSpaceDN w:val="0"/>
              <w:spacing w:before="98" w:after="0" w:line="262" w:lineRule="auto"/>
              <w:ind w:left="72" w:right="576"/>
              <w:rPr>
                <w:rFonts w:ascii="Times New Roman" w:hAnsi="Times New Roman" w:cs="Times New Roman"/>
                <w:sz w:val="20"/>
                <w:szCs w:val="20"/>
              </w:rPr>
            </w:pPr>
            <w:r w:rsidRPr="00000BE7">
              <w:rPr>
                <w:rFonts w:ascii="Times New Roman" w:eastAsia="Times New Roman" w:hAnsi="Times New Roman" w:cs="Times New Roman"/>
                <w:b/>
                <w:color w:val="000000"/>
                <w:sz w:val="20"/>
                <w:szCs w:val="20"/>
              </w:rPr>
              <w:t>№</w:t>
            </w:r>
            <w:r w:rsidRPr="00000BE7">
              <w:rPr>
                <w:rFonts w:ascii="Times New Roman" w:hAnsi="Times New Roman" w:cs="Times New Roman"/>
                <w:sz w:val="20"/>
                <w:szCs w:val="20"/>
              </w:rPr>
              <w:br/>
            </w:r>
            <w:r w:rsidRPr="00000BE7">
              <w:rPr>
                <w:rFonts w:ascii="Times New Roman" w:eastAsia="Times New Roman" w:hAnsi="Times New Roman" w:cs="Times New Roman"/>
                <w:b/>
                <w:color w:val="000000"/>
                <w:sz w:val="20"/>
                <w:szCs w:val="20"/>
              </w:rPr>
              <w:t>п/п</w:t>
            </w:r>
          </w:p>
        </w:tc>
        <w:tc>
          <w:tcPr>
            <w:tcW w:w="255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4D46117C" w14:textId="77777777" w:rsidR="00A3758D" w:rsidRPr="00000BE7" w:rsidRDefault="00BA7D10">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b/>
                <w:color w:val="000000"/>
                <w:sz w:val="20"/>
                <w:szCs w:val="20"/>
              </w:rPr>
              <w:t>Тема урока</w:t>
            </w:r>
          </w:p>
        </w:tc>
        <w:tc>
          <w:tcPr>
            <w:tcW w:w="4821"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1419930C" w14:textId="77777777" w:rsidR="00A3758D" w:rsidRPr="00000BE7" w:rsidRDefault="00BA7D10">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b/>
                <w:color w:val="000000"/>
                <w:sz w:val="20"/>
                <w:szCs w:val="20"/>
              </w:rPr>
              <w:t>Количество часов</w:t>
            </w:r>
          </w:p>
        </w:tc>
        <w:tc>
          <w:tcPr>
            <w:tcW w:w="99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42AF466" w14:textId="77777777" w:rsidR="00A3758D" w:rsidRPr="00000BE7" w:rsidRDefault="00BA7D10">
            <w:pPr>
              <w:autoSpaceDE w:val="0"/>
              <w:autoSpaceDN w:val="0"/>
              <w:spacing w:before="98" w:after="0" w:line="262" w:lineRule="auto"/>
              <w:ind w:left="72"/>
              <w:rPr>
                <w:rFonts w:ascii="Times New Roman" w:hAnsi="Times New Roman" w:cs="Times New Roman"/>
                <w:sz w:val="20"/>
                <w:szCs w:val="20"/>
              </w:rPr>
            </w:pPr>
            <w:r w:rsidRPr="00000BE7">
              <w:rPr>
                <w:rFonts w:ascii="Times New Roman" w:eastAsia="Times New Roman" w:hAnsi="Times New Roman" w:cs="Times New Roman"/>
                <w:b/>
                <w:color w:val="000000"/>
                <w:sz w:val="20"/>
                <w:szCs w:val="20"/>
              </w:rPr>
              <w:t xml:space="preserve">Дата </w:t>
            </w:r>
            <w:r w:rsidRPr="00000BE7">
              <w:rPr>
                <w:rFonts w:ascii="Times New Roman" w:hAnsi="Times New Roman" w:cs="Times New Roman"/>
                <w:sz w:val="20"/>
                <w:szCs w:val="20"/>
              </w:rPr>
              <w:br/>
            </w:r>
            <w:r w:rsidRPr="00000BE7">
              <w:rPr>
                <w:rFonts w:ascii="Times New Roman" w:eastAsia="Times New Roman" w:hAnsi="Times New Roman" w:cs="Times New Roman"/>
                <w:b/>
                <w:color w:val="000000"/>
                <w:sz w:val="20"/>
                <w:szCs w:val="20"/>
              </w:rPr>
              <w:t>изучения</w:t>
            </w:r>
          </w:p>
        </w:tc>
        <w:tc>
          <w:tcPr>
            <w:tcW w:w="170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EEEBA01" w14:textId="77777777" w:rsidR="00A3758D" w:rsidRPr="00000BE7" w:rsidRDefault="00BA7D10">
            <w:pPr>
              <w:autoSpaceDE w:val="0"/>
              <w:autoSpaceDN w:val="0"/>
              <w:spacing w:before="98" w:after="0" w:line="262" w:lineRule="auto"/>
              <w:ind w:left="72"/>
              <w:rPr>
                <w:rFonts w:ascii="Times New Roman" w:hAnsi="Times New Roman" w:cs="Times New Roman"/>
                <w:sz w:val="20"/>
                <w:szCs w:val="20"/>
              </w:rPr>
            </w:pPr>
            <w:commentRangeStart w:id="1"/>
            <w:r w:rsidRPr="00000BE7">
              <w:rPr>
                <w:rFonts w:ascii="Times New Roman" w:eastAsia="Times New Roman" w:hAnsi="Times New Roman" w:cs="Times New Roman"/>
                <w:b/>
                <w:color w:val="000000"/>
                <w:sz w:val="20"/>
                <w:szCs w:val="20"/>
              </w:rPr>
              <w:t>Виды</w:t>
            </w:r>
            <w:commentRangeEnd w:id="1"/>
            <w:r w:rsidR="00B07E25" w:rsidRPr="00000BE7">
              <w:rPr>
                <w:rStyle w:val="affb"/>
                <w:rFonts w:ascii="Times New Roman" w:hAnsi="Times New Roman" w:cs="Times New Roman"/>
              </w:rPr>
              <w:commentReference w:id="1"/>
            </w:r>
            <w:r w:rsidRPr="00000BE7">
              <w:rPr>
                <w:rFonts w:ascii="Times New Roman" w:eastAsia="Times New Roman" w:hAnsi="Times New Roman" w:cs="Times New Roman"/>
                <w:b/>
                <w:color w:val="000000"/>
                <w:sz w:val="20"/>
                <w:szCs w:val="20"/>
              </w:rPr>
              <w:t xml:space="preserve">, </w:t>
            </w:r>
            <w:commentRangeStart w:id="2"/>
            <w:r w:rsidRPr="00000BE7">
              <w:rPr>
                <w:rFonts w:ascii="Times New Roman" w:eastAsia="Times New Roman" w:hAnsi="Times New Roman" w:cs="Times New Roman"/>
                <w:b/>
                <w:color w:val="000000"/>
                <w:sz w:val="20"/>
                <w:szCs w:val="20"/>
              </w:rPr>
              <w:t xml:space="preserve">формы </w:t>
            </w:r>
            <w:commentRangeEnd w:id="2"/>
            <w:r w:rsidR="00517DB9" w:rsidRPr="00000BE7">
              <w:rPr>
                <w:rStyle w:val="affb"/>
                <w:rFonts w:ascii="Times New Roman" w:hAnsi="Times New Roman" w:cs="Times New Roman"/>
              </w:rPr>
              <w:commentReference w:id="2"/>
            </w:r>
            <w:r w:rsidRPr="00000BE7">
              <w:rPr>
                <w:rFonts w:ascii="Times New Roman" w:eastAsia="Times New Roman" w:hAnsi="Times New Roman" w:cs="Times New Roman"/>
                <w:b/>
                <w:color w:val="000000"/>
                <w:sz w:val="20"/>
                <w:szCs w:val="20"/>
              </w:rPr>
              <w:t>контроля</w:t>
            </w:r>
          </w:p>
        </w:tc>
      </w:tr>
      <w:tr w:rsidR="009F5CFA" w:rsidRPr="00000BE7" w14:paraId="6DC0D6E2" w14:textId="77777777" w:rsidTr="000B344F">
        <w:trPr>
          <w:trHeight w:hRule="exact" w:val="1471"/>
        </w:trPr>
        <w:tc>
          <w:tcPr>
            <w:tcW w:w="993" w:type="dxa"/>
            <w:vMerge/>
            <w:tcBorders>
              <w:top w:val="single" w:sz="4" w:space="0" w:color="000000"/>
              <w:left w:val="single" w:sz="4" w:space="0" w:color="000000"/>
              <w:bottom w:val="single" w:sz="4" w:space="0" w:color="000000"/>
              <w:right w:val="single" w:sz="4" w:space="0" w:color="000000"/>
            </w:tcBorders>
          </w:tcPr>
          <w:p w14:paraId="7EB1A2A0" w14:textId="77777777" w:rsidR="009F5CFA" w:rsidRPr="00000BE7" w:rsidRDefault="009F5CFA">
            <w:pPr>
              <w:rPr>
                <w:rFonts w:ascii="Times New Roman" w:hAnsi="Times New Roman" w:cs="Times New Roman"/>
              </w:rPr>
            </w:pPr>
          </w:p>
        </w:tc>
        <w:tc>
          <w:tcPr>
            <w:tcW w:w="2550" w:type="dxa"/>
            <w:vMerge/>
            <w:tcBorders>
              <w:top w:val="single" w:sz="4" w:space="0" w:color="000000"/>
              <w:left w:val="single" w:sz="4" w:space="0" w:color="000000"/>
              <w:bottom w:val="single" w:sz="4" w:space="0" w:color="000000"/>
              <w:right w:val="single" w:sz="4" w:space="0" w:color="000000"/>
            </w:tcBorders>
          </w:tcPr>
          <w:p w14:paraId="7FB8E2EF" w14:textId="77777777" w:rsidR="009F5CFA" w:rsidRPr="00000BE7" w:rsidRDefault="009F5CFA">
            <w:pPr>
              <w:rPr>
                <w:rFonts w:ascii="Times New Roman" w:hAnsi="Times New Roman" w:cs="Times New Roman"/>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72E6F31E"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b/>
                <w:color w:val="000000"/>
                <w:sz w:val="20"/>
                <w:szCs w:val="20"/>
              </w:rPr>
              <w:t xml:space="preserve">всего </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9AF53" w14:textId="77777777" w:rsidR="009F5CFA" w:rsidRPr="00000BE7" w:rsidRDefault="009F5CFA">
            <w:pPr>
              <w:autoSpaceDE w:val="0"/>
              <w:autoSpaceDN w:val="0"/>
              <w:spacing w:before="98" w:after="0" w:line="262" w:lineRule="auto"/>
              <w:ind w:left="72"/>
              <w:rPr>
                <w:rFonts w:ascii="Times New Roman" w:hAnsi="Times New Roman" w:cs="Times New Roman"/>
                <w:sz w:val="20"/>
                <w:szCs w:val="20"/>
              </w:rPr>
            </w:pPr>
            <w:r w:rsidRPr="00000BE7">
              <w:rPr>
                <w:rFonts w:ascii="Times New Roman" w:eastAsia="Times New Roman" w:hAnsi="Times New Roman" w:cs="Times New Roman"/>
                <w:b/>
                <w:color w:val="000000"/>
                <w:sz w:val="20"/>
                <w:szCs w:val="20"/>
              </w:rPr>
              <w:t>контрольные работы</w:t>
            </w: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0B97CC83" w14:textId="77777777" w:rsidR="009F5CFA" w:rsidRPr="00000BE7" w:rsidRDefault="00713459">
            <w:pPr>
              <w:autoSpaceDE w:val="0"/>
              <w:autoSpaceDN w:val="0"/>
              <w:spacing w:before="98" w:after="0" w:line="262" w:lineRule="auto"/>
              <w:ind w:left="72"/>
              <w:rPr>
                <w:rFonts w:ascii="Times New Roman" w:hAnsi="Times New Roman" w:cs="Times New Roman"/>
                <w:sz w:val="20"/>
                <w:szCs w:val="20"/>
                <w:lang w:val="ru-RU"/>
              </w:rPr>
            </w:pPr>
            <w:r w:rsidRPr="00000BE7">
              <w:rPr>
                <w:rFonts w:ascii="Times New Roman" w:eastAsia="Times New Roman" w:hAnsi="Times New Roman" w:cs="Times New Roman"/>
                <w:b/>
                <w:color w:val="000000"/>
                <w:sz w:val="20"/>
                <w:szCs w:val="20"/>
                <w:lang w:val="ru-RU"/>
              </w:rPr>
              <w:t>пров.работы</w:t>
            </w:r>
          </w:p>
        </w:tc>
        <w:tc>
          <w:tcPr>
            <w:tcW w:w="1559" w:type="dxa"/>
            <w:tcBorders>
              <w:top w:val="single" w:sz="4" w:space="0" w:color="000000"/>
              <w:left w:val="single" w:sz="4" w:space="0" w:color="auto"/>
              <w:bottom w:val="single" w:sz="4" w:space="0" w:color="000000"/>
              <w:right w:val="single" w:sz="4" w:space="0" w:color="000000"/>
            </w:tcBorders>
          </w:tcPr>
          <w:p w14:paraId="598D6A65" w14:textId="77777777" w:rsidR="009F5CFA" w:rsidRPr="00000BE7" w:rsidRDefault="00713459" w:rsidP="009F5CFA">
            <w:pPr>
              <w:autoSpaceDE w:val="0"/>
              <w:autoSpaceDN w:val="0"/>
              <w:spacing w:before="98" w:after="0" w:line="262" w:lineRule="auto"/>
              <w:rPr>
                <w:rFonts w:ascii="Times New Roman" w:hAnsi="Times New Roman" w:cs="Times New Roman"/>
                <w:b/>
                <w:sz w:val="20"/>
                <w:szCs w:val="20"/>
                <w:lang w:val="ru-RU"/>
              </w:rPr>
            </w:pPr>
            <w:r w:rsidRPr="00000BE7">
              <w:rPr>
                <w:rFonts w:ascii="Times New Roman" w:hAnsi="Times New Roman" w:cs="Times New Roman"/>
                <w:b/>
                <w:sz w:val="20"/>
                <w:szCs w:val="20"/>
                <w:lang w:val="ru-RU"/>
              </w:rPr>
              <w:t>практ</w:t>
            </w:r>
            <w:r w:rsidR="009F5CFA" w:rsidRPr="00000BE7">
              <w:rPr>
                <w:rFonts w:ascii="Times New Roman" w:hAnsi="Times New Roman" w:cs="Times New Roman"/>
                <w:b/>
                <w:sz w:val="20"/>
                <w:szCs w:val="20"/>
                <w:lang w:val="ru-RU"/>
              </w:rPr>
              <w:t>.работы</w:t>
            </w:r>
          </w:p>
        </w:tc>
        <w:tc>
          <w:tcPr>
            <w:tcW w:w="992" w:type="dxa"/>
            <w:vMerge/>
            <w:tcBorders>
              <w:top w:val="single" w:sz="4" w:space="0" w:color="000000"/>
              <w:left w:val="single" w:sz="4" w:space="0" w:color="000000"/>
              <w:bottom w:val="single" w:sz="4" w:space="0" w:color="000000"/>
              <w:right w:val="single" w:sz="4" w:space="0" w:color="000000"/>
            </w:tcBorders>
          </w:tcPr>
          <w:p w14:paraId="2137965C" w14:textId="77777777" w:rsidR="009F5CFA" w:rsidRPr="00000BE7" w:rsidRDefault="009F5CFA">
            <w:pPr>
              <w:rPr>
                <w:rFonts w:ascii="Times New Roman" w:hAnsi="Times New Roman" w:cs="Times New Roman"/>
              </w:rPr>
            </w:pPr>
          </w:p>
        </w:tc>
        <w:tc>
          <w:tcPr>
            <w:tcW w:w="1701" w:type="dxa"/>
            <w:vMerge/>
            <w:tcBorders>
              <w:top w:val="single" w:sz="4" w:space="0" w:color="000000"/>
              <w:left w:val="single" w:sz="4" w:space="0" w:color="000000"/>
              <w:bottom w:val="single" w:sz="4" w:space="0" w:color="000000"/>
              <w:right w:val="single" w:sz="4" w:space="0" w:color="000000"/>
            </w:tcBorders>
          </w:tcPr>
          <w:p w14:paraId="6C900FF3" w14:textId="77777777" w:rsidR="009F5CFA" w:rsidRPr="00000BE7" w:rsidRDefault="009F5CFA">
            <w:pPr>
              <w:rPr>
                <w:rFonts w:ascii="Times New Roman" w:hAnsi="Times New Roman" w:cs="Times New Roman"/>
              </w:rPr>
            </w:pPr>
          </w:p>
        </w:tc>
      </w:tr>
      <w:tr w:rsidR="00185960" w:rsidRPr="00000BE7" w14:paraId="52EC8838" w14:textId="77777777" w:rsidTr="00082D16">
        <w:trPr>
          <w:trHeight w:hRule="exact" w:val="982"/>
        </w:trPr>
        <w:tc>
          <w:tcPr>
            <w:tcW w:w="11057" w:type="dxa"/>
            <w:gridSpan w:val="8"/>
            <w:tcBorders>
              <w:top w:val="single" w:sz="4" w:space="0" w:color="000000"/>
              <w:left w:val="single" w:sz="4" w:space="0" w:color="000000"/>
              <w:bottom w:val="single" w:sz="4" w:space="0" w:color="000000"/>
              <w:right w:val="single" w:sz="4" w:space="0" w:color="000000"/>
            </w:tcBorders>
          </w:tcPr>
          <w:p w14:paraId="7B8322FD" w14:textId="32BE316F" w:rsidR="00185960" w:rsidRPr="00000BE7" w:rsidRDefault="00185960">
            <w:pPr>
              <w:rPr>
                <w:rFonts w:ascii="Times New Roman" w:hAnsi="Times New Roman" w:cs="Times New Roman"/>
                <w:sz w:val="20"/>
                <w:szCs w:val="20"/>
                <w:lang w:val="ru-RU"/>
              </w:rPr>
            </w:pPr>
            <w:r w:rsidRPr="00000BE7">
              <w:rPr>
                <w:rFonts w:ascii="Times New Roman" w:hAnsi="Times New Roman" w:cs="Times New Roman"/>
                <w:sz w:val="20"/>
                <w:szCs w:val="20"/>
                <w:lang w:val="ru-RU"/>
              </w:rPr>
              <w:t xml:space="preserve">                                    </w:t>
            </w:r>
            <w:r w:rsidR="00082D16" w:rsidRPr="00000BE7">
              <w:rPr>
                <w:rFonts w:ascii="Times New Roman" w:hAnsi="Times New Roman" w:cs="Times New Roman"/>
                <w:sz w:val="20"/>
                <w:szCs w:val="20"/>
                <w:lang w:val="ru-RU"/>
              </w:rPr>
              <w:t xml:space="preserve">              </w:t>
            </w:r>
            <w:r w:rsidRPr="00000BE7">
              <w:rPr>
                <w:rFonts w:ascii="Times New Roman" w:hAnsi="Times New Roman" w:cs="Times New Roman"/>
                <w:sz w:val="20"/>
                <w:szCs w:val="20"/>
                <w:lang w:val="ru-RU"/>
              </w:rPr>
              <w:t>В учебнике тем</w:t>
            </w:r>
            <w:r w:rsidR="001D0D9B" w:rsidRPr="00000BE7">
              <w:rPr>
                <w:rFonts w:ascii="Times New Roman" w:hAnsi="Times New Roman" w:cs="Times New Roman"/>
                <w:sz w:val="20"/>
                <w:szCs w:val="20"/>
                <w:lang w:val="ru-RU"/>
              </w:rPr>
              <w:t>а «Былины» относи</w:t>
            </w:r>
            <w:r w:rsidRPr="00000BE7">
              <w:rPr>
                <w:rFonts w:ascii="Times New Roman" w:hAnsi="Times New Roman" w:cs="Times New Roman"/>
                <w:sz w:val="20"/>
                <w:szCs w:val="20"/>
                <w:lang w:val="ru-RU"/>
              </w:rPr>
              <w:t>тся к разделу «Летописи. Былины. Жития».</w:t>
            </w:r>
          </w:p>
          <w:p w14:paraId="7FBB63B1" w14:textId="4F20D78F" w:rsidR="00185960" w:rsidRPr="00000BE7" w:rsidRDefault="00082D16">
            <w:pPr>
              <w:rPr>
                <w:rFonts w:ascii="Times New Roman" w:hAnsi="Times New Roman" w:cs="Times New Roman"/>
                <w:lang w:val="ru-RU"/>
              </w:rPr>
            </w:pPr>
            <w:r w:rsidRPr="00000BE7">
              <w:rPr>
                <w:rFonts w:ascii="Times New Roman" w:hAnsi="Times New Roman" w:cs="Times New Roman"/>
                <w:sz w:val="20"/>
                <w:szCs w:val="20"/>
                <w:lang w:val="ru-RU"/>
              </w:rPr>
              <w:t xml:space="preserve">                        </w:t>
            </w:r>
            <w:r w:rsidR="001D0D9B" w:rsidRPr="00000BE7">
              <w:rPr>
                <w:rFonts w:ascii="Times New Roman" w:hAnsi="Times New Roman" w:cs="Times New Roman"/>
                <w:sz w:val="20"/>
                <w:szCs w:val="20"/>
                <w:lang w:val="ru-RU"/>
              </w:rPr>
              <w:t xml:space="preserve">      </w:t>
            </w:r>
            <w:r w:rsidRPr="00000BE7">
              <w:rPr>
                <w:rFonts w:ascii="Times New Roman" w:hAnsi="Times New Roman" w:cs="Times New Roman"/>
                <w:sz w:val="20"/>
                <w:szCs w:val="20"/>
                <w:lang w:val="ru-RU"/>
              </w:rPr>
              <w:t xml:space="preserve"> </w:t>
            </w:r>
            <w:r w:rsidR="001D0D9B" w:rsidRPr="00000BE7">
              <w:rPr>
                <w:rFonts w:ascii="Times New Roman" w:hAnsi="Times New Roman" w:cs="Times New Roman"/>
                <w:sz w:val="20"/>
                <w:szCs w:val="20"/>
                <w:lang w:val="ru-RU"/>
              </w:rPr>
              <w:t>В тематическом планировании  относи</w:t>
            </w:r>
            <w:r w:rsidR="00185960" w:rsidRPr="00000BE7">
              <w:rPr>
                <w:rFonts w:ascii="Times New Roman" w:hAnsi="Times New Roman" w:cs="Times New Roman"/>
                <w:sz w:val="20"/>
                <w:szCs w:val="20"/>
                <w:lang w:val="ru-RU"/>
              </w:rPr>
              <w:t>тся к разделу «Фольклор (устное народно творчество)»</w:t>
            </w:r>
          </w:p>
        </w:tc>
      </w:tr>
      <w:tr w:rsidR="009F5CFA" w:rsidRPr="00000BE7" w14:paraId="08C517AC" w14:textId="77777777" w:rsidTr="00082D16">
        <w:trPr>
          <w:trHeight w:hRule="exact" w:val="2066"/>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1A0094D0"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CD2F8C2" w14:textId="77777777" w:rsidR="00B66009" w:rsidRPr="00000BE7" w:rsidRDefault="00633F7E" w:rsidP="00B66009">
            <w:pPr>
              <w:shd w:val="clear" w:color="auto" w:fill="FFFFFF" w:themeFill="background1"/>
              <w:rPr>
                <w:rFonts w:ascii="Times New Roman" w:hAnsi="Times New Roman" w:cs="Times New Roman"/>
                <w:lang w:val="ru-RU"/>
              </w:rPr>
            </w:pPr>
            <w:r w:rsidRPr="00000BE7">
              <w:rPr>
                <w:rFonts w:ascii="Times New Roman" w:hAnsi="Times New Roman" w:cs="Times New Roman"/>
                <w:bCs/>
                <w:sz w:val="20"/>
                <w:szCs w:val="20"/>
                <w:lang w:val="ru-RU"/>
              </w:rPr>
              <w:t>Знакомство с учебником по литературному чтению.</w:t>
            </w:r>
            <w:r w:rsidRPr="00000BE7">
              <w:rPr>
                <w:rFonts w:ascii="Times New Roman" w:hAnsi="Times New Roman" w:cs="Times New Roman"/>
                <w:lang w:val="ru-RU"/>
              </w:rPr>
              <w:t xml:space="preserve"> </w:t>
            </w:r>
            <w:r w:rsidR="00B66009" w:rsidRPr="00000BE7">
              <w:rPr>
                <w:rFonts w:ascii="Times New Roman" w:hAnsi="Times New Roman" w:cs="Times New Roman"/>
                <w:color w:val="000000"/>
                <w:sz w:val="20"/>
                <w:szCs w:val="20"/>
                <w:shd w:val="clear" w:color="auto" w:fill="F7F5F5"/>
                <w:lang w:val="ru-RU"/>
              </w:rPr>
              <w:t xml:space="preserve">Введение в тему. </w:t>
            </w:r>
            <w:r w:rsidR="00B66009"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5EC0074D" w14:textId="7F42480C" w:rsidR="004B176A" w:rsidRPr="00000BE7" w:rsidRDefault="004B176A" w:rsidP="00633F7E">
            <w:pPr>
              <w:shd w:val="clear" w:color="auto" w:fill="FFFFFF" w:themeFill="background1"/>
              <w:rPr>
                <w:rFonts w:ascii="Times New Roman" w:hAnsi="Times New Roman" w:cs="Times New Roman"/>
                <w:lang w:val="ru-RU"/>
              </w:rPr>
            </w:pPr>
          </w:p>
          <w:p w14:paraId="730E4EBC" w14:textId="77777777" w:rsidR="00540D13" w:rsidRPr="00000BE7" w:rsidRDefault="00540D13" w:rsidP="00540D13">
            <w:pPr>
              <w:shd w:val="clear" w:color="auto" w:fill="FFFFFF" w:themeFill="background1"/>
              <w:rPr>
                <w:rFonts w:ascii="Times New Roman" w:hAnsi="Times New Roman" w:cs="Times New Roman"/>
                <w:bCs/>
                <w:sz w:val="20"/>
                <w:szCs w:val="20"/>
                <w:lang w:val="ru-RU"/>
              </w:rPr>
            </w:pPr>
          </w:p>
          <w:p w14:paraId="06EF7BAF" w14:textId="77777777" w:rsidR="006C280C" w:rsidRPr="00000BE7" w:rsidRDefault="00540D13" w:rsidP="007A1361">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color w:val="000000"/>
                <w:sz w:val="20"/>
                <w:szCs w:val="20"/>
                <w:shd w:val="clear" w:color="auto" w:fill="F7F5F5"/>
                <w:lang w:val="ru-RU"/>
              </w:rPr>
              <w:t xml:space="preserve"> </w:t>
            </w:r>
          </w:p>
          <w:p w14:paraId="2C68A5F1" w14:textId="77777777" w:rsidR="009F5CFA" w:rsidRPr="00000BE7" w:rsidRDefault="006C280C" w:rsidP="007A1361">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 </w:t>
            </w:r>
            <w:r w:rsidR="009F5CFA" w:rsidRPr="00000BE7">
              <w:rPr>
                <w:rFonts w:ascii="Times New Roman" w:hAnsi="Times New Roman" w:cs="Times New Roman"/>
                <w:bCs/>
                <w:sz w:val="20"/>
                <w:szCs w:val="20"/>
                <w:lang w:val="ru-RU"/>
              </w:rPr>
              <w:t xml:space="preserve"> </w:t>
            </w:r>
            <w:r w:rsidRPr="00000BE7">
              <w:rPr>
                <w:rFonts w:ascii="Times New Roman" w:hAnsi="Times New Roman" w:cs="Times New Roman"/>
                <w:bCs/>
                <w:sz w:val="20"/>
                <w:szCs w:val="20"/>
                <w:lang w:val="ru-RU"/>
              </w:rPr>
              <w:t xml:space="preserve"> </w:t>
            </w:r>
          </w:p>
          <w:p w14:paraId="45B2DF53" w14:textId="77777777" w:rsidR="009F5CFA" w:rsidRPr="00000BE7" w:rsidRDefault="009F5CFA" w:rsidP="00EA64EF">
            <w:pPr>
              <w:shd w:val="clear" w:color="auto" w:fill="FFFFFF" w:themeFill="background1"/>
              <w:rPr>
                <w:rFonts w:ascii="Times New Roman" w:hAnsi="Times New Roman" w:cs="Times New Roman"/>
                <w:sz w:val="20"/>
                <w:szCs w:val="20"/>
                <w:lang w:val="ru-RU"/>
              </w:rPr>
            </w:pPr>
          </w:p>
          <w:p w14:paraId="7A2E45A5"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5C32CA9E"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393FD05" w14:textId="77777777" w:rsidR="009F5CFA" w:rsidRPr="00000BE7" w:rsidRDefault="009F5CFA">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7F5E78B0" w14:textId="77777777" w:rsidR="009F5CFA" w:rsidRPr="00000BE7" w:rsidRDefault="009F5CFA">
            <w:pPr>
              <w:rPr>
                <w:rFonts w:ascii="Times New Roman" w:hAnsi="Times New Roman" w:cs="Times New Roman"/>
              </w:rPr>
            </w:pPr>
          </w:p>
        </w:tc>
        <w:tc>
          <w:tcPr>
            <w:tcW w:w="1559" w:type="dxa"/>
            <w:tcBorders>
              <w:top w:val="single" w:sz="4" w:space="0" w:color="000000"/>
              <w:left w:val="single" w:sz="4" w:space="0" w:color="auto"/>
              <w:bottom w:val="single" w:sz="4" w:space="0" w:color="000000"/>
              <w:right w:val="single" w:sz="4" w:space="0" w:color="000000"/>
            </w:tcBorders>
          </w:tcPr>
          <w:p w14:paraId="6648E9E7" w14:textId="77777777" w:rsidR="009F5CFA" w:rsidRPr="00000BE7" w:rsidRDefault="009F5CFA">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422766" w14:textId="04F08353"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E3DCA" w14:textId="76041C10" w:rsidR="007E474A" w:rsidRPr="00000BE7" w:rsidRDefault="007E474A" w:rsidP="00F90370">
            <w:pPr>
              <w:rPr>
                <w:rFonts w:ascii="Times New Roman" w:hAnsi="Times New Roman" w:cs="Times New Roman"/>
                <w:sz w:val="20"/>
                <w:szCs w:val="20"/>
                <w:lang w:val="ru-RU"/>
              </w:rPr>
            </w:pPr>
            <w:r w:rsidRPr="00000BE7">
              <w:rPr>
                <w:rFonts w:ascii="Times New Roman" w:hAnsi="Times New Roman" w:cs="Times New Roman"/>
                <w:color w:val="000000"/>
                <w:sz w:val="20"/>
                <w:szCs w:val="20"/>
                <w:shd w:val="clear" w:color="auto" w:fill="F7FDF7"/>
                <w:lang w:val="ru-RU"/>
              </w:rPr>
              <w:t>Текущий контроль</w:t>
            </w:r>
          </w:p>
        </w:tc>
      </w:tr>
      <w:tr w:rsidR="004B176A" w:rsidRPr="00000BE7" w14:paraId="58515B04" w14:textId="77777777" w:rsidTr="00082D16">
        <w:trPr>
          <w:trHeight w:hRule="exact" w:val="1982"/>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414DF061" w14:textId="4547FCAE" w:rsidR="004B176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60B91E0" w14:textId="04A66C8C" w:rsidR="004B176A" w:rsidRPr="00000BE7" w:rsidRDefault="004B176A" w:rsidP="00633F7E">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color w:val="000000"/>
                <w:sz w:val="20"/>
                <w:szCs w:val="20"/>
                <w:shd w:val="clear" w:color="auto" w:fill="F7F5F5"/>
                <w:lang w:val="ru-RU"/>
              </w:rPr>
              <w:t xml:space="preserve">Фольклор как народная духовная культура. Герой былины — защитник страны. </w:t>
            </w:r>
            <w:r w:rsidRPr="00000BE7">
              <w:rPr>
                <w:rFonts w:ascii="Times New Roman" w:hAnsi="Times New Roman" w:cs="Times New Roman"/>
                <w:sz w:val="20"/>
                <w:szCs w:val="20"/>
                <w:lang w:val="ru-RU"/>
              </w:rPr>
              <w:t>Поэтический текст былины «Ильины три поездочки». Сказочный характер былины.</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83A01" w14:textId="2FF1184E" w:rsidR="004B176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3C062D54" w14:textId="77777777" w:rsidR="004B176A" w:rsidRPr="00000BE7" w:rsidRDefault="004B176A">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5405B7BF" w14:textId="77777777" w:rsidR="004B176A" w:rsidRPr="00000BE7" w:rsidRDefault="004B176A">
            <w:pPr>
              <w:rPr>
                <w:rFonts w:ascii="Times New Roman" w:hAnsi="Times New Roman" w:cs="Times New Roman"/>
              </w:rPr>
            </w:pPr>
          </w:p>
        </w:tc>
        <w:tc>
          <w:tcPr>
            <w:tcW w:w="1559" w:type="dxa"/>
            <w:tcBorders>
              <w:top w:val="single" w:sz="4" w:space="0" w:color="000000"/>
              <w:left w:val="single" w:sz="4" w:space="0" w:color="auto"/>
              <w:bottom w:val="single" w:sz="4" w:space="0" w:color="000000"/>
              <w:right w:val="single" w:sz="4" w:space="0" w:color="000000"/>
            </w:tcBorders>
          </w:tcPr>
          <w:p w14:paraId="7A66F81E" w14:textId="77777777" w:rsidR="004B176A" w:rsidRPr="00000BE7" w:rsidRDefault="004B176A">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5B49A004" w14:textId="19EABE4D" w:rsidR="004B176A" w:rsidRPr="00000BE7" w:rsidRDefault="004A0B7F">
            <w:pPr>
              <w:rPr>
                <w:rFonts w:ascii="Times New Roman" w:hAnsi="Times New Roman" w:cs="Times New Roman"/>
                <w:lang w:val="ru-RU"/>
              </w:rPr>
            </w:pPr>
            <w:r w:rsidRPr="00000BE7">
              <w:rPr>
                <w:rFonts w:ascii="Times New Roman" w:hAnsi="Times New Roman" w:cs="Times New Roman"/>
                <w:lang w:val="ru-RU"/>
              </w:rPr>
              <w:t>2.09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28CA2E1" w14:textId="373B38F0" w:rsidR="004B176A" w:rsidRPr="00000BE7" w:rsidRDefault="00E25FAB" w:rsidP="00F90370">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tc>
      </w:tr>
      <w:tr w:rsidR="001F298A" w:rsidRPr="00000BE7" w14:paraId="5EA1E073" w14:textId="77777777" w:rsidTr="009033A5">
        <w:trPr>
          <w:trHeight w:hRule="exact" w:val="2549"/>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70FFC00F" w14:textId="75B56F75" w:rsidR="001F298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3.</w:t>
            </w:r>
          </w:p>
        </w:tc>
        <w:tc>
          <w:tcPr>
            <w:tcW w:w="255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E77E9C6" w14:textId="69274398" w:rsidR="001F298A" w:rsidRPr="00000BE7" w:rsidRDefault="009033A5" w:rsidP="00633F7E">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sz w:val="20"/>
                <w:szCs w:val="20"/>
                <w:lang w:val="ru-RU"/>
              </w:rPr>
              <w:t>Прозаический текст былины в пересказе Н. Карнауховой. Сравнение поэтического и прозаического текстов.</w:t>
            </w:r>
            <w:r w:rsidRPr="00000BE7">
              <w:rPr>
                <w:rFonts w:ascii="Times New Roman" w:hAnsi="Times New Roman" w:cs="Times New Roman"/>
                <w:color w:val="000000"/>
                <w:sz w:val="20"/>
                <w:szCs w:val="20"/>
                <w:shd w:val="clear" w:color="auto" w:fill="F7F5F5"/>
                <w:lang w:val="ru-RU"/>
              </w:rPr>
              <w:t xml:space="preserve"> Образы русских богатырей: Ильи Муромца, Алёши Поповича, Добрыни Никитича. </w:t>
            </w:r>
            <w:r w:rsidRPr="00000BE7">
              <w:rPr>
                <w:rFonts w:ascii="Times New Roman" w:hAnsi="Times New Roman" w:cs="Times New Roman"/>
                <w:bCs/>
                <w:sz w:val="20"/>
                <w:szCs w:val="20"/>
                <w:lang w:val="ru-RU"/>
              </w:rPr>
              <w:t xml:space="preserve"> </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7950212D" w14:textId="498289E6" w:rsidR="001F298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1215A9CC" w14:textId="77777777" w:rsidR="001F298A" w:rsidRPr="00000BE7" w:rsidRDefault="001F298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641FA0B1" w14:textId="77777777" w:rsidR="001F298A" w:rsidRPr="00000BE7" w:rsidRDefault="001F298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2C649F3D" w14:textId="77777777" w:rsidR="001F298A" w:rsidRPr="00000BE7" w:rsidRDefault="001F298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3DA115" w14:textId="5D935DD2" w:rsidR="001F298A" w:rsidRPr="00000BE7" w:rsidRDefault="004A0B7F">
            <w:pPr>
              <w:rPr>
                <w:rFonts w:ascii="Times New Roman" w:hAnsi="Times New Roman" w:cs="Times New Roman"/>
                <w:lang w:val="ru-RU"/>
              </w:rPr>
            </w:pPr>
            <w:r w:rsidRPr="00000BE7">
              <w:rPr>
                <w:rFonts w:ascii="Times New Roman" w:hAnsi="Times New Roman" w:cs="Times New Roman"/>
                <w:lang w:val="ru-RU"/>
              </w:rPr>
              <w:t>5.09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765965C3" w14:textId="4E852D87" w:rsidR="001F298A" w:rsidRPr="00000BE7" w:rsidRDefault="00E25FAB" w:rsidP="00F90370">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tc>
      </w:tr>
      <w:tr w:rsidR="009F5CFA" w:rsidRPr="00000BE7" w14:paraId="2957EAD9" w14:textId="77777777" w:rsidTr="000B344F">
        <w:trPr>
          <w:trHeight w:hRule="exact" w:val="2259"/>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0C29D830" w14:textId="2A2D3F3A"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4</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C576479" w14:textId="77777777" w:rsidR="00633F7E" w:rsidRPr="00000BE7" w:rsidRDefault="00633F7E" w:rsidP="00633F7E">
            <w:pPr>
              <w:shd w:val="clear" w:color="auto" w:fill="FFFFFF" w:themeFill="background1"/>
              <w:rPr>
                <w:rFonts w:ascii="Times New Roman" w:hAnsi="Times New Roman" w:cs="Times New Roman"/>
                <w:color w:val="000000"/>
                <w:sz w:val="20"/>
                <w:szCs w:val="20"/>
                <w:shd w:val="clear" w:color="auto" w:fill="F7F5F5"/>
                <w:lang w:val="ru-RU"/>
              </w:rPr>
            </w:pPr>
            <w:commentRangeStart w:id="3"/>
            <w:r w:rsidRPr="00000BE7">
              <w:rPr>
                <w:rFonts w:ascii="Times New Roman" w:hAnsi="Times New Roman" w:cs="Times New Roman"/>
                <w:color w:val="000000"/>
                <w:sz w:val="20"/>
                <w:szCs w:val="20"/>
                <w:shd w:val="clear" w:color="auto" w:fill="F7F5F5"/>
                <w:lang w:val="ru-RU"/>
              </w:rPr>
              <w:t xml:space="preserve">Представление о многообразии видов фольклора: словесный, музыкальный, обрядовый (календарный). </w:t>
            </w:r>
            <w:commentRangeEnd w:id="3"/>
            <w:r w:rsidR="000B344F" w:rsidRPr="00000BE7">
              <w:rPr>
                <w:rStyle w:val="affb"/>
                <w:rFonts w:ascii="Times New Roman" w:hAnsi="Times New Roman" w:cs="Times New Roman"/>
              </w:rPr>
              <w:commentReference w:id="3"/>
            </w:r>
          </w:p>
          <w:p w14:paraId="7FB645A1" w14:textId="77777777" w:rsidR="00633F7E" w:rsidRPr="00000BE7" w:rsidRDefault="00633F7E" w:rsidP="00633F7E">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color w:val="000000"/>
                <w:sz w:val="20"/>
                <w:szCs w:val="20"/>
                <w:shd w:val="clear" w:color="auto" w:fill="F7F5F5"/>
                <w:lang w:val="ru-RU"/>
              </w:rPr>
              <w:t>(нет в учебнике)</w:t>
            </w:r>
          </w:p>
          <w:p w14:paraId="0E9A3C55" w14:textId="77777777" w:rsidR="00540D13" w:rsidRPr="00000BE7" w:rsidRDefault="00633F7E" w:rsidP="00540D13">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 </w:t>
            </w:r>
          </w:p>
          <w:p w14:paraId="4E0952AF" w14:textId="77777777" w:rsidR="009F5CFA" w:rsidRPr="00000BE7" w:rsidRDefault="006C280C" w:rsidP="006C280C">
            <w:pPr>
              <w:shd w:val="clear" w:color="auto" w:fill="FFFFFF" w:themeFill="background1"/>
              <w:rPr>
                <w:rFonts w:ascii="Times New Roman" w:hAnsi="Times New Roman" w:cs="Times New Roman"/>
                <w:bCs/>
                <w:sz w:val="24"/>
                <w:szCs w:val="24"/>
                <w:lang w:val="ru-RU"/>
              </w:rPr>
            </w:pPr>
            <w:r w:rsidRPr="00000BE7">
              <w:rPr>
                <w:rFonts w:ascii="Times New Roman" w:hAnsi="Times New Roman" w:cs="Times New Roman"/>
                <w:bCs/>
                <w:sz w:val="20"/>
                <w:szCs w:val="20"/>
                <w:lang w:val="ru-RU"/>
              </w:rPr>
              <w:t xml:space="preserve"> </w:t>
            </w:r>
            <w:r w:rsidR="009F5CFA" w:rsidRPr="00000BE7">
              <w:rPr>
                <w:rFonts w:ascii="Times New Roman" w:hAnsi="Times New Roman" w:cs="Times New Roman"/>
                <w:bCs/>
                <w:sz w:val="20"/>
                <w:szCs w:val="20"/>
                <w:lang w:val="ru-RU"/>
              </w:rPr>
              <w:t xml:space="preserve"> </w:t>
            </w:r>
            <w:r w:rsidRPr="00000BE7">
              <w:rPr>
                <w:rFonts w:ascii="Times New Roman" w:hAnsi="Times New Roman" w:cs="Times New Roman"/>
                <w:bCs/>
                <w:sz w:val="20"/>
                <w:szCs w:val="20"/>
                <w:lang w:val="ru-RU"/>
              </w:rPr>
              <w:t xml:space="preserve"> </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56B5DA31"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198062BE" w14:textId="77777777" w:rsidR="009F5CFA" w:rsidRPr="00000BE7" w:rsidRDefault="009F5CFA">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6D58DDCD" w14:textId="77777777" w:rsidR="009F5CFA" w:rsidRPr="00000BE7" w:rsidRDefault="009F5CFA">
            <w:pPr>
              <w:rPr>
                <w:rFonts w:ascii="Times New Roman" w:hAnsi="Times New Roman" w:cs="Times New Roman"/>
              </w:rPr>
            </w:pPr>
          </w:p>
        </w:tc>
        <w:tc>
          <w:tcPr>
            <w:tcW w:w="1559" w:type="dxa"/>
            <w:tcBorders>
              <w:top w:val="single" w:sz="4" w:space="0" w:color="000000"/>
              <w:left w:val="single" w:sz="4" w:space="0" w:color="auto"/>
              <w:bottom w:val="single" w:sz="4" w:space="0" w:color="000000"/>
              <w:right w:val="single" w:sz="4" w:space="0" w:color="000000"/>
            </w:tcBorders>
          </w:tcPr>
          <w:p w14:paraId="0541E5F5" w14:textId="77777777" w:rsidR="009F5CFA" w:rsidRPr="00000BE7" w:rsidRDefault="009F5CFA">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1F8B72" w14:textId="798336EC" w:rsidR="009F5CFA" w:rsidRPr="00000BE7" w:rsidRDefault="004A0B7F">
            <w:pPr>
              <w:rPr>
                <w:rFonts w:ascii="Times New Roman" w:hAnsi="Times New Roman" w:cs="Times New Roman"/>
                <w:lang w:val="ru-RU"/>
              </w:rPr>
            </w:pPr>
            <w:r w:rsidRPr="00000BE7">
              <w:rPr>
                <w:rFonts w:ascii="Times New Roman" w:hAnsi="Times New Roman" w:cs="Times New Roman"/>
                <w:lang w:val="ru-RU"/>
              </w:rPr>
              <w:t>8.09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49BF12E"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Текущий контроль</w:t>
            </w:r>
          </w:p>
          <w:p w14:paraId="71356B07" w14:textId="46D2EB5C" w:rsidR="009F5CFA" w:rsidRPr="00000BE7" w:rsidRDefault="009F5CFA" w:rsidP="00F90370">
            <w:pPr>
              <w:rPr>
                <w:rFonts w:ascii="Times New Roman" w:hAnsi="Times New Roman" w:cs="Times New Roman"/>
                <w:lang w:val="ru-RU"/>
              </w:rPr>
            </w:pPr>
            <w:r w:rsidRPr="00000BE7">
              <w:rPr>
                <w:rFonts w:ascii="Times New Roman" w:hAnsi="Times New Roman" w:cs="Times New Roman"/>
                <w:color w:val="000000"/>
                <w:sz w:val="20"/>
                <w:szCs w:val="20"/>
                <w:lang w:val="ru-RU"/>
              </w:rPr>
              <w:br/>
            </w:r>
            <w:r w:rsidRPr="00000BE7">
              <w:rPr>
                <w:rFonts w:ascii="Times New Roman" w:hAnsi="Times New Roman" w:cs="Times New Roman"/>
                <w:color w:val="000000"/>
                <w:sz w:val="20"/>
                <w:szCs w:val="20"/>
                <w:shd w:val="clear" w:color="auto" w:fill="F7FDF7"/>
                <w:lang w:val="ru-RU"/>
              </w:rPr>
              <w:t xml:space="preserve"> </w:t>
            </w:r>
          </w:p>
        </w:tc>
      </w:tr>
      <w:tr w:rsidR="009F5CFA" w:rsidRPr="00000BE7" w14:paraId="5291AC4E" w14:textId="77777777" w:rsidTr="000B344F">
        <w:trPr>
          <w:trHeight w:hRule="exact" w:val="1993"/>
        </w:trPr>
        <w:tc>
          <w:tcPr>
            <w:tcW w:w="993" w:type="dxa"/>
            <w:tcBorders>
              <w:top w:val="single" w:sz="4" w:space="0" w:color="000000"/>
              <w:left w:val="single" w:sz="4" w:space="0" w:color="000000"/>
              <w:bottom w:val="single" w:sz="5" w:space="0" w:color="000000"/>
              <w:right w:val="single" w:sz="4" w:space="0" w:color="000000"/>
            </w:tcBorders>
            <w:tcMar>
              <w:left w:w="0" w:type="dxa"/>
              <w:right w:w="0" w:type="dxa"/>
            </w:tcMar>
          </w:tcPr>
          <w:p w14:paraId="2CD951B0" w14:textId="297181DD"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5</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5" w:space="0" w:color="000000"/>
              <w:right w:val="single" w:sz="4" w:space="0" w:color="000000"/>
            </w:tcBorders>
            <w:tcMar>
              <w:left w:w="0" w:type="dxa"/>
              <w:right w:w="0" w:type="dxa"/>
            </w:tcMar>
          </w:tcPr>
          <w:p w14:paraId="281F9206" w14:textId="77777777" w:rsidR="00633F7E" w:rsidRPr="00000BE7" w:rsidRDefault="00633F7E" w:rsidP="00633F7E">
            <w:pPr>
              <w:shd w:val="clear" w:color="auto" w:fill="FFFFFF" w:themeFill="background1"/>
              <w:rPr>
                <w:rFonts w:ascii="Times New Roman" w:hAnsi="Times New Roman" w:cs="Times New Roman"/>
                <w:color w:val="000000"/>
                <w:sz w:val="20"/>
                <w:szCs w:val="20"/>
                <w:shd w:val="clear" w:color="auto" w:fill="F7F5F5"/>
                <w:lang w:val="ru-RU"/>
              </w:rPr>
            </w:pPr>
            <w:commentRangeStart w:id="4"/>
            <w:r w:rsidRPr="00000BE7">
              <w:rPr>
                <w:rFonts w:ascii="Times New Roman" w:hAnsi="Times New Roman" w:cs="Times New Roman"/>
                <w:color w:val="000000"/>
                <w:sz w:val="20"/>
                <w:szCs w:val="20"/>
                <w:shd w:val="clear" w:color="auto" w:fill="F7F5F5"/>
                <w:lang w:val="ru-RU"/>
              </w:rPr>
              <w:t>Обобщение представлений о малых жанрах фольклора</w:t>
            </w:r>
            <w:r w:rsidRPr="00000BE7">
              <w:rPr>
                <w:rFonts w:ascii="Times New Roman" w:eastAsia="Times New Roman" w:hAnsi="Times New Roman" w:cs="Times New Roman"/>
                <w:color w:val="000000"/>
                <w:w w:val="97"/>
                <w:sz w:val="20"/>
                <w:szCs w:val="20"/>
                <w:lang w:val="ru-RU"/>
              </w:rPr>
              <w:t xml:space="preserve"> (загадки, пословицы, скороговорки, потешки, песни, небылицы, заклички)</w:t>
            </w:r>
            <w:r w:rsidRPr="00000BE7">
              <w:rPr>
                <w:rFonts w:ascii="Times New Roman" w:hAnsi="Times New Roman" w:cs="Times New Roman"/>
                <w:color w:val="000000"/>
                <w:sz w:val="20"/>
                <w:szCs w:val="20"/>
                <w:shd w:val="clear" w:color="auto" w:fill="F7F5F5"/>
                <w:lang w:val="ru-RU"/>
              </w:rPr>
              <w:t>.</w:t>
            </w:r>
            <w:commentRangeEnd w:id="4"/>
            <w:r w:rsidR="000B344F" w:rsidRPr="00000BE7">
              <w:rPr>
                <w:rStyle w:val="affb"/>
                <w:rFonts w:ascii="Times New Roman" w:hAnsi="Times New Roman" w:cs="Times New Roman"/>
              </w:rPr>
              <w:commentReference w:id="4"/>
            </w:r>
          </w:p>
          <w:p w14:paraId="5E31B5C9" w14:textId="77777777" w:rsidR="009F5CFA" w:rsidRPr="00000BE7" w:rsidRDefault="00633F7E" w:rsidP="00633F7E">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color w:val="000000"/>
                <w:sz w:val="20"/>
                <w:szCs w:val="20"/>
                <w:shd w:val="clear" w:color="auto" w:fill="F7F5F5"/>
                <w:lang w:val="ru-RU"/>
              </w:rPr>
              <w:t xml:space="preserve">(нет в учебнике) </w:t>
            </w:r>
          </w:p>
          <w:p w14:paraId="3417D668"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5" w:space="0" w:color="000000"/>
              <w:right w:val="single" w:sz="4" w:space="0" w:color="000000"/>
            </w:tcBorders>
            <w:tcMar>
              <w:left w:w="0" w:type="dxa"/>
              <w:right w:w="0" w:type="dxa"/>
            </w:tcMar>
          </w:tcPr>
          <w:p w14:paraId="11892D53"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5" w:space="0" w:color="000000"/>
              <w:right w:val="single" w:sz="4" w:space="0" w:color="000000"/>
            </w:tcBorders>
            <w:tcMar>
              <w:left w:w="0" w:type="dxa"/>
              <w:right w:w="0" w:type="dxa"/>
            </w:tcMar>
          </w:tcPr>
          <w:p w14:paraId="569C7EF3" w14:textId="77777777" w:rsidR="009F5CFA" w:rsidRPr="00000BE7" w:rsidRDefault="009F5CFA">
            <w:pPr>
              <w:rPr>
                <w:rFonts w:ascii="Times New Roman" w:hAnsi="Times New Roman" w:cs="Times New Roman"/>
              </w:rPr>
            </w:pPr>
          </w:p>
        </w:tc>
        <w:tc>
          <w:tcPr>
            <w:tcW w:w="1276" w:type="dxa"/>
            <w:tcBorders>
              <w:top w:val="single" w:sz="4" w:space="0" w:color="000000"/>
              <w:left w:val="single" w:sz="4" w:space="0" w:color="000000"/>
              <w:bottom w:val="single" w:sz="5" w:space="0" w:color="000000"/>
              <w:right w:val="single" w:sz="4" w:space="0" w:color="auto"/>
            </w:tcBorders>
            <w:tcMar>
              <w:left w:w="0" w:type="dxa"/>
              <w:right w:w="0" w:type="dxa"/>
            </w:tcMar>
          </w:tcPr>
          <w:p w14:paraId="4CBF1A27" w14:textId="77777777" w:rsidR="009F5CFA" w:rsidRPr="00000BE7" w:rsidRDefault="009F5CFA">
            <w:pPr>
              <w:rPr>
                <w:rFonts w:ascii="Times New Roman" w:hAnsi="Times New Roman" w:cs="Times New Roman"/>
              </w:rPr>
            </w:pPr>
          </w:p>
        </w:tc>
        <w:tc>
          <w:tcPr>
            <w:tcW w:w="1559" w:type="dxa"/>
            <w:tcBorders>
              <w:top w:val="single" w:sz="4" w:space="0" w:color="000000"/>
              <w:left w:val="single" w:sz="4" w:space="0" w:color="auto"/>
              <w:bottom w:val="single" w:sz="5" w:space="0" w:color="000000"/>
              <w:right w:val="single" w:sz="4" w:space="0" w:color="000000"/>
            </w:tcBorders>
          </w:tcPr>
          <w:p w14:paraId="5A5B16E5" w14:textId="77777777" w:rsidR="009F5CFA" w:rsidRPr="00000BE7" w:rsidRDefault="009F5CFA">
            <w:pPr>
              <w:rPr>
                <w:rFonts w:ascii="Times New Roman" w:hAnsi="Times New Roman" w:cs="Times New Roman"/>
              </w:rPr>
            </w:pPr>
          </w:p>
        </w:tc>
        <w:tc>
          <w:tcPr>
            <w:tcW w:w="992" w:type="dxa"/>
            <w:tcBorders>
              <w:top w:val="single" w:sz="4" w:space="0" w:color="000000"/>
              <w:left w:val="single" w:sz="4" w:space="0" w:color="000000"/>
              <w:bottom w:val="single" w:sz="5" w:space="0" w:color="000000"/>
              <w:right w:val="single" w:sz="4" w:space="0" w:color="000000"/>
            </w:tcBorders>
            <w:tcMar>
              <w:left w:w="0" w:type="dxa"/>
              <w:right w:w="0" w:type="dxa"/>
            </w:tcMar>
          </w:tcPr>
          <w:p w14:paraId="738A2907" w14:textId="39DF02AE" w:rsidR="009F5CFA" w:rsidRPr="00000BE7" w:rsidRDefault="004A0B7F">
            <w:pPr>
              <w:rPr>
                <w:rFonts w:ascii="Times New Roman" w:hAnsi="Times New Roman" w:cs="Times New Roman"/>
                <w:lang w:val="ru-RU"/>
              </w:rPr>
            </w:pPr>
            <w:r w:rsidRPr="00000BE7">
              <w:rPr>
                <w:rFonts w:ascii="Times New Roman" w:hAnsi="Times New Roman" w:cs="Times New Roman"/>
                <w:lang w:val="ru-RU"/>
              </w:rPr>
              <w:t>9.09</w:t>
            </w:r>
          </w:p>
        </w:tc>
        <w:tc>
          <w:tcPr>
            <w:tcW w:w="1701" w:type="dxa"/>
            <w:tcBorders>
              <w:top w:val="single" w:sz="4" w:space="0" w:color="000000"/>
              <w:left w:val="single" w:sz="4" w:space="0" w:color="000000"/>
              <w:bottom w:val="single" w:sz="5" w:space="0" w:color="000000"/>
              <w:right w:val="single" w:sz="4" w:space="0" w:color="000000"/>
            </w:tcBorders>
            <w:tcMar>
              <w:left w:w="0" w:type="dxa"/>
              <w:right w:w="0" w:type="dxa"/>
            </w:tcMar>
          </w:tcPr>
          <w:p w14:paraId="5726146E"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Текущий контроль</w:t>
            </w:r>
          </w:p>
          <w:p w14:paraId="1654E995" w14:textId="3C5D0218" w:rsidR="009F5CFA" w:rsidRPr="00000BE7" w:rsidRDefault="009F5CFA" w:rsidP="00F90370">
            <w:pPr>
              <w:rPr>
                <w:rFonts w:ascii="Times New Roman" w:hAnsi="Times New Roman" w:cs="Times New Roman"/>
                <w:lang w:val="ru-RU"/>
              </w:rPr>
            </w:pPr>
            <w:r w:rsidRPr="00000BE7">
              <w:rPr>
                <w:rFonts w:ascii="Times New Roman" w:hAnsi="Times New Roman" w:cs="Times New Roman"/>
                <w:color w:val="000000"/>
                <w:sz w:val="20"/>
                <w:szCs w:val="20"/>
                <w:lang w:val="ru-RU"/>
              </w:rPr>
              <w:br/>
            </w:r>
            <w:r w:rsidRPr="00000BE7">
              <w:rPr>
                <w:rFonts w:ascii="Times New Roman" w:hAnsi="Times New Roman" w:cs="Times New Roman"/>
                <w:color w:val="000000"/>
                <w:sz w:val="20"/>
                <w:szCs w:val="20"/>
                <w:shd w:val="clear" w:color="auto" w:fill="F7FDF7"/>
                <w:lang w:val="ru-RU"/>
              </w:rPr>
              <w:t xml:space="preserve"> </w:t>
            </w:r>
          </w:p>
        </w:tc>
      </w:tr>
      <w:tr w:rsidR="009F5CFA" w:rsidRPr="00000BE7" w14:paraId="51AF6AD2" w14:textId="77777777" w:rsidTr="00E25FAB">
        <w:trPr>
          <w:trHeight w:hRule="exact" w:val="1993"/>
        </w:trPr>
        <w:tc>
          <w:tcPr>
            <w:tcW w:w="993" w:type="dxa"/>
            <w:tcBorders>
              <w:top w:val="single" w:sz="5" w:space="0" w:color="000000"/>
              <w:left w:val="single" w:sz="4" w:space="0" w:color="000000"/>
              <w:bottom w:val="single" w:sz="4" w:space="0" w:color="000000"/>
              <w:right w:val="single" w:sz="4" w:space="0" w:color="000000"/>
            </w:tcBorders>
            <w:tcMar>
              <w:left w:w="0" w:type="dxa"/>
              <w:right w:w="0" w:type="dxa"/>
            </w:tcMar>
          </w:tcPr>
          <w:p w14:paraId="398C0880" w14:textId="5F89057B" w:rsidR="009F5CFA" w:rsidRPr="00000BE7" w:rsidRDefault="00E25FAB">
            <w:pPr>
              <w:autoSpaceDE w:val="0"/>
              <w:autoSpaceDN w:val="0"/>
              <w:spacing w:before="100"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lastRenderedPageBreak/>
              <w:t>6</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5" w:space="0" w:color="000000"/>
              <w:left w:val="single" w:sz="4" w:space="0" w:color="000000"/>
              <w:bottom w:val="single" w:sz="4" w:space="0" w:color="000000"/>
              <w:right w:val="single" w:sz="4" w:space="0" w:color="000000"/>
            </w:tcBorders>
            <w:shd w:val="clear" w:color="auto" w:fill="auto"/>
            <w:tcMar>
              <w:left w:w="0" w:type="dxa"/>
              <w:right w:w="0" w:type="dxa"/>
            </w:tcMar>
          </w:tcPr>
          <w:p w14:paraId="4C2EDA03" w14:textId="41053F02" w:rsidR="00633F7E" w:rsidRPr="00000BE7" w:rsidRDefault="00633F7E" w:rsidP="00633F7E">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color w:val="000000"/>
                <w:sz w:val="20"/>
                <w:szCs w:val="20"/>
                <w:shd w:val="clear" w:color="auto" w:fill="F7F5F5"/>
                <w:lang w:val="ru-RU"/>
              </w:rPr>
              <w:t xml:space="preserve">Сказочники. Собиратели фольклора (А. Н. Афанасьев, В. И. Даль). </w:t>
            </w:r>
            <w:r w:rsidR="004910D6" w:rsidRPr="00000BE7">
              <w:rPr>
                <w:rFonts w:ascii="Times New Roman" w:hAnsi="Times New Roman" w:cs="Times New Roman"/>
                <w:color w:val="000000"/>
                <w:sz w:val="20"/>
                <w:szCs w:val="20"/>
                <w:shd w:val="clear" w:color="auto" w:fill="F7F5F5"/>
                <w:lang w:val="ru-RU"/>
              </w:rPr>
              <w:t xml:space="preserve"> Ф</w:t>
            </w:r>
            <w:r w:rsidR="004910D6" w:rsidRPr="00000BE7">
              <w:rPr>
                <w:rFonts w:ascii="Times New Roman" w:eastAsia="Times New Roman" w:hAnsi="Times New Roman" w:cs="Times New Roman"/>
                <w:color w:val="000000"/>
                <w:sz w:val="20"/>
                <w:szCs w:val="20"/>
                <w:lang w:val="ru-RU" w:eastAsia="ru-RU"/>
              </w:rPr>
              <w:t>ольклорная сказка (сказка о животных, бытовая, волшебная).</w:t>
            </w:r>
          </w:p>
          <w:p w14:paraId="3C6E71D1" w14:textId="18E39627" w:rsidR="00633F7E" w:rsidRPr="00000BE7" w:rsidRDefault="007E474A" w:rsidP="00633F7E">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color w:val="000000"/>
                <w:sz w:val="20"/>
                <w:szCs w:val="20"/>
                <w:shd w:val="clear" w:color="auto" w:fill="F7F5F5"/>
                <w:lang w:val="ru-RU"/>
              </w:rPr>
              <w:t>(нет в учебнике)</w:t>
            </w:r>
            <w:r w:rsidR="004910D6" w:rsidRPr="00000BE7">
              <w:rPr>
                <w:rFonts w:ascii="Times New Roman" w:eastAsia="Times New Roman" w:hAnsi="Times New Roman" w:cs="Times New Roman"/>
                <w:color w:val="000000"/>
                <w:sz w:val="20"/>
                <w:szCs w:val="20"/>
                <w:lang w:val="ru-RU" w:eastAsia="ru-RU"/>
              </w:rPr>
              <w:t xml:space="preserve"> </w:t>
            </w:r>
          </w:p>
          <w:p w14:paraId="506FDF4C" w14:textId="675D35BE" w:rsidR="00261E9C" w:rsidRPr="00000BE7" w:rsidRDefault="004910D6" w:rsidP="00633F7E">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color w:val="000000"/>
                <w:sz w:val="20"/>
                <w:szCs w:val="20"/>
                <w:shd w:val="clear" w:color="auto" w:fill="F7F5F5"/>
                <w:lang w:val="ru-RU"/>
              </w:rPr>
              <w:t xml:space="preserve"> </w:t>
            </w:r>
          </w:p>
          <w:p w14:paraId="741138C3" w14:textId="77777777" w:rsidR="007E474A" w:rsidRPr="00000BE7" w:rsidRDefault="007E474A" w:rsidP="00633F7E">
            <w:pPr>
              <w:shd w:val="clear" w:color="auto" w:fill="FFFFFF" w:themeFill="background1"/>
              <w:rPr>
                <w:rFonts w:ascii="Times New Roman" w:hAnsi="Times New Roman" w:cs="Times New Roman"/>
                <w:color w:val="000000"/>
                <w:sz w:val="20"/>
                <w:szCs w:val="20"/>
                <w:shd w:val="clear" w:color="auto" w:fill="F7F5F5"/>
                <w:lang w:val="ru-RU"/>
              </w:rPr>
            </w:pPr>
          </w:p>
          <w:p w14:paraId="53BB88E0" w14:textId="77777777" w:rsidR="009F5CFA" w:rsidRPr="00000BE7" w:rsidRDefault="00633F7E" w:rsidP="00E06695">
            <w:pPr>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 </w:t>
            </w:r>
          </w:p>
        </w:tc>
        <w:tc>
          <w:tcPr>
            <w:tcW w:w="569" w:type="dxa"/>
            <w:tcBorders>
              <w:top w:val="single" w:sz="5" w:space="0" w:color="000000"/>
              <w:left w:val="single" w:sz="4" w:space="0" w:color="000000"/>
              <w:bottom w:val="single" w:sz="4" w:space="0" w:color="000000"/>
              <w:right w:val="single" w:sz="4" w:space="0" w:color="000000"/>
            </w:tcBorders>
            <w:tcMar>
              <w:left w:w="0" w:type="dxa"/>
              <w:right w:w="0" w:type="dxa"/>
            </w:tcMar>
          </w:tcPr>
          <w:p w14:paraId="5C7ED2EA" w14:textId="77777777" w:rsidR="009F5CFA" w:rsidRPr="00000BE7" w:rsidRDefault="009F5CFA">
            <w:pPr>
              <w:autoSpaceDE w:val="0"/>
              <w:autoSpaceDN w:val="0"/>
              <w:spacing w:before="100"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5" w:space="0" w:color="000000"/>
              <w:left w:val="single" w:sz="4" w:space="0" w:color="000000"/>
              <w:bottom w:val="single" w:sz="4" w:space="0" w:color="000000"/>
              <w:right w:val="single" w:sz="4" w:space="0" w:color="000000"/>
            </w:tcBorders>
            <w:tcMar>
              <w:left w:w="0" w:type="dxa"/>
              <w:right w:w="0" w:type="dxa"/>
            </w:tcMar>
          </w:tcPr>
          <w:p w14:paraId="086E372C" w14:textId="77777777" w:rsidR="009F5CFA" w:rsidRPr="00000BE7" w:rsidRDefault="009F5CFA">
            <w:pPr>
              <w:rPr>
                <w:rFonts w:ascii="Times New Roman" w:hAnsi="Times New Roman" w:cs="Times New Roman"/>
                <w:sz w:val="20"/>
                <w:szCs w:val="20"/>
                <w:lang w:val="ru-RU"/>
              </w:rPr>
            </w:pPr>
          </w:p>
        </w:tc>
        <w:tc>
          <w:tcPr>
            <w:tcW w:w="1276" w:type="dxa"/>
            <w:tcBorders>
              <w:top w:val="single" w:sz="5" w:space="0" w:color="000000"/>
              <w:left w:val="single" w:sz="4" w:space="0" w:color="000000"/>
              <w:bottom w:val="single" w:sz="4" w:space="0" w:color="000000"/>
              <w:right w:val="single" w:sz="4" w:space="0" w:color="auto"/>
            </w:tcBorders>
            <w:tcMar>
              <w:left w:w="0" w:type="dxa"/>
              <w:right w:w="0" w:type="dxa"/>
            </w:tcMar>
          </w:tcPr>
          <w:p w14:paraId="07475680" w14:textId="77777777" w:rsidR="009F5CFA" w:rsidRPr="00000BE7" w:rsidRDefault="009F5CFA">
            <w:pPr>
              <w:rPr>
                <w:rFonts w:ascii="Times New Roman" w:hAnsi="Times New Roman" w:cs="Times New Roman"/>
              </w:rPr>
            </w:pPr>
          </w:p>
        </w:tc>
        <w:tc>
          <w:tcPr>
            <w:tcW w:w="1559" w:type="dxa"/>
            <w:tcBorders>
              <w:top w:val="single" w:sz="5" w:space="0" w:color="000000"/>
              <w:left w:val="single" w:sz="4" w:space="0" w:color="auto"/>
              <w:bottom w:val="single" w:sz="4" w:space="0" w:color="000000"/>
              <w:right w:val="single" w:sz="4" w:space="0" w:color="000000"/>
            </w:tcBorders>
          </w:tcPr>
          <w:p w14:paraId="56CE12DD" w14:textId="77777777" w:rsidR="009F5CFA" w:rsidRPr="00000BE7" w:rsidRDefault="009F5CFA">
            <w:pPr>
              <w:rPr>
                <w:rFonts w:ascii="Times New Roman" w:hAnsi="Times New Roman" w:cs="Times New Roman"/>
                <w:lang w:val="ru-RU"/>
              </w:rPr>
            </w:pPr>
          </w:p>
        </w:tc>
        <w:tc>
          <w:tcPr>
            <w:tcW w:w="992" w:type="dxa"/>
            <w:tcBorders>
              <w:top w:val="single" w:sz="5" w:space="0" w:color="000000"/>
              <w:left w:val="single" w:sz="4" w:space="0" w:color="000000"/>
              <w:bottom w:val="single" w:sz="4" w:space="0" w:color="000000"/>
              <w:right w:val="single" w:sz="4" w:space="0" w:color="000000"/>
            </w:tcBorders>
            <w:tcMar>
              <w:left w:w="0" w:type="dxa"/>
              <w:right w:w="0" w:type="dxa"/>
            </w:tcMar>
          </w:tcPr>
          <w:p w14:paraId="3AB68220" w14:textId="3B76AC4C"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12.09</w:t>
            </w:r>
          </w:p>
        </w:tc>
        <w:tc>
          <w:tcPr>
            <w:tcW w:w="1701" w:type="dxa"/>
            <w:tcBorders>
              <w:top w:val="single" w:sz="5" w:space="0" w:color="000000"/>
              <w:left w:val="single" w:sz="4" w:space="0" w:color="000000"/>
              <w:bottom w:val="single" w:sz="4" w:space="0" w:color="000000"/>
              <w:right w:val="single" w:sz="4" w:space="0" w:color="000000"/>
            </w:tcBorders>
            <w:tcMar>
              <w:left w:w="0" w:type="dxa"/>
              <w:right w:w="0" w:type="dxa"/>
            </w:tcMar>
          </w:tcPr>
          <w:p w14:paraId="58BF05A2" w14:textId="20F6BC94" w:rsidR="00B22F7E" w:rsidRPr="00000BE7" w:rsidRDefault="004910D6" w:rsidP="00B22F7E">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631257FF" w14:textId="77777777" w:rsidR="00540D13" w:rsidRPr="00000BE7" w:rsidRDefault="00633F7E" w:rsidP="00540D13">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51C6C639" w14:textId="77777777" w:rsidR="009F5CFA" w:rsidRPr="00000BE7" w:rsidRDefault="00540D13">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tc>
      </w:tr>
      <w:tr w:rsidR="004910D6" w:rsidRPr="00000BE7" w14:paraId="1A6B8DA4" w14:textId="77777777" w:rsidTr="004910D6">
        <w:trPr>
          <w:trHeight w:hRule="exact" w:val="1284"/>
        </w:trPr>
        <w:tc>
          <w:tcPr>
            <w:tcW w:w="993" w:type="dxa"/>
            <w:tcBorders>
              <w:top w:val="single" w:sz="5" w:space="0" w:color="000000"/>
              <w:left w:val="single" w:sz="4" w:space="0" w:color="000000"/>
              <w:bottom w:val="single" w:sz="4" w:space="0" w:color="000000"/>
              <w:right w:val="single" w:sz="4" w:space="0" w:color="000000"/>
            </w:tcBorders>
            <w:tcMar>
              <w:left w:w="0" w:type="dxa"/>
              <w:right w:w="0" w:type="dxa"/>
            </w:tcMar>
          </w:tcPr>
          <w:p w14:paraId="6EDF1D20" w14:textId="26A42E22" w:rsidR="004910D6" w:rsidRPr="00000BE7" w:rsidRDefault="00E25FAB">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7.</w:t>
            </w:r>
          </w:p>
        </w:tc>
        <w:tc>
          <w:tcPr>
            <w:tcW w:w="2550" w:type="dxa"/>
            <w:tcBorders>
              <w:top w:val="single" w:sz="5" w:space="0" w:color="000000"/>
              <w:left w:val="single" w:sz="4" w:space="0" w:color="000000"/>
              <w:bottom w:val="single" w:sz="4" w:space="0" w:color="000000"/>
              <w:right w:val="single" w:sz="4" w:space="0" w:color="000000"/>
            </w:tcBorders>
            <w:shd w:val="clear" w:color="auto" w:fill="auto"/>
            <w:tcMar>
              <w:left w:w="0" w:type="dxa"/>
              <w:right w:w="0" w:type="dxa"/>
            </w:tcMar>
          </w:tcPr>
          <w:p w14:paraId="79054948" w14:textId="05C4C2D8" w:rsidR="004910D6" w:rsidRPr="00000BE7" w:rsidRDefault="004910D6" w:rsidP="004910D6">
            <w:pPr>
              <w:shd w:val="clear" w:color="auto" w:fill="F7F5F5"/>
              <w:spacing w:line="240" w:lineRule="auto"/>
              <w:rPr>
                <w:rFonts w:ascii="Times New Roman" w:eastAsia="Times New Roman" w:hAnsi="Times New Roman" w:cs="Times New Roman"/>
                <w:color w:val="000000"/>
                <w:sz w:val="20"/>
                <w:szCs w:val="20"/>
                <w:lang w:val="ru-RU" w:eastAsia="ru-RU"/>
              </w:rPr>
            </w:pPr>
            <w:r w:rsidRPr="00000BE7">
              <w:rPr>
                <w:rFonts w:ascii="Times New Roman" w:hAnsi="Times New Roman" w:cs="Times New Roman"/>
                <w:color w:val="000000"/>
                <w:sz w:val="20"/>
                <w:szCs w:val="20"/>
                <w:shd w:val="clear" w:color="auto" w:fill="F7F5F5"/>
                <w:lang w:val="ru-RU"/>
              </w:rPr>
              <w:t>Ф</w:t>
            </w:r>
            <w:r w:rsidRPr="00000BE7">
              <w:rPr>
                <w:rFonts w:ascii="Times New Roman" w:eastAsia="Times New Roman" w:hAnsi="Times New Roman" w:cs="Times New Roman"/>
                <w:color w:val="000000"/>
                <w:sz w:val="20"/>
                <w:szCs w:val="20"/>
                <w:lang w:val="ru-RU" w:eastAsia="ru-RU"/>
              </w:rPr>
              <w:t xml:space="preserve">ольклорная сказка. Эпизод, смысловые части. Композиция.  </w:t>
            </w:r>
          </w:p>
          <w:p w14:paraId="6DC126FE" w14:textId="77777777" w:rsidR="004910D6" w:rsidRPr="00000BE7" w:rsidRDefault="004910D6" w:rsidP="004910D6">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color w:val="000000"/>
                <w:sz w:val="20"/>
                <w:szCs w:val="20"/>
                <w:shd w:val="clear" w:color="auto" w:fill="F7F5F5"/>
                <w:lang w:val="ru-RU"/>
              </w:rPr>
              <w:t>(нет в учебнике)</w:t>
            </w:r>
            <w:r w:rsidRPr="00000BE7">
              <w:rPr>
                <w:rFonts w:ascii="Times New Roman" w:eastAsia="Times New Roman" w:hAnsi="Times New Roman" w:cs="Times New Roman"/>
                <w:color w:val="000000"/>
                <w:sz w:val="20"/>
                <w:szCs w:val="20"/>
                <w:lang w:val="ru-RU" w:eastAsia="ru-RU"/>
              </w:rPr>
              <w:t xml:space="preserve"> </w:t>
            </w:r>
          </w:p>
          <w:p w14:paraId="79CF4335" w14:textId="217AE83A" w:rsidR="004910D6" w:rsidRPr="00000BE7" w:rsidRDefault="004910D6" w:rsidP="004910D6">
            <w:pPr>
              <w:shd w:val="clear" w:color="auto" w:fill="F7F5F5"/>
              <w:spacing w:line="240" w:lineRule="auto"/>
              <w:rPr>
                <w:rFonts w:ascii="Times New Roman" w:eastAsia="Times New Roman" w:hAnsi="Times New Roman" w:cs="Times New Roman"/>
                <w:color w:val="000000"/>
                <w:sz w:val="27"/>
                <w:szCs w:val="27"/>
                <w:lang w:val="ru-RU" w:eastAsia="ru-RU"/>
              </w:rPr>
            </w:pPr>
          </w:p>
          <w:p w14:paraId="1F52392C" w14:textId="77777777" w:rsidR="004910D6" w:rsidRPr="00000BE7" w:rsidRDefault="004910D6" w:rsidP="004910D6">
            <w:pPr>
              <w:spacing w:after="0" w:line="240" w:lineRule="auto"/>
              <w:rPr>
                <w:rFonts w:ascii="Times New Roman" w:eastAsia="Times New Roman" w:hAnsi="Times New Roman" w:cs="Times New Roman"/>
                <w:sz w:val="20"/>
                <w:szCs w:val="20"/>
                <w:lang w:val="ru-RU" w:eastAsia="ru-RU"/>
              </w:rPr>
            </w:pPr>
            <w:r w:rsidRPr="00000BE7">
              <w:rPr>
                <w:rFonts w:ascii="Times New Roman" w:eastAsia="Times New Roman" w:hAnsi="Times New Roman" w:cs="Times New Roman"/>
                <w:color w:val="000000"/>
                <w:sz w:val="20"/>
                <w:szCs w:val="20"/>
                <w:shd w:val="clear" w:color="auto" w:fill="FFFFFF"/>
                <w:lang w:val="ru-RU" w:eastAsia="ru-RU"/>
              </w:rPr>
              <w:t> </w:t>
            </w:r>
          </w:p>
          <w:p w14:paraId="006D3F67" w14:textId="77777777" w:rsidR="004910D6" w:rsidRPr="00000BE7" w:rsidRDefault="004910D6" w:rsidP="004910D6">
            <w:pPr>
              <w:shd w:val="clear" w:color="auto" w:fill="F7F5F5"/>
              <w:spacing w:line="240" w:lineRule="auto"/>
              <w:rPr>
                <w:rFonts w:ascii="Times New Roman" w:hAnsi="Times New Roman" w:cs="Times New Roman"/>
                <w:color w:val="000000"/>
                <w:sz w:val="20"/>
                <w:szCs w:val="20"/>
                <w:shd w:val="clear" w:color="auto" w:fill="F7F5F5"/>
                <w:lang w:val="ru-RU"/>
              </w:rPr>
            </w:pPr>
          </w:p>
        </w:tc>
        <w:tc>
          <w:tcPr>
            <w:tcW w:w="569" w:type="dxa"/>
            <w:tcBorders>
              <w:top w:val="single" w:sz="5" w:space="0" w:color="000000"/>
              <w:left w:val="single" w:sz="4" w:space="0" w:color="000000"/>
              <w:bottom w:val="single" w:sz="4" w:space="0" w:color="000000"/>
              <w:right w:val="single" w:sz="4" w:space="0" w:color="000000"/>
            </w:tcBorders>
            <w:tcMar>
              <w:left w:w="0" w:type="dxa"/>
              <w:right w:w="0" w:type="dxa"/>
            </w:tcMar>
          </w:tcPr>
          <w:p w14:paraId="7A25FFBF" w14:textId="0DB08F9F" w:rsidR="004910D6" w:rsidRPr="00000BE7" w:rsidRDefault="00E25FAB">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5" w:space="0" w:color="000000"/>
              <w:left w:val="single" w:sz="4" w:space="0" w:color="000000"/>
              <w:bottom w:val="single" w:sz="4" w:space="0" w:color="000000"/>
              <w:right w:val="single" w:sz="4" w:space="0" w:color="000000"/>
            </w:tcBorders>
            <w:tcMar>
              <w:left w:w="0" w:type="dxa"/>
              <w:right w:w="0" w:type="dxa"/>
            </w:tcMar>
          </w:tcPr>
          <w:p w14:paraId="1ED13E79" w14:textId="77777777" w:rsidR="004910D6" w:rsidRPr="00000BE7" w:rsidRDefault="004910D6">
            <w:pPr>
              <w:rPr>
                <w:rFonts w:ascii="Times New Roman" w:hAnsi="Times New Roman" w:cs="Times New Roman"/>
                <w:sz w:val="20"/>
                <w:szCs w:val="20"/>
                <w:lang w:val="ru-RU"/>
              </w:rPr>
            </w:pPr>
          </w:p>
        </w:tc>
        <w:tc>
          <w:tcPr>
            <w:tcW w:w="1276" w:type="dxa"/>
            <w:tcBorders>
              <w:top w:val="single" w:sz="5" w:space="0" w:color="000000"/>
              <w:left w:val="single" w:sz="4" w:space="0" w:color="000000"/>
              <w:bottom w:val="single" w:sz="4" w:space="0" w:color="000000"/>
              <w:right w:val="single" w:sz="4" w:space="0" w:color="auto"/>
            </w:tcBorders>
            <w:tcMar>
              <w:left w:w="0" w:type="dxa"/>
              <w:right w:w="0" w:type="dxa"/>
            </w:tcMar>
          </w:tcPr>
          <w:p w14:paraId="5C565F2E" w14:textId="77777777" w:rsidR="004910D6" w:rsidRPr="00000BE7" w:rsidRDefault="004910D6">
            <w:pPr>
              <w:rPr>
                <w:rFonts w:ascii="Times New Roman" w:hAnsi="Times New Roman" w:cs="Times New Roman"/>
                <w:lang w:val="ru-RU"/>
              </w:rPr>
            </w:pPr>
          </w:p>
        </w:tc>
        <w:tc>
          <w:tcPr>
            <w:tcW w:w="1559" w:type="dxa"/>
            <w:tcBorders>
              <w:top w:val="single" w:sz="5" w:space="0" w:color="000000"/>
              <w:left w:val="single" w:sz="4" w:space="0" w:color="auto"/>
              <w:bottom w:val="single" w:sz="4" w:space="0" w:color="000000"/>
              <w:right w:val="single" w:sz="4" w:space="0" w:color="000000"/>
            </w:tcBorders>
          </w:tcPr>
          <w:p w14:paraId="788E3C87" w14:textId="77777777" w:rsidR="004910D6" w:rsidRPr="00000BE7" w:rsidRDefault="004910D6">
            <w:pPr>
              <w:rPr>
                <w:rFonts w:ascii="Times New Roman" w:hAnsi="Times New Roman" w:cs="Times New Roman"/>
                <w:lang w:val="ru-RU"/>
              </w:rPr>
            </w:pPr>
          </w:p>
        </w:tc>
        <w:tc>
          <w:tcPr>
            <w:tcW w:w="992" w:type="dxa"/>
            <w:tcBorders>
              <w:top w:val="single" w:sz="5" w:space="0" w:color="000000"/>
              <w:left w:val="single" w:sz="4" w:space="0" w:color="000000"/>
              <w:bottom w:val="single" w:sz="4" w:space="0" w:color="000000"/>
              <w:right w:val="single" w:sz="4" w:space="0" w:color="000000"/>
            </w:tcBorders>
            <w:tcMar>
              <w:left w:w="0" w:type="dxa"/>
              <w:right w:w="0" w:type="dxa"/>
            </w:tcMar>
          </w:tcPr>
          <w:p w14:paraId="03B4F890" w14:textId="52BCA657" w:rsidR="004910D6" w:rsidRPr="00000BE7" w:rsidRDefault="004A0B7F">
            <w:pPr>
              <w:rPr>
                <w:rFonts w:ascii="Times New Roman" w:hAnsi="Times New Roman" w:cs="Times New Roman"/>
                <w:lang w:val="ru-RU"/>
              </w:rPr>
            </w:pPr>
            <w:r w:rsidRPr="00000BE7">
              <w:rPr>
                <w:rFonts w:ascii="Times New Roman" w:hAnsi="Times New Roman" w:cs="Times New Roman"/>
                <w:lang w:val="ru-RU"/>
              </w:rPr>
              <w:t>15.09</w:t>
            </w:r>
          </w:p>
        </w:tc>
        <w:tc>
          <w:tcPr>
            <w:tcW w:w="1701" w:type="dxa"/>
            <w:tcBorders>
              <w:top w:val="single" w:sz="5" w:space="0" w:color="000000"/>
              <w:left w:val="single" w:sz="4" w:space="0" w:color="000000"/>
              <w:bottom w:val="single" w:sz="4" w:space="0" w:color="000000"/>
              <w:right w:val="single" w:sz="4" w:space="0" w:color="000000"/>
            </w:tcBorders>
            <w:tcMar>
              <w:left w:w="0" w:type="dxa"/>
              <w:right w:w="0" w:type="dxa"/>
            </w:tcMar>
          </w:tcPr>
          <w:p w14:paraId="50B066FB" w14:textId="5AB5B4CD" w:rsidR="004910D6" w:rsidRPr="00000BE7" w:rsidRDefault="00E25FAB" w:rsidP="00B22F7E">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tc>
      </w:tr>
      <w:tr w:rsidR="004910D6" w:rsidRPr="00000BE7" w14:paraId="511DAECB" w14:textId="77777777" w:rsidTr="00E67A29">
        <w:trPr>
          <w:trHeight w:hRule="exact" w:val="1415"/>
        </w:trPr>
        <w:tc>
          <w:tcPr>
            <w:tcW w:w="993" w:type="dxa"/>
            <w:tcBorders>
              <w:top w:val="single" w:sz="5" w:space="0" w:color="000000"/>
              <w:left w:val="single" w:sz="4" w:space="0" w:color="000000"/>
              <w:bottom w:val="single" w:sz="4" w:space="0" w:color="000000"/>
              <w:right w:val="single" w:sz="4" w:space="0" w:color="000000"/>
            </w:tcBorders>
            <w:tcMar>
              <w:left w:w="0" w:type="dxa"/>
              <w:right w:w="0" w:type="dxa"/>
            </w:tcMar>
          </w:tcPr>
          <w:p w14:paraId="5BE68B78" w14:textId="038A8ECB" w:rsidR="004910D6" w:rsidRPr="00000BE7" w:rsidRDefault="00E25FAB">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8.</w:t>
            </w:r>
          </w:p>
        </w:tc>
        <w:tc>
          <w:tcPr>
            <w:tcW w:w="2550" w:type="dxa"/>
            <w:tcBorders>
              <w:top w:val="single" w:sz="5" w:space="0" w:color="000000"/>
              <w:left w:val="single" w:sz="4" w:space="0" w:color="000000"/>
              <w:bottom w:val="single" w:sz="4" w:space="0" w:color="000000"/>
              <w:right w:val="single" w:sz="4" w:space="0" w:color="000000"/>
            </w:tcBorders>
            <w:shd w:val="clear" w:color="auto" w:fill="auto"/>
            <w:tcMar>
              <w:left w:w="0" w:type="dxa"/>
              <w:right w:w="0" w:type="dxa"/>
            </w:tcMar>
          </w:tcPr>
          <w:p w14:paraId="51EE3A63" w14:textId="51C2D760" w:rsidR="004910D6" w:rsidRPr="00000BE7" w:rsidRDefault="00E67A29" w:rsidP="004910D6">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color w:val="000000"/>
                <w:sz w:val="20"/>
                <w:szCs w:val="20"/>
                <w:shd w:val="clear" w:color="auto" w:fill="F7F5F5"/>
                <w:lang w:val="ru-RU"/>
              </w:rPr>
              <w:t>Тематическая проверочная работа.</w:t>
            </w:r>
          </w:p>
          <w:p w14:paraId="36815A34" w14:textId="77777777" w:rsidR="004910D6" w:rsidRPr="00000BE7" w:rsidRDefault="004910D6" w:rsidP="00633F7E">
            <w:pPr>
              <w:shd w:val="clear" w:color="auto" w:fill="FFFFFF" w:themeFill="background1"/>
              <w:rPr>
                <w:rFonts w:ascii="Times New Roman" w:hAnsi="Times New Roman" w:cs="Times New Roman"/>
                <w:color w:val="000000"/>
                <w:sz w:val="20"/>
                <w:szCs w:val="20"/>
                <w:shd w:val="clear" w:color="auto" w:fill="F7F5F5"/>
                <w:lang w:val="ru-RU"/>
              </w:rPr>
            </w:pPr>
          </w:p>
        </w:tc>
        <w:tc>
          <w:tcPr>
            <w:tcW w:w="569" w:type="dxa"/>
            <w:tcBorders>
              <w:top w:val="single" w:sz="5" w:space="0" w:color="000000"/>
              <w:left w:val="single" w:sz="4" w:space="0" w:color="000000"/>
              <w:bottom w:val="single" w:sz="4" w:space="0" w:color="000000"/>
              <w:right w:val="single" w:sz="4" w:space="0" w:color="000000"/>
            </w:tcBorders>
            <w:tcMar>
              <w:left w:w="0" w:type="dxa"/>
              <w:right w:w="0" w:type="dxa"/>
            </w:tcMar>
          </w:tcPr>
          <w:p w14:paraId="1B6E4E0A" w14:textId="019A0B4F" w:rsidR="004910D6" w:rsidRPr="00000BE7" w:rsidRDefault="00E25FAB">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5" w:space="0" w:color="000000"/>
              <w:left w:val="single" w:sz="4" w:space="0" w:color="000000"/>
              <w:bottom w:val="single" w:sz="4" w:space="0" w:color="000000"/>
              <w:right w:val="single" w:sz="4" w:space="0" w:color="000000"/>
            </w:tcBorders>
            <w:tcMar>
              <w:left w:w="0" w:type="dxa"/>
              <w:right w:w="0" w:type="dxa"/>
            </w:tcMar>
          </w:tcPr>
          <w:p w14:paraId="71B4A49B" w14:textId="77777777" w:rsidR="004910D6" w:rsidRPr="00000BE7" w:rsidRDefault="004910D6">
            <w:pPr>
              <w:rPr>
                <w:rFonts w:ascii="Times New Roman" w:hAnsi="Times New Roman" w:cs="Times New Roman"/>
                <w:sz w:val="20"/>
                <w:szCs w:val="20"/>
                <w:lang w:val="ru-RU"/>
              </w:rPr>
            </w:pPr>
          </w:p>
        </w:tc>
        <w:tc>
          <w:tcPr>
            <w:tcW w:w="1276" w:type="dxa"/>
            <w:tcBorders>
              <w:top w:val="single" w:sz="5" w:space="0" w:color="000000"/>
              <w:left w:val="single" w:sz="4" w:space="0" w:color="000000"/>
              <w:bottom w:val="single" w:sz="4" w:space="0" w:color="000000"/>
              <w:right w:val="single" w:sz="4" w:space="0" w:color="auto"/>
            </w:tcBorders>
            <w:tcMar>
              <w:left w:w="0" w:type="dxa"/>
              <w:right w:w="0" w:type="dxa"/>
            </w:tcMar>
          </w:tcPr>
          <w:p w14:paraId="3A1BB962" w14:textId="6F9FADEE" w:rsidR="004910D6" w:rsidRPr="00000BE7" w:rsidRDefault="00E25FAB">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559" w:type="dxa"/>
            <w:tcBorders>
              <w:top w:val="single" w:sz="5" w:space="0" w:color="000000"/>
              <w:left w:val="single" w:sz="4" w:space="0" w:color="auto"/>
              <w:bottom w:val="single" w:sz="4" w:space="0" w:color="000000"/>
              <w:right w:val="single" w:sz="4" w:space="0" w:color="000000"/>
            </w:tcBorders>
          </w:tcPr>
          <w:p w14:paraId="54A3ADCE" w14:textId="77777777" w:rsidR="004910D6" w:rsidRPr="00000BE7" w:rsidRDefault="004910D6">
            <w:pPr>
              <w:rPr>
                <w:rFonts w:ascii="Times New Roman" w:hAnsi="Times New Roman" w:cs="Times New Roman"/>
                <w:lang w:val="ru-RU"/>
              </w:rPr>
            </w:pPr>
          </w:p>
        </w:tc>
        <w:tc>
          <w:tcPr>
            <w:tcW w:w="992" w:type="dxa"/>
            <w:tcBorders>
              <w:top w:val="single" w:sz="5" w:space="0" w:color="000000"/>
              <w:left w:val="single" w:sz="4" w:space="0" w:color="000000"/>
              <w:bottom w:val="single" w:sz="4" w:space="0" w:color="000000"/>
              <w:right w:val="single" w:sz="4" w:space="0" w:color="000000"/>
            </w:tcBorders>
            <w:tcMar>
              <w:left w:w="0" w:type="dxa"/>
              <w:right w:w="0" w:type="dxa"/>
            </w:tcMar>
          </w:tcPr>
          <w:p w14:paraId="264FA36F" w14:textId="2A46436E" w:rsidR="004910D6" w:rsidRPr="00000BE7" w:rsidRDefault="004A0B7F">
            <w:pPr>
              <w:rPr>
                <w:rFonts w:ascii="Times New Roman" w:hAnsi="Times New Roman" w:cs="Times New Roman"/>
                <w:lang w:val="ru-RU"/>
              </w:rPr>
            </w:pPr>
            <w:r w:rsidRPr="00000BE7">
              <w:rPr>
                <w:rFonts w:ascii="Times New Roman" w:hAnsi="Times New Roman" w:cs="Times New Roman"/>
                <w:lang w:val="ru-RU"/>
              </w:rPr>
              <w:t>16.09</w:t>
            </w:r>
          </w:p>
        </w:tc>
        <w:tc>
          <w:tcPr>
            <w:tcW w:w="1701" w:type="dxa"/>
            <w:tcBorders>
              <w:top w:val="single" w:sz="5" w:space="0" w:color="000000"/>
              <w:left w:val="single" w:sz="4" w:space="0" w:color="000000"/>
              <w:bottom w:val="single" w:sz="4" w:space="0" w:color="000000"/>
              <w:right w:val="single" w:sz="4" w:space="0" w:color="000000"/>
            </w:tcBorders>
            <w:tcMar>
              <w:left w:w="0" w:type="dxa"/>
              <w:right w:w="0" w:type="dxa"/>
            </w:tcMar>
          </w:tcPr>
          <w:p w14:paraId="3D0478EB"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583DACDE" w14:textId="77777777" w:rsidR="004910D6" w:rsidRPr="00000BE7" w:rsidRDefault="004910D6" w:rsidP="00B22F7E">
            <w:pPr>
              <w:rPr>
                <w:rFonts w:ascii="Times New Roman" w:hAnsi="Times New Roman" w:cs="Times New Roman"/>
                <w:color w:val="000000"/>
                <w:sz w:val="20"/>
                <w:szCs w:val="20"/>
                <w:shd w:val="clear" w:color="auto" w:fill="F7FDF7"/>
                <w:lang w:val="ru-RU"/>
              </w:rPr>
            </w:pPr>
          </w:p>
        </w:tc>
      </w:tr>
      <w:tr w:rsidR="009F5CFA" w:rsidRPr="00000BE7" w14:paraId="2259D632" w14:textId="77777777" w:rsidTr="005B7CF8">
        <w:trPr>
          <w:trHeight w:hRule="exact" w:val="1257"/>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51A1ECA1" w14:textId="662F8F69"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hAnsi="Times New Roman" w:cs="Times New Roman"/>
                <w:sz w:val="20"/>
                <w:szCs w:val="20"/>
                <w:lang w:val="ru-RU"/>
              </w:rPr>
              <w:t>9.</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FFBD5F" w14:textId="77777777" w:rsidR="00540D13" w:rsidRPr="00000BE7" w:rsidRDefault="00633F7E" w:rsidP="00540D13">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
                <w:sz w:val="20"/>
                <w:szCs w:val="20"/>
                <w:lang w:val="ru-RU"/>
              </w:rPr>
              <w:t>Стартовая диагностическая работа</w:t>
            </w:r>
            <w:r w:rsidRPr="00000BE7">
              <w:rPr>
                <w:rFonts w:ascii="Times New Roman" w:hAnsi="Times New Roman" w:cs="Times New Roman"/>
                <w:bCs/>
                <w:sz w:val="20"/>
                <w:szCs w:val="20"/>
                <w:lang w:val="ru-RU"/>
              </w:rPr>
              <w:t xml:space="preserve"> </w:t>
            </w:r>
          </w:p>
          <w:p w14:paraId="58DFF076" w14:textId="77777777" w:rsidR="002263AD" w:rsidRPr="00000BE7" w:rsidRDefault="002263AD" w:rsidP="00540D13">
            <w:pPr>
              <w:shd w:val="clear" w:color="auto" w:fill="FFFFFF" w:themeFill="background1"/>
              <w:rPr>
                <w:rFonts w:ascii="Times New Roman" w:hAnsi="Times New Roman" w:cs="Times New Roman"/>
                <w:sz w:val="20"/>
                <w:szCs w:val="20"/>
                <w:lang w:val="ru-RU"/>
              </w:rPr>
            </w:pPr>
          </w:p>
          <w:p w14:paraId="2D10BA08" w14:textId="77777777" w:rsidR="006D758C" w:rsidRPr="00000BE7" w:rsidRDefault="006D758C" w:rsidP="00C645B6">
            <w:pPr>
              <w:shd w:val="clear" w:color="auto" w:fill="FFFFFF" w:themeFill="background1"/>
              <w:rPr>
                <w:rFonts w:ascii="Times New Roman" w:hAnsi="Times New Roman" w:cs="Times New Roman"/>
                <w:b/>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75BD9A8C"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05DEDE4E" w14:textId="77777777" w:rsidR="009F5CFA" w:rsidRPr="00000BE7" w:rsidRDefault="009F5CFA">
            <w:pPr>
              <w:rPr>
                <w:rFonts w:ascii="Times New Roman" w:hAnsi="Times New Roman" w:cs="Times New Roman"/>
                <w:sz w:val="20"/>
                <w:szCs w:val="20"/>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52030A1C" w14:textId="77777777" w:rsidR="009F5CFA" w:rsidRPr="00000BE7" w:rsidRDefault="009F5CF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59A7C1B7"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BF78C1" w14:textId="6495950C"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19.09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A455EFD" w14:textId="5B187370" w:rsidR="009F5CFA" w:rsidRPr="00000BE7" w:rsidRDefault="00B07E25" w:rsidP="00B07E25">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commentRangeStart w:id="5"/>
            <w:r w:rsidRPr="00000BE7">
              <w:rPr>
                <w:rFonts w:ascii="Times New Roman" w:hAnsi="Times New Roman" w:cs="Times New Roman"/>
                <w:color w:val="000000"/>
                <w:sz w:val="20"/>
                <w:szCs w:val="20"/>
                <w:shd w:val="clear" w:color="auto" w:fill="F7FDF7"/>
                <w:lang w:val="ru-RU"/>
              </w:rPr>
              <w:t xml:space="preserve">диагностическая </w:t>
            </w:r>
            <w:commentRangeEnd w:id="5"/>
            <w:r w:rsidR="00E440E3" w:rsidRPr="00000BE7">
              <w:rPr>
                <w:rStyle w:val="affb"/>
                <w:rFonts w:ascii="Times New Roman" w:hAnsi="Times New Roman" w:cs="Times New Roman"/>
              </w:rPr>
              <w:commentReference w:id="5"/>
            </w:r>
            <w:r w:rsidRPr="00000BE7">
              <w:rPr>
                <w:rFonts w:ascii="Times New Roman" w:hAnsi="Times New Roman" w:cs="Times New Roman"/>
                <w:color w:val="000000"/>
                <w:sz w:val="20"/>
                <w:szCs w:val="20"/>
                <w:shd w:val="clear" w:color="auto" w:fill="F7FDF7"/>
                <w:lang w:val="ru-RU"/>
              </w:rPr>
              <w:t xml:space="preserve">работа в письменной форме. </w:t>
            </w:r>
            <w:r w:rsidR="00633F7E" w:rsidRPr="00000BE7">
              <w:rPr>
                <w:rFonts w:ascii="Times New Roman" w:hAnsi="Times New Roman" w:cs="Times New Roman"/>
                <w:color w:val="000000"/>
                <w:sz w:val="20"/>
                <w:szCs w:val="20"/>
                <w:shd w:val="clear" w:color="auto" w:fill="F7FDF7"/>
                <w:lang w:val="ru-RU"/>
              </w:rPr>
              <w:t xml:space="preserve">     </w:t>
            </w:r>
          </w:p>
        </w:tc>
      </w:tr>
      <w:tr w:rsidR="00185960" w:rsidRPr="00000BE7" w14:paraId="36FDF8FB" w14:textId="77777777" w:rsidTr="00185960">
        <w:trPr>
          <w:trHeight w:hRule="exact" w:val="1257"/>
        </w:trPr>
        <w:tc>
          <w:tcPr>
            <w:tcW w:w="11057"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5A090B24" w14:textId="2CDEEBB0" w:rsidR="00185960" w:rsidRPr="00000BE7" w:rsidRDefault="00185960" w:rsidP="00185960">
            <w:pPr>
              <w:pStyle w:val="affc"/>
              <w:rPr>
                <w:rFonts w:ascii="Times New Roman" w:hAnsi="Times New Roman" w:cs="Times New Roman"/>
                <w:lang w:val="ru-RU"/>
              </w:rPr>
            </w:pPr>
            <w:r w:rsidRPr="00000BE7">
              <w:rPr>
                <w:rFonts w:ascii="Times New Roman" w:hAnsi="Times New Roman" w:cs="Times New Roman"/>
                <w:lang w:val="ru-RU"/>
              </w:rPr>
              <w:t xml:space="preserve">                                                        В учебнике темы</w:t>
            </w:r>
            <w:r w:rsidR="00B66009" w:rsidRPr="00000BE7">
              <w:rPr>
                <w:rFonts w:ascii="Times New Roman" w:hAnsi="Times New Roman" w:cs="Times New Roman"/>
                <w:lang w:val="ru-RU"/>
              </w:rPr>
              <w:t xml:space="preserve"> относя</w:t>
            </w:r>
            <w:r w:rsidRPr="00000BE7">
              <w:rPr>
                <w:rFonts w:ascii="Times New Roman" w:hAnsi="Times New Roman" w:cs="Times New Roman"/>
                <w:lang w:val="ru-RU"/>
              </w:rPr>
              <w:t>тся к разделу «Летописи. Былины. Жития».</w:t>
            </w:r>
          </w:p>
          <w:p w14:paraId="64E4C247" w14:textId="696F5520" w:rsidR="00185960" w:rsidRPr="00000BE7" w:rsidRDefault="00185960" w:rsidP="00185960">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sz w:val="20"/>
                <w:szCs w:val="20"/>
                <w:lang w:val="ru-RU"/>
              </w:rPr>
              <w:t xml:space="preserve">                       В тематическом планировании темы</w:t>
            </w:r>
            <w:r w:rsidR="00B66009" w:rsidRPr="00000BE7">
              <w:rPr>
                <w:rFonts w:ascii="Times New Roman" w:hAnsi="Times New Roman" w:cs="Times New Roman"/>
                <w:sz w:val="20"/>
                <w:szCs w:val="20"/>
                <w:lang w:val="ru-RU"/>
              </w:rPr>
              <w:t xml:space="preserve"> относя</w:t>
            </w:r>
            <w:r w:rsidRPr="00000BE7">
              <w:rPr>
                <w:rFonts w:ascii="Times New Roman" w:hAnsi="Times New Roman" w:cs="Times New Roman"/>
                <w:sz w:val="20"/>
                <w:szCs w:val="20"/>
                <w:lang w:val="ru-RU"/>
              </w:rPr>
              <w:t>тся к разделу «</w:t>
            </w:r>
            <w:r w:rsidRPr="00000BE7">
              <w:rPr>
                <w:rFonts w:ascii="Times New Roman" w:eastAsia="Times New Roman" w:hAnsi="Times New Roman" w:cs="Times New Roman"/>
                <w:color w:val="000000"/>
                <w:w w:val="97"/>
                <w:sz w:val="20"/>
                <w:szCs w:val="20"/>
                <w:lang w:val="ru-RU"/>
              </w:rPr>
              <w:t>О Родине, героические страницы истории».</w:t>
            </w:r>
          </w:p>
        </w:tc>
      </w:tr>
      <w:tr w:rsidR="009F5CFA" w:rsidRPr="00000BE7" w14:paraId="0FB3DB32" w14:textId="77777777" w:rsidTr="000B344F">
        <w:trPr>
          <w:trHeight w:hRule="exact" w:val="1822"/>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6B7AFE2C" w14:textId="3DDBE35B" w:rsidR="009F5CF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10.</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75DF29" w14:textId="77777777" w:rsidR="00633F7E" w:rsidRPr="00000BE7" w:rsidRDefault="00633F7E" w:rsidP="00633F7E">
            <w:pPr>
              <w:shd w:val="clear" w:color="auto" w:fill="FFFFFF" w:themeFill="background1"/>
              <w:rPr>
                <w:rFonts w:ascii="Times New Roman" w:hAnsi="Times New Roman" w:cs="Times New Roman"/>
                <w:bCs/>
                <w:sz w:val="20"/>
                <w:szCs w:val="20"/>
                <w:lang w:val="ru-RU"/>
              </w:rPr>
            </w:pPr>
            <w:commentRangeStart w:id="6"/>
            <w:r w:rsidRPr="00000BE7">
              <w:rPr>
                <w:rFonts w:ascii="Times New Roman" w:hAnsi="Times New Roman" w:cs="Times New Roman"/>
                <w:bCs/>
                <w:sz w:val="20"/>
                <w:szCs w:val="20"/>
                <w:lang w:val="ru-RU"/>
              </w:rPr>
              <w:t>Что такое летопись? Зачем писали летописи? Из Летописей «И повесил Олег щит свой на вратах Царьграда», «И вспомнил Олег коня своего».</w:t>
            </w:r>
            <w:commentRangeEnd w:id="6"/>
            <w:r w:rsidR="000B344F" w:rsidRPr="00000BE7">
              <w:rPr>
                <w:rStyle w:val="affb"/>
                <w:rFonts w:ascii="Times New Roman" w:hAnsi="Times New Roman" w:cs="Times New Roman"/>
              </w:rPr>
              <w:commentReference w:id="6"/>
            </w:r>
          </w:p>
          <w:p w14:paraId="0CFF076E" w14:textId="77777777" w:rsidR="009F5CFA" w:rsidRPr="00000BE7" w:rsidRDefault="009F5CFA" w:rsidP="00540D13">
            <w:pPr>
              <w:shd w:val="clear" w:color="auto" w:fill="FFFFFF" w:themeFill="background1"/>
              <w:rPr>
                <w:rFonts w:ascii="Times New Roman" w:hAnsi="Times New Roman" w:cs="Times New Roman"/>
                <w:color w:val="000000"/>
                <w:sz w:val="20"/>
                <w:szCs w:val="20"/>
                <w:shd w:val="clear" w:color="auto" w:fill="F7F5F5"/>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2ECCD124" w14:textId="77777777" w:rsidR="009F5CFA" w:rsidRPr="00000BE7" w:rsidRDefault="009F5CFA">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0280252D" w14:textId="77777777" w:rsidR="009F5CFA" w:rsidRPr="00000BE7" w:rsidRDefault="009F5CFA">
            <w:pPr>
              <w:rPr>
                <w:rFonts w:ascii="Times New Roman" w:hAnsi="Times New Roman" w:cs="Times New Roman"/>
                <w:sz w:val="20"/>
                <w:szCs w:val="20"/>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091EF3B0"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03774D3B" w14:textId="77777777" w:rsidR="009F5CFA" w:rsidRPr="00000BE7" w:rsidRDefault="009F5CFA">
            <w:pPr>
              <w:rPr>
                <w:rFonts w:ascii="Times New Roman" w:hAnsi="Times New Roman" w:cs="Times New Roman"/>
                <w:sz w:val="20"/>
                <w:szCs w:val="20"/>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DA93F0" w14:textId="5983CF24"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22.09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66A1BA8" w14:textId="77777777" w:rsidR="009F5CFA" w:rsidRPr="00000BE7" w:rsidRDefault="002F5B90" w:rsidP="007E474A">
            <w:pPr>
              <w:rPr>
                <w:rFonts w:ascii="Times New Roman" w:hAnsi="Times New Roman" w:cs="Times New Roman"/>
                <w:lang w:val="ru-RU"/>
              </w:rPr>
            </w:pPr>
            <w:r w:rsidRPr="00000BE7">
              <w:rPr>
                <w:rFonts w:ascii="Times New Roman" w:hAnsi="Times New Roman" w:cs="Times New Roman"/>
                <w:color w:val="000000"/>
                <w:sz w:val="20"/>
                <w:szCs w:val="20"/>
                <w:shd w:val="clear" w:color="auto" w:fill="F7FDF7"/>
                <w:lang w:val="ru-RU"/>
              </w:rPr>
              <w:t>Текущий контроль</w:t>
            </w:r>
            <w:r w:rsidR="006C280C" w:rsidRPr="00000BE7">
              <w:rPr>
                <w:rFonts w:ascii="Times New Roman" w:hAnsi="Times New Roman" w:cs="Times New Roman"/>
                <w:color w:val="000000"/>
                <w:sz w:val="20"/>
                <w:szCs w:val="20"/>
                <w:lang w:val="ru-RU"/>
              </w:rPr>
              <w:br/>
            </w:r>
            <w:r w:rsidR="009F5CFA" w:rsidRPr="00000BE7">
              <w:rPr>
                <w:rFonts w:ascii="Times New Roman" w:hAnsi="Times New Roman" w:cs="Times New Roman"/>
                <w:color w:val="000000"/>
                <w:sz w:val="20"/>
                <w:szCs w:val="20"/>
                <w:lang w:val="ru-RU"/>
              </w:rPr>
              <w:br/>
            </w:r>
            <w:r w:rsidR="009F5CFA" w:rsidRPr="00000BE7">
              <w:rPr>
                <w:rFonts w:ascii="Times New Roman" w:hAnsi="Times New Roman" w:cs="Times New Roman"/>
                <w:color w:val="000000"/>
                <w:sz w:val="20"/>
                <w:szCs w:val="20"/>
                <w:shd w:val="clear" w:color="auto" w:fill="F7FDF7"/>
                <w:lang w:val="ru-RU"/>
              </w:rPr>
              <w:t xml:space="preserve"> </w:t>
            </w:r>
          </w:p>
        </w:tc>
      </w:tr>
      <w:tr w:rsidR="009F5CFA" w:rsidRPr="00000BE7" w14:paraId="5FF0CF27" w14:textId="77777777" w:rsidTr="000B344F">
        <w:trPr>
          <w:trHeight w:hRule="exact" w:val="1449"/>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CB481" w14:textId="24987114"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11</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D57A33" w14:textId="77777777" w:rsidR="00633F7E" w:rsidRPr="00000BE7" w:rsidRDefault="00633F7E" w:rsidP="00633F7E">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Что такое житийная литература? Житие Сергия Радонежского.</w:t>
            </w:r>
          </w:p>
          <w:p w14:paraId="48BDDF5B" w14:textId="77777777" w:rsidR="009F5CFA" w:rsidRPr="00000BE7" w:rsidRDefault="009F5CFA" w:rsidP="00633F7E">
            <w:pPr>
              <w:shd w:val="clear" w:color="auto" w:fill="FFFFFF" w:themeFill="background1"/>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372E74F5"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0C49BF1D" w14:textId="77777777" w:rsidR="009F5CFA" w:rsidRPr="00000BE7" w:rsidRDefault="009F5CFA">
            <w:pPr>
              <w:rPr>
                <w:rFonts w:ascii="Times New Roman" w:hAnsi="Times New Roman" w:cs="Times New Roman"/>
                <w:sz w:val="20"/>
                <w:szCs w:val="20"/>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0435626D"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0F0DAD7E" w14:textId="77777777" w:rsidR="009F5CFA" w:rsidRPr="00000BE7" w:rsidRDefault="009F5CFA">
            <w:pPr>
              <w:rPr>
                <w:rFonts w:ascii="Times New Roman" w:hAnsi="Times New Roman" w:cs="Times New Roman"/>
                <w:sz w:val="20"/>
                <w:szCs w:val="20"/>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C56F9A" w14:textId="30AE737E"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23.09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DBF56"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Текущий контроль</w:t>
            </w:r>
          </w:p>
          <w:p w14:paraId="23571C99" w14:textId="2B933465" w:rsidR="009F5CFA" w:rsidRPr="00000BE7" w:rsidRDefault="009F5CFA" w:rsidP="007E474A">
            <w:pPr>
              <w:rPr>
                <w:rFonts w:ascii="Times New Roman" w:hAnsi="Times New Roman" w:cs="Times New Roman"/>
                <w:lang w:val="ru-RU"/>
              </w:rPr>
            </w:pPr>
            <w:r w:rsidRPr="00000BE7">
              <w:rPr>
                <w:rFonts w:ascii="Times New Roman" w:hAnsi="Times New Roman" w:cs="Times New Roman"/>
                <w:color w:val="000000"/>
                <w:sz w:val="20"/>
                <w:szCs w:val="20"/>
                <w:lang w:val="ru-RU"/>
              </w:rPr>
              <w:br/>
            </w:r>
            <w:r w:rsidRPr="00000BE7">
              <w:rPr>
                <w:rFonts w:ascii="Times New Roman" w:hAnsi="Times New Roman" w:cs="Times New Roman"/>
                <w:color w:val="000000"/>
                <w:sz w:val="20"/>
                <w:szCs w:val="20"/>
                <w:shd w:val="clear" w:color="auto" w:fill="F7FDF7"/>
                <w:lang w:val="ru-RU"/>
              </w:rPr>
              <w:t xml:space="preserve"> </w:t>
            </w:r>
          </w:p>
        </w:tc>
      </w:tr>
      <w:tr w:rsidR="009F5CFA" w:rsidRPr="00000BE7" w14:paraId="13D2AF76" w14:textId="77777777" w:rsidTr="000B344F">
        <w:trPr>
          <w:trHeight w:hRule="exact" w:val="2805"/>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34480680" w14:textId="5BF91B97"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12</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A2E3597" w14:textId="77777777" w:rsidR="00633F7E" w:rsidRPr="00000BE7" w:rsidRDefault="00633F7E" w:rsidP="00633F7E">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color w:val="000000"/>
                <w:sz w:val="20"/>
                <w:szCs w:val="20"/>
                <w:shd w:val="clear" w:color="auto" w:fill="F7F5F5"/>
                <w:lang w:val="ru-RU"/>
              </w:rPr>
              <w:t>Знакомство с культурно-историческим наследием России, великие люди и события: образы Александра Невского, Дмитрия Пожарского, Дмитрия Донского, Александра Суворова, Михаила Кутузова</w:t>
            </w:r>
          </w:p>
          <w:p w14:paraId="69CABA91" w14:textId="77777777" w:rsidR="00633F7E" w:rsidRPr="00000BE7" w:rsidRDefault="00633F7E" w:rsidP="00633F7E">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color w:val="000000"/>
                <w:sz w:val="20"/>
                <w:szCs w:val="20"/>
                <w:shd w:val="clear" w:color="auto" w:fill="F7F5F5"/>
                <w:lang w:val="ru-RU"/>
              </w:rPr>
              <w:t>(нет в учебнике)</w:t>
            </w:r>
          </w:p>
          <w:p w14:paraId="21644F47" w14:textId="77777777" w:rsidR="009F5CFA" w:rsidRPr="00000BE7" w:rsidRDefault="009F5CFA" w:rsidP="00EA64EF">
            <w:pPr>
              <w:shd w:val="clear" w:color="auto" w:fill="FFFFFF" w:themeFill="background1"/>
              <w:rPr>
                <w:rFonts w:ascii="Times New Roman" w:hAnsi="Times New Roman" w:cs="Times New Roman"/>
                <w:sz w:val="20"/>
                <w:szCs w:val="20"/>
                <w:lang w:val="ru-RU"/>
              </w:rPr>
            </w:pPr>
          </w:p>
          <w:p w14:paraId="20422146"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2403430A"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C2F8A7C" w14:textId="77777777" w:rsidR="009F5CFA" w:rsidRPr="00000BE7" w:rsidRDefault="009F5CFA">
            <w:pPr>
              <w:rPr>
                <w:rFonts w:ascii="Times New Roman" w:hAnsi="Times New Roman" w:cs="Times New Roman"/>
                <w:sz w:val="20"/>
                <w:szCs w:val="20"/>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36E08533"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5E62BA4F" w14:textId="77777777" w:rsidR="009F5CFA" w:rsidRPr="00000BE7" w:rsidRDefault="009F5CFA" w:rsidP="009F5CFA">
            <w:pPr>
              <w:rPr>
                <w:rFonts w:ascii="Times New Roman" w:hAnsi="Times New Roman" w:cs="Times New Roman"/>
                <w:sz w:val="20"/>
                <w:szCs w:val="20"/>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C925F2A" w14:textId="2F917354"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26.09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00EA4D9"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Текущий контроль</w:t>
            </w:r>
          </w:p>
          <w:p w14:paraId="66598866" w14:textId="247BE50B" w:rsidR="009F5CFA" w:rsidRPr="00000BE7" w:rsidRDefault="009F5CFA" w:rsidP="007E474A">
            <w:pPr>
              <w:rPr>
                <w:rFonts w:ascii="Times New Roman" w:hAnsi="Times New Roman" w:cs="Times New Roman"/>
                <w:lang w:val="ru-RU"/>
              </w:rPr>
            </w:pPr>
          </w:p>
        </w:tc>
      </w:tr>
      <w:tr w:rsidR="009F5CFA" w:rsidRPr="00000BE7" w14:paraId="4385BE7E" w14:textId="77777777" w:rsidTr="00F815A1">
        <w:trPr>
          <w:trHeight w:hRule="exact" w:val="2715"/>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14A205C1" w14:textId="7F6146B2"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13</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6C38652" w14:textId="77777777" w:rsidR="0056575C" w:rsidRPr="00000BE7" w:rsidRDefault="00633F7E" w:rsidP="006D758C">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Рубрика «Наши проекты». Создание календаря исторических событий.</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4BD06"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6ED462B9" w14:textId="77777777" w:rsidR="009F5CFA" w:rsidRPr="00000BE7" w:rsidRDefault="009F5CFA">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64DC415A"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70C3F422" w14:textId="77777777" w:rsidR="009F5CFA" w:rsidRPr="00000BE7" w:rsidRDefault="00633F7E">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28799F69" w14:textId="7A022D16"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29.09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CE537B7" w14:textId="112212E0" w:rsidR="00633F7E" w:rsidRPr="00000BE7" w:rsidRDefault="00B07E25" w:rsidP="00633F7E">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практическая работа в форме проектной деятельности. </w:t>
            </w:r>
            <w:r w:rsidR="00633F7E" w:rsidRPr="00000BE7">
              <w:rPr>
                <w:rFonts w:ascii="Times New Roman" w:hAnsi="Times New Roman" w:cs="Times New Roman"/>
                <w:color w:val="000000"/>
                <w:sz w:val="20"/>
                <w:szCs w:val="20"/>
                <w:lang w:val="ru-RU"/>
              </w:rPr>
              <w:br/>
            </w:r>
            <w:r w:rsidR="00633F7E" w:rsidRPr="00000BE7">
              <w:rPr>
                <w:rFonts w:ascii="Times New Roman" w:hAnsi="Times New Roman" w:cs="Times New Roman"/>
                <w:color w:val="000000"/>
                <w:sz w:val="20"/>
                <w:szCs w:val="20"/>
                <w:shd w:val="clear" w:color="auto" w:fill="F7FDF7"/>
                <w:lang w:val="ru-RU"/>
              </w:rPr>
              <w:t xml:space="preserve">Самооценка с использованием «Оценочного листа».     </w:t>
            </w:r>
          </w:p>
          <w:p w14:paraId="609746A3" w14:textId="77777777" w:rsidR="006D758C" w:rsidRPr="00000BE7" w:rsidRDefault="006D758C" w:rsidP="006D758C">
            <w:pPr>
              <w:rPr>
                <w:rFonts w:ascii="Times New Roman" w:hAnsi="Times New Roman" w:cs="Times New Roman"/>
                <w:color w:val="000000"/>
                <w:sz w:val="20"/>
                <w:szCs w:val="20"/>
                <w:shd w:val="clear" w:color="auto" w:fill="F7FDF7"/>
                <w:lang w:val="ru-RU"/>
              </w:rPr>
            </w:pPr>
          </w:p>
          <w:p w14:paraId="267DCF48" w14:textId="77777777" w:rsidR="009F5CFA" w:rsidRPr="00000BE7" w:rsidRDefault="009F5CFA">
            <w:pPr>
              <w:rPr>
                <w:rFonts w:ascii="Times New Roman" w:hAnsi="Times New Roman" w:cs="Times New Roman"/>
                <w:lang w:val="ru-RU"/>
              </w:rPr>
            </w:pPr>
          </w:p>
        </w:tc>
      </w:tr>
      <w:tr w:rsidR="00185960" w:rsidRPr="00000BE7" w14:paraId="25BAB144" w14:textId="77777777" w:rsidTr="00E25FAB">
        <w:trPr>
          <w:trHeight w:hRule="exact" w:val="980"/>
        </w:trPr>
        <w:tc>
          <w:tcPr>
            <w:tcW w:w="11057"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539B66E3" w14:textId="6325F24E" w:rsidR="00185960" w:rsidRPr="00000BE7" w:rsidRDefault="00185960" w:rsidP="00633F7E">
            <w:pPr>
              <w:rPr>
                <w:rFonts w:ascii="Times New Roman" w:hAnsi="Times New Roman" w:cs="Times New Roman"/>
                <w:sz w:val="20"/>
                <w:szCs w:val="20"/>
                <w:lang w:val="ru-RU"/>
              </w:rPr>
            </w:pPr>
            <w:r w:rsidRPr="00000BE7">
              <w:rPr>
                <w:rFonts w:ascii="Times New Roman" w:hAnsi="Times New Roman" w:cs="Times New Roman"/>
                <w:sz w:val="20"/>
                <w:szCs w:val="20"/>
                <w:lang w:val="ru-RU"/>
              </w:rPr>
              <w:lastRenderedPageBreak/>
              <w:t xml:space="preserve">                                       </w:t>
            </w:r>
            <w:r w:rsidR="00B66009" w:rsidRPr="00000BE7">
              <w:rPr>
                <w:rFonts w:ascii="Times New Roman" w:hAnsi="Times New Roman" w:cs="Times New Roman"/>
                <w:sz w:val="20"/>
                <w:szCs w:val="20"/>
                <w:lang w:val="ru-RU"/>
              </w:rPr>
              <w:t xml:space="preserve">          </w:t>
            </w:r>
            <w:r w:rsidR="00E25FAB" w:rsidRPr="00000BE7">
              <w:rPr>
                <w:rFonts w:ascii="Times New Roman" w:hAnsi="Times New Roman" w:cs="Times New Roman"/>
                <w:sz w:val="20"/>
                <w:szCs w:val="20"/>
                <w:lang w:val="ru-RU"/>
              </w:rPr>
              <w:t xml:space="preserve">      </w:t>
            </w:r>
            <w:r w:rsidR="00B66009" w:rsidRPr="00000BE7">
              <w:rPr>
                <w:rFonts w:ascii="Times New Roman" w:hAnsi="Times New Roman" w:cs="Times New Roman"/>
                <w:sz w:val="20"/>
                <w:szCs w:val="20"/>
                <w:lang w:val="ru-RU"/>
              </w:rPr>
              <w:t>В учебнике темы относя</w:t>
            </w:r>
            <w:r w:rsidRPr="00000BE7">
              <w:rPr>
                <w:rFonts w:ascii="Times New Roman" w:hAnsi="Times New Roman" w:cs="Times New Roman"/>
                <w:sz w:val="20"/>
                <w:szCs w:val="20"/>
                <w:lang w:val="ru-RU"/>
              </w:rPr>
              <w:t>тся к разделу «Чудесный мир классики».</w:t>
            </w:r>
          </w:p>
          <w:p w14:paraId="180F8053" w14:textId="41CD8D80" w:rsidR="00185960" w:rsidRPr="00000BE7" w:rsidRDefault="00185960" w:rsidP="00633F7E">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sz w:val="20"/>
                <w:szCs w:val="20"/>
                <w:lang w:val="ru-RU"/>
              </w:rPr>
              <w:t xml:space="preserve">                                  </w:t>
            </w:r>
            <w:r w:rsidR="00E25FAB" w:rsidRPr="00000BE7">
              <w:rPr>
                <w:rFonts w:ascii="Times New Roman" w:hAnsi="Times New Roman" w:cs="Times New Roman"/>
                <w:sz w:val="20"/>
                <w:szCs w:val="20"/>
                <w:lang w:val="ru-RU"/>
              </w:rPr>
              <w:t xml:space="preserve">   </w:t>
            </w:r>
            <w:r w:rsidRPr="00000BE7">
              <w:rPr>
                <w:rFonts w:ascii="Times New Roman" w:hAnsi="Times New Roman" w:cs="Times New Roman"/>
                <w:sz w:val="20"/>
                <w:szCs w:val="20"/>
                <w:lang w:val="ru-RU"/>
              </w:rPr>
              <w:t>В темат</w:t>
            </w:r>
            <w:r w:rsidR="00B66009" w:rsidRPr="00000BE7">
              <w:rPr>
                <w:rFonts w:ascii="Times New Roman" w:hAnsi="Times New Roman" w:cs="Times New Roman"/>
                <w:sz w:val="20"/>
                <w:szCs w:val="20"/>
                <w:lang w:val="ru-RU"/>
              </w:rPr>
              <w:t>ическом планировании темы относя</w:t>
            </w:r>
            <w:r w:rsidRPr="00000BE7">
              <w:rPr>
                <w:rFonts w:ascii="Times New Roman" w:hAnsi="Times New Roman" w:cs="Times New Roman"/>
                <w:sz w:val="20"/>
                <w:szCs w:val="20"/>
                <w:lang w:val="ru-RU"/>
              </w:rPr>
              <w:t>тся к разделу «Творчество А.С.Пушкина»</w:t>
            </w:r>
          </w:p>
        </w:tc>
      </w:tr>
      <w:tr w:rsidR="004B176A" w:rsidRPr="00000BE7" w14:paraId="590963CF" w14:textId="77777777" w:rsidTr="00B66009">
        <w:trPr>
          <w:trHeight w:hRule="exact" w:val="1283"/>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F7EC2" w14:textId="51E21279" w:rsidR="004B176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14.</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28ED6" w14:textId="77777777" w:rsidR="00B66009" w:rsidRPr="00000BE7" w:rsidRDefault="00B66009" w:rsidP="00B66009">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 xml:space="preserve">Введение в тему. </w:t>
            </w:r>
            <w:r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1FDE9552" w14:textId="071A4DAD" w:rsidR="004B176A" w:rsidRPr="00000BE7" w:rsidRDefault="004B176A" w:rsidP="004B176A">
            <w:pPr>
              <w:shd w:val="clear" w:color="auto" w:fill="FFFFFF" w:themeFill="background1"/>
              <w:rPr>
                <w:rFonts w:ascii="Times New Roman" w:hAnsi="Times New Roman" w:cs="Times New Roman"/>
                <w:bCs/>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39133126" w14:textId="05BA4850" w:rsidR="004B176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305147C9" w14:textId="77777777" w:rsidR="004B176A" w:rsidRPr="00000BE7" w:rsidRDefault="004B176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393BC0B6" w14:textId="77777777" w:rsidR="004B176A" w:rsidRPr="00000BE7" w:rsidRDefault="004B176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445CE607" w14:textId="77777777" w:rsidR="004B176A" w:rsidRPr="00000BE7" w:rsidRDefault="004B176A">
            <w:pPr>
              <w:rPr>
                <w:rFonts w:ascii="Times New Roman" w:hAnsi="Times New Roman" w:cs="Times New Roman"/>
                <w:sz w:val="20"/>
                <w:szCs w:val="20"/>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3AF16133" w14:textId="4088A173" w:rsidR="004B176A" w:rsidRPr="00000BE7" w:rsidRDefault="004A0B7F">
            <w:pPr>
              <w:rPr>
                <w:rFonts w:ascii="Times New Roman" w:hAnsi="Times New Roman" w:cs="Times New Roman"/>
                <w:lang w:val="ru-RU"/>
              </w:rPr>
            </w:pPr>
            <w:r w:rsidRPr="00000BE7">
              <w:rPr>
                <w:rFonts w:ascii="Times New Roman" w:hAnsi="Times New Roman" w:cs="Times New Roman"/>
                <w:lang w:val="ru-RU"/>
              </w:rPr>
              <w:t>30.09</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9CC8D03"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592AC661" w14:textId="77777777" w:rsidR="004B176A" w:rsidRPr="00000BE7" w:rsidRDefault="004B176A" w:rsidP="00633F7E">
            <w:pPr>
              <w:rPr>
                <w:rFonts w:ascii="Times New Roman" w:hAnsi="Times New Roman" w:cs="Times New Roman"/>
                <w:color w:val="000000"/>
                <w:sz w:val="20"/>
                <w:szCs w:val="20"/>
                <w:shd w:val="clear" w:color="auto" w:fill="F7FDF7"/>
                <w:lang w:val="ru-RU"/>
              </w:rPr>
            </w:pPr>
          </w:p>
        </w:tc>
      </w:tr>
      <w:tr w:rsidR="009F5CFA" w:rsidRPr="00000BE7" w14:paraId="7660E9D7" w14:textId="77777777" w:rsidTr="000B344F">
        <w:trPr>
          <w:trHeight w:hRule="exact" w:val="1852"/>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9D098" w14:textId="3108174C"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15</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45BD8" w14:textId="7777777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Устное сообщение об А. С. Пушкине. Подготовка презентации.  А. С. Пушкин «Няне».</w:t>
            </w:r>
          </w:p>
          <w:p w14:paraId="2974346D" w14:textId="77777777" w:rsidR="006D758C" w:rsidRPr="00000BE7" w:rsidRDefault="006D758C" w:rsidP="006D758C">
            <w:pPr>
              <w:shd w:val="clear" w:color="auto" w:fill="FFFFFF" w:themeFill="background1"/>
              <w:rPr>
                <w:rFonts w:ascii="Times New Roman" w:hAnsi="Times New Roman" w:cs="Times New Roman"/>
                <w:sz w:val="20"/>
                <w:szCs w:val="20"/>
                <w:lang w:val="ru-RU"/>
              </w:rPr>
            </w:pPr>
          </w:p>
          <w:p w14:paraId="6A0C13F5"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6C66A074"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3826650C"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33FF4E35"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646820B7"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C080A" w14:textId="54A68760" w:rsidR="009F5CFA" w:rsidRPr="00000BE7" w:rsidRDefault="004A0B7F">
            <w:pPr>
              <w:rPr>
                <w:rFonts w:ascii="Times New Roman" w:hAnsi="Times New Roman" w:cs="Times New Roman"/>
                <w:lang w:val="ru-RU"/>
              </w:rPr>
            </w:pPr>
            <w:r w:rsidRPr="00000BE7">
              <w:rPr>
                <w:rFonts w:ascii="Times New Roman" w:hAnsi="Times New Roman" w:cs="Times New Roman"/>
                <w:lang w:val="ru-RU"/>
              </w:rPr>
              <w:t>3.10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D8D2F45" w14:textId="77777777" w:rsidR="0018116B" w:rsidRPr="00000BE7" w:rsidRDefault="002F5B90"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w:t>
            </w:r>
            <w:r w:rsidR="00DA4E43" w:rsidRPr="00000BE7">
              <w:rPr>
                <w:rFonts w:ascii="Times New Roman" w:hAnsi="Times New Roman" w:cs="Times New Roman"/>
                <w:color w:val="000000"/>
                <w:sz w:val="20"/>
                <w:szCs w:val="20"/>
                <w:shd w:val="clear" w:color="auto" w:fill="F7FDF7"/>
                <w:lang w:val="ru-RU"/>
              </w:rPr>
              <w:t>екущ</w:t>
            </w:r>
            <w:r w:rsidRPr="00000BE7">
              <w:rPr>
                <w:rFonts w:ascii="Times New Roman" w:hAnsi="Times New Roman" w:cs="Times New Roman"/>
                <w:color w:val="000000"/>
                <w:sz w:val="20"/>
                <w:szCs w:val="20"/>
                <w:shd w:val="clear" w:color="auto" w:fill="F7FDF7"/>
                <w:lang w:val="ru-RU"/>
              </w:rPr>
              <w:t>ий контроль</w:t>
            </w:r>
          </w:p>
          <w:p w14:paraId="7C5B100D" w14:textId="77777777" w:rsidR="006D758C" w:rsidRPr="00000BE7" w:rsidRDefault="006D758C" w:rsidP="006D758C">
            <w:pPr>
              <w:rPr>
                <w:rFonts w:ascii="Times New Roman" w:hAnsi="Times New Roman" w:cs="Times New Roman"/>
                <w:color w:val="000000"/>
                <w:sz w:val="20"/>
                <w:szCs w:val="20"/>
                <w:shd w:val="clear" w:color="auto" w:fill="F7FDF7"/>
                <w:lang w:val="ru-RU"/>
              </w:rPr>
            </w:pPr>
          </w:p>
          <w:p w14:paraId="4C83C672" w14:textId="77777777" w:rsidR="009F5CFA" w:rsidRPr="00000BE7" w:rsidRDefault="009F5CFA" w:rsidP="003A023F">
            <w:pPr>
              <w:rPr>
                <w:rFonts w:ascii="Times New Roman" w:hAnsi="Times New Roman" w:cs="Times New Roman"/>
                <w:lang w:val="ru-RU"/>
              </w:rPr>
            </w:pPr>
            <w:r w:rsidRPr="00000BE7">
              <w:rPr>
                <w:rFonts w:ascii="Times New Roman" w:hAnsi="Times New Roman" w:cs="Times New Roman"/>
                <w:color w:val="000000"/>
                <w:sz w:val="20"/>
                <w:szCs w:val="20"/>
                <w:lang w:val="ru-RU"/>
              </w:rPr>
              <w:br/>
            </w:r>
            <w:r w:rsidRPr="00000BE7">
              <w:rPr>
                <w:rFonts w:ascii="Times New Roman" w:hAnsi="Times New Roman" w:cs="Times New Roman"/>
                <w:color w:val="000000"/>
                <w:sz w:val="20"/>
                <w:szCs w:val="20"/>
                <w:shd w:val="clear" w:color="auto" w:fill="F7FDF7"/>
                <w:lang w:val="ru-RU"/>
              </w:rPr>
              <w:t xml:space="preserve"> </w:t>
            </w:r>
          </w:p>
        </w:tc>
      </w:tr>
      <w:tr w:rsidR="009F5CFA" w:rsidRPr="00000BE7" w14:paraId="6D43B394" w14:textId="77777777" w:rsidTr="000B344F">
        <w:trPr>
          <w:trHeight w:hRule="exact" w:val="2018"/>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7EF7C28E" w14:textId="2A69A6D1"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16</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01EFBFB2" w14:textId="77777777" w:rsidR="0018116B" w:rsidRPr="00000BE7" w:rsidRDefault="0018116B" w:rsidP="0018116B">
            <w:pPr>
              <w:jc w:val="both"/>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Картины природы в поэтическом тексте. </w:t>
            </w:r>
            <w:r w:rsidRPr="00000BE7">
              <w:rPr>
                <w:rFonts w:ascii="Times New Roman" w:hAnsi="Times New Roman" w:cs="Times New Roman"/>
                <w:bCs/>
                <w:sz w:val="24"/>
                <w:szCs w:val="24"/>
                <w:lang w:val="ru-RU"/>
              </w:rPr>
              <w:t xml:space="preserve"> </w:t>
            </w:r>
            <w:r w:rsidRPr="00000BE7">
              <w:rPr>
                <w:rFonts w:ascii="Times New Roman" w:hAnsi="Times New Roman" w:cs="Times New Roman"/>
                <w:bCs/>
                <w:sz w:val="20"/>
                <w:szCs w:val="20"/>
                <w:lang w:val="ru-RU"/>
              </w:rPr>
              <w:t>Стихотворения «Унылая пора! Очей очарованье…», «Туча». Сравнение произведений литературы и живописи.</w:t>
            </w:r>
          </w:p>
          <w:p w14:paraId="6599B7C0" w14:textId="77777777" w:rsidR="009F5CFA" w:rsidRPr="00000BE7" w:rsidRDefault="009F5CFA" w:rsidP="0018116B">
            <w:pPr>
              <w:shd w:val="clear" w:color="auto" w:fill="FFFFFF" w:themeFill="background1"/>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552B2169"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72AD8FC2"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077104C9" w14:textId="77777777" w:rsidR="009F5CFA" w:rsidRPr="00000BE7" w:rsidRDefault="009F5CF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15D13783"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4B61AD" w14:textId="13A45C79" w:rsidR="009F5CFA" w:rsidRPr="00000BE7" w:rsidRDefault="004A0B7F">
            <w:pPr>
              <w:rPr>
                <w:rFonts w:ascii="Times New Roman" w:hAnsi="Times New Roman" w:cs="Times New Roman"/>
                <w:lang w:val="ru-RU"/>
              </w:rPr>
            </w:pPr>
            <w:r w:rsidRPr="00000BE7">
              <w:rPr>
                <w:rFonts w:ascii="Times New Roman" w:hAnsi="Times New Roman" w:cs="Times New Roman"/>
                <w:lang w:val="ru-RU"/>
              </w:rPr>
              <w:t>6.10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EEF74" w14:textId="77777777" w:rsidR="0018116B" w:rsidRPr="00000BE7" w:rsidRDefault="00F102E2"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3D652B87" w14:textId="77777777" w:rsidR="009F5CFA" w:rsidRPr="00000BE7" w:rsidRDefault="009F5CFA" w:rsidP="0018116B">
            <w:pPr>
              <w:rPr>
                <w:rFonts w:ascii="Times New Roman" w:hAnsi="Times New Roman" w:cs="Times New Roman"/>
                <w:lang w:val="ru-RU"/>
              </w:rPr>
            </w:pPr>
          </w:p>
        </w:tc>
      </w:tr>
      <w:tr w:rsidR="009F5CFA" w:rsidRPr="00000BE7" w14:paraId="031B1DCC" w14:textId="77777777" w:rsidTr="000B344F">
        <w:trPr>
          <w:trHeight w:hRule="exact" w:val="1667"/>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594D374A" w14:textId="3515E5AE"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17</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EFBE9" w14:textId="7777777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color w:val="000000"/>
                <w:sz w:val="20"/>
                <w:szCs w:val="20"/>
                <w:lang w:val="ru-RU"/>
              </w:rPr>
              <w:t>А.С. Пушкин «Сказка мёртвой царевне и о семи богатырях». Что такое внутренняя красота.</w:t>
            </w:r>
          </w:p>
          <w:p w14:paraId="2B22CDF2" w14:textId="77777777" w:rsidR="009F5CFA" w:rsidRPr="00000BE7" w:rsidRDefault="009F5CFA" w:rsidP="0018116B">
            <w:pPr>
              <w:jc w:val="both"/>
              <w:rPr>
                <w:rFonts w:ascii="Times New Roman" w:hAnsi="Times New Roman" w:cs="Times New Roman"/>
                <w:b/>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71438E83"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47BF2104" w14:textId="77777777" w:rsidR="009F5CFA" w:rsidRPr="00000BE7" w:rsidRDefault="009F5CFA">
            <w:pPr>
              <w:rPr>
                <w:rFonts w:ascii="Times New Roman" w:hAnsi="Times New Roman" w:cs="Times New Roman"/>
                <w:sz w:val="20"/>
                <w:szCs w:val="20"/>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0A625FD0" w14:textId="77777777" w:rsidR="009F5CFA" w:rsidRPr="00000BE7" w:rsidRDefault="009F5CF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7B025B5E"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247816D1" w14:textId="237C4555" w:rsidR="009F5CFA" w:rsidRPr="00000BE7" w:rsidRDefault="004A0B7F">
            <w:pPr>
              <w:rPr>
                <w:rFonts w:ascii="Times New Roman" w:hAnsi="Times New Roman" w:cs="Times New Roman"/>
                <w:lang w:val="ru-RU"/>
              </w:rPr>
            </w:pPr>
            <w:r w:rsidRPr="00000BE7">
              <w:rPr>
                <w:rFonts w:ascii="Times New Roman" w:hAnsi="Times New Roman" w:cs="Times New Roman"/>
                <w:lang w:val="ru-RU"/>
              </w:rPr>
              <w:t>7.10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E101888" w14:textId="77777777" w:rsidR="0018116B" w:rsidRPr="00000BE7" w:rsidRDefault="0018116B"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3A89F39F" w14:textId="77777777" w:rsidR="009F5CFA" w:rsidRPr="00000BE7" w:rsidRDefault="009F5CFA" w:rsidP="003A023F">
            <w:pPr>
              <w:rPr>
                <w:rFonts w:ascii="Times New Roman" w:hAnsi="Times New Roman" w:cs="Times New Roman"/>
                <w:color w:val="000000"/>
                <w:sz w:val="20"/>
                <w:szCs w:val="20"/>
                <w:shd w:val="clear" w:color="auto" w:fill="F7FDF7"/>
                <w:lang w:val="ru-RU"/>
              </w:rPr>
            </w:pPr>
          </w:p>
          <w:p w14:paraId="5953E8E9" w14:textId="77777777" w:rsidR="009F5CFA" w:rsidRPr="00000BE7" w:rsidRDefault="009F5CFA">
            <w:pPr>
              <w:rPr>
                <w:rFonts w:ascii="Times New Roman" w:hAnsi="Times New Roman" w:cs="Times New Roman"/>
                <w:lang w:val="ru-RU"/>
              </w:rPr>
            </w:pPr>
          </w:p>
        </w:tc>
      </w:tr>
      <w:tr w:rsidR="009F5CFA" w:rsidRPr="00000BE7" w14:paraId="7986891D" w14:textId="77777777" w:rsidTr="000B344F">
        <w:trPr>
          <w:trHeight w:hRule="exact" w:val="1721"/>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4252C4D8" w14:textId="7143FA2B"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18</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C5672FA" w14:textId="7777777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color w:val="000000"/>
                <w:sz w:val="20"/>
                <w:szCs w:val="20"/>
                <w:lang w:val="ru-RU"/>
              </w:rPr>
              <w:t xml:space="preserve">А.С. Пушкин «Сказка мёртвой царевне и о семи богатырях». </w:t>
            </w:r>
            <w:r w:rsidRPr="00000BE7">
              <w:rPr>
                <w:rFonts w:ascii="Times New Roman" w:hAnsi="Times New Roman" w:cs="Times New Roman"/>
                <w:color w:val="000000"/>
                <w:sz w:val="20"/>
                <w:szCs w:val="20"/>
                <w:shd w:val="clear" w:color="auto" w:fill="F7F5F5"/>
                <w:lang w:val="ru-RU"/>
              </w:rPr>
              <w:t xml:space="preserve">Положительные и отрицательные герои, волшебные помощники, язык авторской сказки. </w:t>
            </w:r>
          </w:p>
          <w:p w14:paraId="1B85CFDE" w14:textId="77777777" w:rsidR="00365FBF" w:rsidRPr="00000BE7" w:rsidRDefault="00365FBF" w:rsidP="001569CC">
            <w:pPr>
              <w:shd w:val="clear" w:color="auto" w:fill="FFFFFF" w:themeFill="background1"/>
              <w:rPr>
                <w:rFonts w:ascii="Times New Roman" w:hAnsi="Times New Roman" w:cs="Times New Roman"/>
                <w:color w:val="000000"/>
                <w:sz w:val="20"/>
                <w:szCs w:val="20"/>
                <w:shd w:val="clear" w:color="auto" w:fill="F7F5F5"/>
                <w:lang w:val="ru-RU"/>
              </w:rPr>
            </w:pPr>
          </w:p>
          <w:p w14:paraId="7784329D" w14:textId="77777777" w:rsidR="00365FBF" w:rsidRPr="00000BE7" w:rsidRDefault="00365FBF" w:rsidP="001569CC">
            <w:pPr>
              <w:shd w:val="clear" w:color="auto" w:fill="FFFFFF" w:themeFill="background1"/>
              <w:rPr>
                <w:rFonts w:ascii="Times New Roman" w:hAnsi="Times New Roman" w:cs="Times New Roman"/>
                <w:sz w:val="20"/>
                <w:szCs w:val="20"/>
                <w:lang w:val="ru-RU"/>
              </w:rPr>
            </w:pPr>
          </w:p>
          <w:p w14:paraId="2596AF5E" w14:textId="77777777" w:rsidR="009F5CFA" w:rsidRPr="00000BE7" w:rsidRDefault="009F5CFA" w:rsidP="00C645B6">
            <w:pPr>
              <w:shd w:val="clear" w:color="auto" w:fill="FFFFFF" w:themeFill="background1"/>
              <w:rPr>
                <w:rFonts w:ascii="Times New Roman" w:hAnsi="Times New Roman" w:cs="Times New Roman"/>
                <w:color w:val="000000"/>
                <w:sz w:val="20"/>
                <w:szCs w:val="20"/>
                <w:shd w:val="clear" w:color="auto" w:fill="F7F5F5"/>
                <w:lang w:val="ru-RU"/>
              </w:rPr>
            </w:pPr>
          </w:p>
          <w:p w14:paraId="20D26638" w14:textId="77777777" w:rsidR="009F5CFA" w:rsidRPr="00000BE7" w:rsidRDefault="009F5CFA" w:rsidP="00C645B6">
            <w:pPr>
              <w:shd w:val="clear" w:color="auto" w:fill="FFFFFF" w:themeFill="background1"/>
              <w:rPr>
                <w:rFonts w:ascii="Times New Roman" w:hAnsi="Times New Roman" w:cs="Times New Roman"/>
                <w:sz w:val="20"/>
                <w:szCs w:val="20"/>
                <w:lang w:val="ru-RU"/>
              </w:rPr>
            </w:pPr>
          </w:p>
          <w:p w14:paraId="42A8273E"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47F65881"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50AE24AE"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43C1FC8E" w14:textId="77777777" w:rsidR="009F5CFA" w:rsidRPr="00000BE7" w:rsidRDefault="009F5CF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0402A928" w14:textId="77777777" w:rsidR="009F5CFA" w:rsidRPr="00000BE7" w:rsidRDefault="009F5CFA">
            <w:pPr>
              <w:rPr>
                <w:rFonts w:ascii="Times New Roman" w:hAnsi="Times New Roman" w:cs="Times New Roman"/>
                <w:sz w:val="16"/>
                <w:szCs w:val="16"/>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752027A3" w14:textId="717C8A45"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10.10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D9CB0" w14:textId="77777777" w:rsidR="0018116B" w:rsidRPr="00000BE7" w:rsidRDefault="0018116B"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5290EB2C" w14:textId="77777777" w:rsidR="009F5CFA" w:rsidRPr="00000BE7" w:rsidRDefault="009F5CFA" w:rsidP="001569CC">
            <w:pPr>
              <w:rPr>
                <w:rFonts w:ascii="Times New Roman" w:hAnsi="Times New Roman" w:cs="Times New Roman"/>
                <w:color w:val="000000"/>
                <w:sz w:val="20"/>
                <w:szCs w:val="20"/>
                <w:shd w:val="clear" w:color="auto" w:fill="F7FDF7"/>
                <w:lang w:val="ru-RU"/>
              </w:rPr>
            </w:pPr>
          </w:p>
          <w:p w14:paraId="1C9ACBBB" w14:textId="77777777" w:rsidR="009F5CFA" w:rsidRPr="00000BE7" w:rsidRDefault="009F5CFA">
            <w:pPr>
              <w:rPr>
                <w:rFonts w:ascii="Times New Roman" w:hAnsi="Times New Roman" w:cs="Times New Roman"/>
                <w:lang w:val="ru-RU"/>
              </w:rPr>
            </w:pPr>
          </w:p>
        </w:tc>
      </w:tr>
      <w:tr w:rsidR="009F5CFA" w:rsidRPr="00000BE7" w14:paraId="3EA5500D" w14:textId="77777777" w:rsidTr="00E25FAB">
        <w:trPr>
          <w:trHeight w:hRule="exact" w:val="1401"/>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394728FA" w14:textId="787DC130" w:rsidR="009F5CF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19.</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9FBDA01" w14:textId="77777777" w:rsidR="0018116B" w:rsidRPr="00000BE7" w:rsidRDefault="0018116B" w:rsidP="0018116B">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color w:val="000000"/>
                <w:sz w:val="20"/>
                <w:szCs w:val="20"/>
                <w:lang w:val="ru-RU"/>
              </w:rPr>
              <w:t>А.С. Пушкин «Сказка о мёртвой царевне и о семи богатырях».</w:t>
            </w:r>
            <w:r w:rsidRPr="00000BE7">
              <w:rPr>
                <w:rFonts w:ascii="Times New Roman" w:hAnsi="Times New Roman" w:cs="Times New Roman"/>
                <w:color w:val="000000"/>
                <w:sz w:val="20"/>
                <w:szCs w:val="20"/>
                <w:shd w:val="clear" w:color="auto" w:fill="F7F5F5"/>
                <w:lang w:val="ru-RU"/>
              </w:rPr>
              <w:t xml:space="preserve"> Выборочный пересказ.</w:t>
            </w:r>
            <w:r w:rsidRPr="00000BE7">
              <w:rPr>
                <w:rFonts w:ascii="Times New Roman" w:hAnsi="Times New Roman" w:cs="Times New Roman"/>
                <w:bCs/>
                <w:sz w:val="20"/>
                <w:szCs w:val="20"/>
                <w:lang w:val="ru-RU"/>
              </w:rPr>
              <w:t xml:space="preserve"> </w:t>
            </w:r>
          </w:p>
          <w:p w14:paraId="4DE75ABD" w14:textId="77777777" w:rsidR="009F5CFA" w:rsidRPr="00000BE7" w:rsidRDefault="009F5CFA" w:rsidP="0018116B">
            <w:pPr>
              <w:shd w:val="clear" w:color="auto" w:fill="FFFFFF" w:themeFill="background1"/>
              <w:rPr>
                <w:rFonts w:ascii="Times New Roman" w:hAnsi="Times New Roman" w:cs="Times New Roman"/>
                <w:color w:val="000000"/>
                <w:sz w:val="20"/>
                <w:szCs w:val="20"/>
                <w:shd w:val="clear" w:color="auto" w:fill="F7F5F5"/>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3F90E099" w14:textId="77777777" w:rsidR="009F5CFA" w:rsidRPr="00000BE7" w:rsidRDefault="00365FBF">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3405228D"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440B5450" w14:textId="77777777" w:rsidR="009F5CFA" w:rsidRPr="00000BE7" w:rsidRDefault="009F5CF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01AE59C8"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B70388" w14:textId="51D16257"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13.10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00F42E3" w14:textId="77777777" w:rsidR="0018116B" w:rsidRPr="00000BE7" w:rsidRDefault="002F5B90"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r w:rsidRPr="00000BE7">
              <w:rPr>
                <w:rFonts w:ascii="Times New Roman" w:hAnsi="Times New Roman" w:cs="Times New Roman"/>
                <w:color w:val="000000"/>
                <w:sz w:val="20"/>
                <w:szCs w:val="20"/>
                <w:lang w:val="ru-RU"/>
              </w:rPr>
              <w:t>Т</w:t>
            </w:r>
            <w:r w:rsidR="0018116B" w:rsidRPr="00000BE7">
              <w:rPr>
                <w:rFonts w:ascii="Times New Roman" w:hAnsi="Times New Roman" w:cs="Times New Roman"/>
                <w:color w:val="000000"/>
                <w:sz w:val="20"/>
                <w:szCs w:val="20"/>
                <w:shd w:val="clear" w:color="auto" w:fill="F7FDF7"/>
                <w:lang w:val="ru-RU"/>
              </w:rPr>
              <w:t>екущий контроль.</w:t>
            </w:r>
          </w:p>
          <w:p w14:paraId="2485DE13" w14:textId="77777777" w:rsidR="009F5CFA" w:rsidRPr="00000BE7" w:rsidRDefault="009F5CFA" w:rsidP="0018116B">
            <w:pPr>
              <w:rPr>
                <w:rFonts w:ascii="Times New Roman" w:hAnsi="Times New Roman" w:cs="Times New Roman"/>
                <w:sz w:val="20"/>
                <w:szCs w:val="20"/>
                <w:lang w:val="ru-RU"/>
              </w:rPr>
            </w:pPr>
          </w:p>
        </w:tc>
      </w:tr>
      <w:tr w:rsidR="00185960" w:rsidRPr="00000BE7" w14:paraId="01DD1D6E" w14:textId="77777777" w:rsidTr="00185960">
        <w:trPr>
          <w:trHeight w:hRule="exact" w:val="1124"/>
        </w:trPr>
        <w:tc>
          <w:tcPr>
            <w:tcW w:w="11057"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71FB1CBE" w14:textId="64E9AA5D" w:rsidR="00185960" w:rsidRPr="00000BE7" w:rsidRDefault="00185960" w:rsidP="00185960">
            <w:pPr>
              <w:rPr>
                <w:rFonts w:ascii="Times New Roman" w:hAnsi="Times New Roman" w:cs="Times New Roman"/>
                <w:sz w:val="20"/>
                <w:szCs w:val="20"/>
                <w:lang w:val="ru-RU"/>
              </w:rPr>
            </w:pPr>
            <w:r w:rsidRPr="00000BE7">
              <w:rPr>
                <w:rFonts w:ascii="Times New Roman" w:hAnsi="Times New Roman" w:cs="Times New Roman"/>
                <w:sz w:val="20"/>
                <w:szCs w:val="20"/>
                <w:lang w:val="ru-RU"/>
              </w:rPr>
              <w:t xml:space="preserve">                                       </w:t>
            </w:r>
            <w:r w:rsidR="00B66009" w:rsidRPr="00000BE7">
              <w:rPr>
                <w:rFonts w:ascii="Times New Roman" w:hAnsi="Times New Roman" w:cs="Times New Roman"/>
                <w:sz w:val="20"/>
                <w:szCs w:val="20"/>
                <w:lang w:val="ru-RU"/>
              </w:rPr>
              <w:t xml:space="preserve">          </w:t>
            </w:r>
            <w:r w:rsidR="00E25FAB" w:rsidRPr="00000BE7">
              <w:rPr>
                <w:rFonts w:ascii="Times New Roman" w:hAnsi="Times New Roman" w:cs="Times New Roman"/>
                <w:sz w:val="20"/>
                <w:szCs w:val="20"/>
                <w:lang w:val="ru-RU"/>
              </w:rPr>
              <w:t xml:space="preserve">          </w:t>
            </w:r>
            <w:r w:rsidR="00B66009" w:rsidRPr="00000BE7">
              <w:rPr>
                <w:rFonts w:ascii="Times New Roman" w:hAnsi="Times New Roman" w:cs="Times New Roman"/>
                <w:sz w:val="20"/>
                <w:szCs w:val="20"/>
                <w:lang w:val="ru-RU"/>
              </w:rPr>
              <w:t>В учебнике темы относя</w:t>
            </w:r>
            <w:r w:rsidRPr="00000BE7">
              <w:rPr>
                <w:rFonts w:ascii="Times New Roman" w:hAnsi="Times New Roman" w:cs="Times New Roman"/>
                <w:sz w:val="20"/>
                <w:szCs w:val="20"/>
                <w:lang w:val="ru-RU"/>
              </w:rPr>
              <w:t>тся к разделу «Чудесный мир классики».</w:t>
            </w:r>
          </w:p>
          <w:p w14:paraId="0F8BD0FC" w14:textId="73399BF0" w:rsidR="00185960" w:rsidRPr="00000BE7" w:rsidRDefault="00185960" w:rsidP="00185960">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sz w:val="20"/>
                <w:szCs w:val="20"/>
                <w:lang w:val="ru-RU"/>
              </w:rPr>
              <w:t xml:space="preserve">                              </w:t>
            </w:r>
            <w:r w:rsidR="00E25FAB" w:rsidRPr="00000BE7">
              <w:rPr>
                <w:rFonts w:ascii="Times New Roman" w:hAnsi="Times New Roman" w:cs="Times New Roman"/>
                <w:sz w:val="20"/>
                <w:szCs w:val="20"/>
                <w:lang w:val="ru-RU"/>
              </w:rPr>
              <w:t xml:space="preserve">          </w:t>
            </w:r>
            <w:r w:rsidRPr="00000BE7">
              <w:rPr>
                <w:rFonts w:ascii="Times New Roman" w:hAnsi="Times New Roman" w:cs="Times New Roman"/>
                <w:sz w:val="20"/>
                <w:szCs w:val="20"/>
                <w:lang w:val="ru-RU"/>
              </w:rPr>
              <w:t>В темат</w:t>
            </w:r>
            <w:r w:rsidR="00B66009" w:rsidRPr="00000BE7">
              <w:rPr>
                <w:rFonts w:ascii="Times New Roman" w:hAnsi="Times New Roman" w:cs="Times New Roman"/>
                <w:sz w:val="20"/>
                <w:szCs w:val="20"/>
                <w:lang w:val="ru-RU"/>
              </w:rPr>
              <w:t>ическом планировании темы относя</w:t>
            </w:r>
            <w:r w:rsidRPr="00000BE7">
              <w:rPr>
                <w:rFonts w:ascii="Times New Roman" w:hAnsi="Times New Roman" w:cs="Times New Roman"/>
                <w:sz w:val="20"/>
                <w:szCs w:val="20"/>
                <w:lang w:val="ru-RU"/>
              </w:rPr>
              <w:t>тся к разделу «Творчество М.Ю.Лермонтова»</w:t>
            </w:r>
          </w:p>
        </w:tc>
      </w:tr>
      <w:tr w:rsidR="009F5CFA" w:rsidRPr="00000BE7" w14:paraId="5B28F74E" w14:textId="77777777" w:rsidTr="00E25FAB">
        <w:trPr>
          <w:trHeight w:hRule="exact" w:val="1566"/>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66FCD1B2" w14:textId="620EDA7E"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20</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584BD" w14:textId="77777777" w:rsidR="0018116B" w:rsidRPr="00000BE7" w:rsidRDefault="0018116B" w:rsidP="0018116B">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color w:val="000000"/>
                <w:sz w:val="20"/>
                <w:szCs w:val="20"/>
                <w:shd w:val="clear" w:color="auto" w:fill="F7F5F5"/>
                <w:lang w:val="ru-RU"/>
              </w:rPr>
              <w:t xml:space="preserve">Творчество </w:t>
            </w:r>
            <w:r w:rsidRPr="00000BE7">
              <w:rPr>
                <w:rFonts w:ascii="Times New Roman" w:hAnsi="Times New Roman" w:cs="Times New Roman"/>
                <w:bCs/>
                <w:sz w:val="20"/>
                <w:szCs w:val="20"/>
                <w:lang w:val="ru-RU"/>
              </w:rPr>
              <w:t xml:space="preserve">М. Ю. Лермонтова. </w:t>
            </w:r>
          </w:p>
          <w:p w14:paraId="4AC20FCA" w14:textId="7777777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Турецкая сказка «Ашик-Кериб». Что такое верность?</w:t>
            </w:r>
            <w:r w:rsidRPr="00000BE7">
              <w:rPr>
                <w:rFonts w:ascii="Times New Roman" w:hAnsi="Times New Roman" w:cs="Times New Roman"/>
                <w:color w:val="000000"/>
                <w:sz w:val="20"/>
                <w:szCs w:val="20"/>
                <w:lang w:val="ru-RU"/>
              </w:rPr>
              <w:t xml:space="preserve"> </w:t>
            </w:r>
          </w:p>
          <w:p w14:paraId="11E49D04" w14:textId="77777777" w:rsidR="0056575C" w:rsidRPr="00000BE7" w:rsidRDefault="0056575C" w:rsidP="0056575C">
            <w:pPr>
              <w:shd w:val="clear" w:color="auto" w:fill="FFFFFF" w:themeFill="background1"/>
              <w:rPr>
                <w:rFonts w:ascii="Times New Roman" w:hAnsi="Times New Roman" w:cs="Times New Roman"/>
                <w:sz w:val="20"/>
                <w:szCs w:val="20"/>
                <w:lang w:val="ru-RU"/>
              </w:rPr>
            </w:pPr>
          </w:p>
          <w:p w14:paraId="0A6853C2" w14:textId="77777777" w:rsidR="009F5CFA" w:rsidRPr="00000BE7" w:rsidRDefault="009F5CFA" w:rsidP="002046DC">
            <w:pPr>
              <w:jc w:val="both"/>
              <w:rPr>
                <w:rFonts w:ascii="Times New Roman" w:hAnsi="Times New Roman" w:cs="Times New Roman"/>
                <w:bCs/>
                <w:sz w:val="20"/>
                <w:szCs w:val="20"/>
                <w:lang w:val="ru-RU"/>
              </w:rPr>
            </w:pPr>
          </w:p>
          <w:p w14:paraId="5F6200E2" w14:textId="77777777" w:rsidR="009F5CFA" w:rsidRPr="00000BE7" w:rsidRDefault="009F5CFA" w:rsidP="00A06D97">
            <w:pPr>
              <w:shd w:val="clear" w:color="auto" w:fill="FFFFFF" w:themeFill="background1"/>
              <w:rPr>
                <w:rFonts w:ascii="Times New Roman" w:hAnsi="Times New Roman" w:cs="Times New Roman"/>
                <w:sz w:val="20"/>
                <w:szCs w:val="20"/>
                <w:lang w:val="ru-RU"/>
              </w:rPr>
            </w:pPr>
          </w:p>
          <w:p w14:paraId="4DC8BBE9" w14:textId="77777777" w:rsidR="009F5CFA" w:rsidRPr="00000BE7" w:rsidRDefault="009F5CFA" w:rsidP="00A06D97">
            <w:pPr>
              <w:shd w:val="clear" w:color="auto" w:fill="FFFFFF" w:themeFill="background1"/>
              <w:rPr>
                <w:rFonts w:ascii="Times New Roman" w:hAnsi="Times New Roman" w:cs="Times New Roman"/>
                <w:sz w:val="20"/>
                <w:szCs w:val="20"/>
                <w:lang w:val="ru-RU"/>
              </w:rPr>
            </w:pPr>
          </w:p>
          <w:p w14:paraId="28DDC35F"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5E9CD24D"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413CB60E"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51210802" w14:textId="77777777" w:rsidR="009F5CFA" w:rsidRPr="00000BE7" w:rsidRDefault="009F5CF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7B3D1528"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716196F7" w14:textId="68B68562"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14.10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7E97040" w14:textId="77777777" w:rsidR="0018116B" w:rsidRPr="00000BE7" w:rsidRDefault="002F5B90"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61841E17" w14:textId="77777777" w:rsidR="00365FBF" w:rsidRPr="00000BE7" w:rsidRDefault="00365FBF" w:rsidP="009E12AD">
            <w:pPr>
              <w:rPr>
                <w:rFonts w:ascii="Times New Roman" w:hAnsi="Times New Roman" w:cs="Times New Roman"/>
                <w:color w:val="000000"/>
                <w:sz w:val="20"/>
                <w:szCs w:val="20"/>
                <w:shd w:val="clear" w:color="auto" w:fill="F7FDF7"/>
                <w:lang w:val="ru-RU"/>
              </w:rPr>
            </w:pPr>
          </w:p>
          <w:p w14:paraId="24834634" w14:textId="77777777" w:rsidR="009F5CFA" w:rsidRPr="00000BE7" w:rsidRDefault="009F5CFA">
            <w:pPr>
              <w:rPr>
                <w:rFonts w:ascii="Times New Roman" w:hAnsi="Times New Roman" w:cs="Times New Roman"/>
                <w:lang w:val="ru-RU"/>
              </w:rPr>
            </w:pPr>
          </w:p>
        </w:tc>
      </w:tr>
      <w:tr w:rsidR="009F5CFA" w:rsidRPr="00000BE7" w14:paraId="0849C204" w14:textId="77777777" w:rsidTr="00E25FAB">
        <w:trPr>
          <w:trHeight w:hRule="exact" w:val="1134"/>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4DA450F0" w14:textId="497AEA01"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21</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C1ECB7" w14:textId="7777777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Турецкая сказка «Ашик-Кериб». Герои сказки и их характеристика.</w:t>
            </w:r>
          </w:p>
          <w:p w14:paraId="31A3070B" w14:textId="77777777" w:rsidR="009F5CFA" w:rsidRPr="00000BE7" w:rsidRDefault="009F5CFA" w:rsidP="0018116B">
            <w:pPr>
              <w:shd w:val="clear" w:color="auto" w:fill="FFFFFF" w:themeFill="background1"/>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5651ED50"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009F85F"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398A13FA"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012D31E5" w14:textId="77777777" w:rsidR="009F5CFA" w:rsidRPr="00000BE7" w:rsidRDefault="009F5CFA">
            <w:pPr>
              <w:rPr>
                <w:rFonts w:ascii="Times New Roman" w:hAnsi="Times New Roman" w:cs="Times New Roman"/>
                <w:sz w:val="20"/>
                <w:szCs w:val="20"/>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3DDFCA06" w14:textId="3D280261"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17.10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D562BFC" w14:textId="77777777" w:rsidR="0018116B" w:rsidRPr="00000BE7" w:rsidRDefault="0018116B" w:rsidP="00616B35">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r w:rsidR="00616B35" w:rsidRPr="00000BE7">
              <w:rPr>
                <w:rFonts w:ascii="Times New Roman" w:hAnsi="Times New Roman" w:cs="Times New Roman"/>
                <w:color w:val="000000"/>
                <w:sz w:val="20"/>
                <w:szCs w:val="20"/>
                <w:shd w:val="clear" w:color="auto" w:fill="F7FDF7"/>
                <w:lang w:val="ru-RU"/>
              </w:rPr>
              <w:t>.</w:t>
            </w:r>
          </w:p>
          <w:p w14:paraId="7DE245C0" w14:textId="77777777" w:rsidR="009F5CFA" w:rsidRPr="00000BE7" w:rsidRDefault="009F5CFA" w:rsidP="000900F7">
            <w:pPr>
              <w:rPr>
                <w:rFonts w:ascii="Times New Roman" w:hAnsi="Times New Roman" w:cs="Times New Roman"/>
                <w:color w:val="000000"/>
                <w:sz w:val="20"/>
                <w:szCs w:val="20"/>
                <w:shd w:val="clear" w:color="auto" w:fill="F7FDF7"/>
                <w:lang w:val="ru-RU"/>
              </w:rPr>
            </w:pPr>
          </w:p>
          <w:p w14:paraId="6C9AC378" w14:textId="77777777" w:rsidR="009F5CFA" w:rsidRPr="00000BE7" w:rsidRDefault="009F5CFA" w:rsidP="000900F7">
            <w:pPr>
              <w:rPr>
                <w:rFonts w:ascii="Times New Roman" w:hAnsi="Times New Roman" w:cs="Times New Roman"/>
                <w:lang w:val="ru-RU"/>
              </w:rPr>
            </w:pPr>
            <w:r w:rsidRPr="00000BE7">
              <w:rPr>
                <w:rFonts w:ascii="Times New Roman" w:hAnsi="Times New Roman" w:cs="Times New Roman"/>
                <w:color w:val="000000"/>
                <w:sz w:val="20"/>
                <w:szCs w:val="20"/>
                <w:lang w:val="ru-RU"/>
              </w:rPr>
              <w:br/>
            </w:r>
            <w:r w:rsidRPr="00000BE7">
              <w:rPr>
                <w:rFonts w:ascii="Times New Roman" w:hAnsi="Times New Roman" w:cs="Times New Roman"/>
                <w:color w:val="000000"/>
                <w:sz w:val="20"/>
                <w:szCs w:val="20"/>
                <w:shd w:val="clear" w:color="auto" w:fill="F7FDF7"/>
                <w:lang w:val="ru-RU"/>
              </w:rPr>
              <w:t xml:space="preserve"> </w:t>
            </w:r>
          </w:p>
        </w:tc>
      </w:tr>
      <w:tr w:rsidR="009F5CFA" w:rsidRPr="00000BE7" w14:paraId="5A2F9C5A" w14:textId="77777777" w:rsidTr="000B344F">
        <w:trPr>
          <w:trHeight w:hRule="exact" w:val="1664"/>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10A4CAD4" w14:textId="632295C9"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lastRenderedPageBreak/>
              <w:t>22</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D05E369" w14:textId="77777777" w:rsidR="0018116B" w:rsidRPr="00000BE7" w:rsidRDefault="0018116B" w:rsidP="0018116B">
            <w:pPr>
              <w:shd w:val="clear" w:color="auto" w:fill="FFFFFF" w:themeFill="background1"/>
              <w:rPr>
                <w:rFonts w:ascii="Times New Roman" w:hAnsi="Times New Roman" w:cs="Times New Roman"/>
                <w:color w:val="000000"/>
                <w:sz w:val="20"/>
                <w:szCs w:val="20"/>
                <w:shd w:val="clear" w:color="auto" w:fill="F7F5F5"/>
                <w:lang w:val="ru-RU"/>
              </w:rPr>
            </w:pPr>
            <w:commentRangeStart w:id="7"/>
            <w:r w:rsidRPr="00000BE7">
              <w:rPr>
                <w:rFonts w:ascii="Times New Roman" w:eastAsia="Times New Roman" w:hAnsi="Times New Roman" w:cs="Times New Roman"/>
                <w:color w:val="000000"/>
                <w:w w:val="97"/>
                <w:sz w:val="20"/>
                <w:szCs w:val="20"/>
                <w:lang w:val="ru-RU"/>
              </w:rPr>
              <w:t xml:space="preserve">М. Ю. Лермонтов «Горные вершины…», «Утёс». </w:t>
            </w:r>
            <w:r w:rsidRPr="00000BE7">
              <w:rPr>
                <w:rFonts w:ascii="Times New Roman" w:hAnsi="Times New Roman" w:cs="Times New Roman"/>
                <w:color w:val="000000"/>
                <w:sz w:val="20"/>
                <w:szCs w:val="20"/>
                <w:shd w:val="clear" w:color="auto" w:fill="F7F5F5"/>
                <w:lang w:val="ru-RU"/>
              </w:rPr>
              <w:t>Строфа как элемент композиции стихотворения.</w:t>
            </w:r>
            <w:commentRangeEnd w:id="7"/>
            <w:r w:rsidR="009A6F27" w:rsidRPr="00000BE7">
              <w:rPr>
                <w:rStyle w:val="affb"/>
                <w:rFonts w:ascii="Times New Roman" w:hAnsi="Times New Roman" w:cs="Times New Roman"/>
              </w:rPr>
              <w:commentReference w:id="7"/>
            </w:r>
          </w:p>
          <w:p w14:paraId="05F1F60F" w14:textId="7777777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color w:val="000000"/>
                <w:sz w:val="20"/>
                <w:szCs w:val="20"/>
                <w:shd w:val="clear" w:color="auto" w:fill="F7F5F5"/>
                <w:lang w:val="ru-RU"/>
              </w:rPr>
              <w:t>(нет в учебнике)</w:t>
            </w:r>
          </w:p>
          <w:p w14:paraId="2E7958CB" w14:textId="77777777" w:rsidR="009F5CFA" w:rsidRPr="00000BE7" w:rsidRDefault="009F5CFA" w:rsidP="002046DC">
            <w:pPr>
              <w:shd w:val="clear" w:color="auto" w:fill="FFFFFF" w:themeFill="background1"/>
              <w:rPr>
                <w:rFonts w:ascii="Times New Roman" w:hAnsi="Times New Roman" w:cs="Times New Roman"/>
                <w:sz w:val="20"/>
                <w:szCs w:val="20"/>
                <w:lang w:val="ru-RU"/>
              </w:rPr>
            </w:pPr>
          </w:p>
          <w:p w14:paraId="00503832" w14:textId="77777777" w:rsidR="009F5CFA" w:rsidRPr="00000BE7" w:rsidRDefault="009F5CFA" w:rsidP="009F5CFA">
            <w:pPr>
              <w:shd w:val="clear" w:color="auto" w:fill="FFFFFF" w:themeFill="background1"/>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20887E7A"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F68DD86"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65071F51"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5D4944C2" w14:textId="77777777" w:rsidR="009F5CFA" w:rsidRPr="00000BE7" w:rsidRDefault="009F5CFA">
            <w:pPr>
              <w:rPr>
                <w:rFonts w:ascii="Times New Roman" w:hAnsi="Times New Roman" w:cs="Times New Roman"/>
                <w:sz w:val="20"/>
                <w:szCs w:val="20"/>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DFBA9D" w14:textId="42F00DCB"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20.10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707B4" w14:textId="77777777" w:rsidR="0018116B" w:rsidRPr="00000BE7" w:rsidRDefault="002F5B90"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r w:rsidR="0018116B" w:rsidRPr="00000BE7">
              <w:rPr>
                <w:rFonts w:ascii="Times New Roman" w:hAnsi="Times New Roman" w:cs="Times New Roman"/>
                <w:color w:val="000000"/>
                <w:sz w:val="20"/>
                <w:szCs w:val="20"/>
                <w:lang w:val="ru-RU"/>
              </w:rPr>
              <w:br/>
            </w:r>
            <w:r w:rsidRPr="00000BE7">
              <w:rPr>
                <w:rFonts w:ascii="Times New Roman" w:hAnsi="Times New Roman" w:cs="Times New Roman"/>
                <w:color w:val="000000"/>
                <w:sz w:val="20"/>
                <w:szCs w:val="20"/>
                <w:shd w:val="clear" w:color="auto" w:fill="F7FDF7"/>
                <w:lang w:val="ru-RU"/>
              </w:rPr>
              <w:t xml:space="preserve"> </w:t>
            </w:r>
          </w:p>
          <w:p w14:paraId="50BF6918" w14:textId="77777777" w:rsidR="009F5CFA" w:rsidRPr="00000BE7" w:rsidRDefault="009F5CFA" w:rsidP="0018116B">
            <w:pPr>
              <w:rPr>
                <w:rFonts w:ascii="Times New Roman" w:hAnsi="Times New Roman" w:cs="Times New Roman"/>
                <w:lang w:val="ru-RU"/>
              </w:rPr>
            </w:pPr>
          </w:p>
        </w:tc>
      </w:tr>
      <w:tr w:rsidR="009F5CFA" w:rsidRPr="00000BE7" w14:paraId="68A286B6" w14:textId="77777777" w:rsidTr="000B344F">
        <w:trPr>
          <w:trHeight w:hRule="exact" w:val="2122"/>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6F8E1257" w14:textId="65BBC7D5"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23</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8629828" w14:textId="77777777" w:rsidR="0018116B" w:rsidRPr="00000BE7" w:rsidRDefault="0018116B" w:rsidP="0018116B">
            <w:pPr>
              <w:shd w:val="clear" w:color="auto" w:fill="FFFFFF" w:themeFill="background1"/>
              <w:rPr>
                <w:rFonts w:ascii="Times New Roman" w:hAnsi="Times New Roman" w:cs="Times New Roman"/>
                <w:sz w:val="20"/>
                <w:szCs w:val="20"/>
                <w:lang w:val="ru-RU"/>
              </w:rPr>
            </w:pPr>
            <w:commentRangeStart w:id="8"/>
            <w:r w:rsidRPr="00000BE7">
              <w:rPr>
                <w:rFonts w:ascii="Times New Roman" w:eastAsia="Times New Roman" w:hAnsi="Times New Roman" w:cs="Times New Roman"/>
                <w:color w:val="000000"/>
                <w:w w:val="97"/>
                <w:sz w:val="20"/>
                <w:szCs w:val="20"/>
                <w:lang w:val="ru-RU"/>
              </w:rPr>
              <w:t xml:space="preserve">М. Ю. Лермонтов «Парус» </w:t>
            </w:r>
            <w:r w:rsidRPr="00000BE7">
              <w:rPr>
                <w:rFonts w:ascii="Times New Roman" w:hAnsi="Times New Roman" w:cs="Times New Roman"/>
                <w:color w:val="000000"/>
                <w:sz w:val="20"/>
                <w:szCs w:val="20"/>
                <w:shd w:val="clear" w:color="auto" w:fill="F7F5F5"/>
                <w:lang w:val="ru-RU"/>
              </w:rPr>
              <w:t xml:space="preserve"> Метафора в стихотворениях М. Ю. Лермонтова</w:t>
            </w:r>
            <w:r w:rsidRPr="00000BE7">
              <w:rPr>
                <w:rFonts w:ascii="Times New Roman" w:hAnsi="Times New Roman" w:cs="Times New Roman"/>
                <w:sz w:val="20"/>
                <w:szCs w:val="20"/>
                <w:lang w:val="ru-RU"/>
              </w:rPr>
              <w:t>.</w:t>
            </w:r>
            <w:commentRangeEnd w:id="8"/>
            <w:r w:rsidR="009A6F27" w:rsidRPr="00000BE7">
              <w:rPr>
                <w:rStyle w:val="affb"/>
                <w:rFonts w:ascii="Times New Roman" w:hAnsi="Times New Roman" w:cs="Times New Roman"/>
              </w:rPr>
              <w:commentReference w:id="8"/>
            </w:r>
          </w:p>
          <w:p w14:paraId="3973F672" w14:textId="7777777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sz w:val="20"/>
                <w:szCs w:val="20"/>
                <w:lang w:val="ru-RU"/>
              </w:rPr>
              <w:t>(нет в учебнике)</w:t>
            </w:r>
          </w:p>
          <w:p w14:paraId="30C24AEE" w14:textId="77777777" w:rsidR="009F5CFA" w:rsidRPr="00000BE7" w:rsidRDefault="009F5CFA" w:rsidP="009F5CFA">
            <w:pPr>
              <w:shd w:val="clear" w:color="auto" w:fill="FFFFFF" w:themeFill="background1"/>
              <w:rPr>
                <w:rFonts w:ascii="Times New Roman" w:hAnsi="Times New Roman" w:cs="Times New Roman"/>
                <w:sz w:val="20"/>
                <w:szCs w:val="20"/>
                <w:lang w:val="ru-RU"/>
              </w:rPr>
            </w:pPr>
          </w:p>
          <w:p w14:paraId="28C16C4C" w14:textId="77777777" w:rsidR="009F5CFA" w:rsidRPr="00000BE7" w:rsidRDefault="009F5CFA" w:rsidP="000900F7">
            <w:pPr>
              <w:shd w:val="clear" w:color="auto" w:fill="FFFFFF" w:themeFill="background1"/>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1F645F4D"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68A8CF95"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2F307354" w14:textId="77777777" w:rsidR="009F5CFA" w:rsidRPr="00000BE7" w:rsidRDefault="009F5CFA">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70C51C14"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31ECE" w14:textId="0E4DF453"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21.10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251A246" w14:textId="77777777" w:rsidR="0018116B" w:rsidRPr="00000BE7" w:rsidRDefault="002F5B90"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r w:rsidR="0018116B" w:rsidRPr="00000BE7">
              <w:rPr>
                <w:rFonts w:ascii="Times New Roman" w:hAnsi="Times New Roman" w:cs="Times New Roman"/>
                <w:color w:val="000000"/>
                <w:sz w:val="20"/>
                <w:szCs w:val="20"/>
                <w:lang w:val="ru-RU"/>
              </w:rPr>
              <w:br/>
            </w:r>
            <w:r w:rsidRPr="00000BE7">
              <w:rPr>
                <w:rFonts w:ascii="Times New Roman" w:hAnsi="Times New Roman" w:cs="Times New Roman"/>
                <w:color w:val="000000"/>
                <w:sz w:val="20"/>
                <w:szCs w:val="20"/>
                <w:shd w:val="clear" w:color="auto" w:fill="F7FDF7"/>
                <w:lang w:val="ru-RU"/>
              </w:rPr>
              <w:t xml:space="preserve"> </w:t>
            </w:r>
          </w:p>
          <w:p w14:paraId="50CB1E50" w14:textId="77777777" w:rsidR="009F5CFA" w:rsidRPr="00000BE7" w:rsidRDefault="009F5CFA" w:rsidP="009F5CFA">
            <w:pPr>
              <w:rPr>
                <w:rFonts w:ascii="Times New Roman" w:hAnsi="Times New Roman" w:cs="Times New Roman"/>
                <w:color w:val="000000"/>
                <w:sz w:val="20"/>
                <w:szCs w:val="20"/>
                <w:shd w:val="clear" w:color="auto" w:fill="F7FDF7"/>
                <w:lang w:val="ru-RU"/>
              </w:rPr>
            </w:pPr>
          </w:p>
          <w:p w14:paraId="1B56B676" w14:textId="77777777" w:rsidR="009F5CFA" w:rsidRPr="00000BE7" w:rsidRDefault="009F5CFA" w:rsidP="000900F7">
            <w:pPr>
              <w:rPr>
                <w:rFonts w:ascii="Times New Roman" w:hAnsi="Times New Roman" w:cs="Times New Roman"/>
                <w:lang w:val="ru-RU"/>
              </w:rPr>
            </w:pPr>
          </w:p>
        </w:tc>
      </w:tr>
      <w:tr w:rsidR="00D63D99" w:rsidRPr="00000BE7" w14:paraId="146DDD94" w14:textId="77777777" w:rsidTr="00D63D99">
        <w:trPr>
          <w:trHeight w:hRule="exact" w:val="1140"/>
        </w:trPr>
        <w:tc>
          <w:tcPr>
            <w:tcW w:w="11057"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55DCB571" w14:textId="62E062A4" w:rsidR="00D63D99" w:rsidRPr="00000BE7" w:rsidRDefault="00D63D99" w:rsidP="00D63D99">
            <w:pPr>
              <w:rPr>
                <w:rFonts w:ascii="Times New Roman" w:hAnsi="Times New Roman" w:cs="Times New Roman"/>
                <w:sz w:val="20"/>
                <w:szCs w:val="20"/>
                <w:lang w:val="ru-RU"/>
              </w:rPr>
            </w:pPr>
            <w:r w:rsidRPr="00000BE7">
              <w:rPr>
                <w:rFonts w:ascii="Times New Roman" w:hAnsi="Times New Roman" w:cs="Times New Roman"/>
                <w:sz w:val="20"/>
                <w:szCs w:val="20"/>
                <w:lang w:val="ru-RU"/>
              </w:rPr>
              <w:t xml:space="preserve">                                                 </w:t>
            </w:r>
            <w:r w:rsidR="007C62DD" w:rsidRPr="00000BE7">
              <w:rPr>
                <w:rFonts w:ascii="Times New Roman" w:hAnsi="Times New Roman" w:cs="Times New Roman"/>
                <w:sz w:val="20"/>
                <w:szCs w:val="20"/>
                <w:lang w:val="ru-RU"/>
              </w:rPr>
              <w:t xml:space="preserve">       </w:t>
            </w:r>
            <w:r w:rsidRPr="00000BE7">
              <w:rPr>
                <w:rFonts w:ascii="Times New Roman" w:hAnsi="Times New Roman" w:cs="Times New Roman"/>
                <w:sz w:val="20"/>
                <w:szCs w:val="20"/>
                <w:lang w:val="ru-RU"/>
              </w:rPr>
              <w:t>В учебнике темы</w:t>
            </w:r>
            <w:r w:rsidR="00B66009" w:rsidRPr="00000BE7">
              <w:rPr>
                <w:rFonts w:ascii="Times New Roman" w:hAnsi="Times New Roman" w:cs="Times New Roman"/>
                <w:sz w:val="20"/>
                <w:szCs w:val="20"/>
                <w:lang w:val="ru-RU"/>
              </w:rPr>
              <w:t xml:space="preserve"> относя</w:t>
            </w:r>
            <w:r w:rsidRPr="00000BE7">
              <w:rPr>
                <w:rFonts w:ascii="Times New Roman" w:hAnsi="Times New Roman" w:cs="Times New Roman"/>
                <w:sz w:val="20"/>
                <w:szCs w:val="20"/>
                <w:lang w:val="ru-RU"/>
              </w:rPr>
              <w:t>тся к разделу «Чудесный мир классики».</w:t>
            </w:r>
          </w:p>
          <w:p w14:paraId="65374563" w14:textId="553511D5" w:rsidR="00D63D99" w:rsidRPr="00000BE7" w:rsidRDefault="00D63D99" w:rsidP="00D63D9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sz w:val="20"/>
                <w:szCs w:val="20"/>
                <w:lang w:val="ru-RU"/>
              </w:rPr>
              <w:t xml:space="preserve">                                  </w:t>
            </w:r>
            <w:r w:rsidR="007C62DD" w:rsidRPr="00000BE7">
              <w:rPr>
                <w:rFonts w:ascii="Times New Roman" w:hAnsi="Times New Roman" w:cs="Times New Roman"/>
                <w:sz w:val="20"/>
                <w:szCs w:val="20"/>
                <w:lang w:val="ru-RU"/>
              </w:rPr>
              <w:t xml:space="preserve">       </w:t>
            </w:r>
            <w:r w:rsidRPr="00000BE7">
              <w:rPr>
                <w:rFonts w:ascii="Times New Roman" w:hAnsi="Times New Roman" w:cs="Times New Roman"/>
                <w:sz w:val="20"/>
                <w:szCs w:val="20"/>
                <w:lang w:val="ru-RU"/>
              </w:rPr>
              <w:t xml:space="preserve">В тематическом планировании темы </w:t>
            </w:r>
            <w:r w:rsidR="00B66009" w:rsidRPr="00000BE7">
              <w:rPr>
                <w:rFonts w:ascii="Times New Roman" w:hAnsi="Times New Roman" w:cs="Times New Roman"/>
                <w:sz w:val="20"/>
                <w:szCs w:val="20"/>
                <w:lang w:val="ru-RU"/>
              </w:rPr>
              <w:t>относя</w:t>
            </w:r>
            <w:r w:rsidRPr="00000BE7">
              <w:rPr>
                <w:rFonts w:ascii="Times New Roman" w:hAnsi="Times New Roman" w:cs="Times New Roman"/>
                <w:sz w:val="20"/>
                <w:szCs w:val="20"/>
                <w:lang w:val="ru-RU"/>
              </w:rPr>
              <w:t>тся к разделу «Творчество Л.Н.Толстого»</w:t>
            </w:r>
          </w:p>
        </w:tc>
      </w:tr>
      <w:tr w:rsidR="0056575C" w:rsidRPr="00000BE7" w14:paraId="28118E03" w14:textId="77777777" w:rsidTr="00E25FAB">
        <w:trPr>
          <w:trHeight w:hRule="exact" w:val="1305"/>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3E16D6A6" w14:textId="1B69C096" w:rsidR="0056575C"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24.</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D3572AD" w14:textId="7777777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Творчество Л. Н. Толстого. Повесть «Детство». Оценка чтения и понимания текста.</w:t>
            </w:r>
          </w:p>
          <w:p w14:paraId="567D1E8E" w14:textId="77777777" w:rsidR="0056575C" w:rsidRPr="00000BE7" w:rsidRDefault="0056575C" w:rsidP="0056575C">
            <w:pPr>
              <w:shd w:val="clear" w:color="auto" w:fill="FFFFFF" w:themeFill="background1"/>
              <w:rPr>
                <w:rFonts w:ascii="Times New Roman" w:hAnsi="Times New Roman" w:cs="Times New Roman"/>
                <w:sz w:val="20"/>
                <w:szCs w:val="20"/>
                <w:lang w:val="ru-RU"/>
              </w:rPr>
            </w:pPr>
          </w:p>
          <w:p w14:paraId="190A00E9" w14:textId="77777777" w:rsidR="0056575C" w:rsidRPr="00000BE7" w:rsidRDefault="0056575C" w:rsidP="0056575C">
            <w:pPr>
              <w:shd w:val="clear" w:color="auto" w:fill="FFFFFF" w:themeFill="background1"/>
              <w:rPr>
                <w:rFonts w:ascii="Times New Roman" w:eastAsia="Times New Roman" w:hAnsi="Times New Roman" w:cs="Times New Roman"/>
                <w:color w:val="000000"/>
                <w:w w:val="97"/>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2FD19D86" w14:textId="77777777" w:rsidR="0056575C" w:rsidRPr="00000BE7" w:rsidRDefault="00F42A8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1794DDF9" w14:textId="77777777" w:rsidR="0056575C" w:rsidRPr="00000BE7" w:rsidRDefault="0056575C">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45144717" w14:textId="77777777" w:rsidR="0056575C" w:rsidRPr="00000BE7" w:rsidRDefault="0056575C">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35F80896" w14:textId="77777777" w:rsidR="0056575C" w:rsidRPr="00000BE7" w:rsidRDefault="0056575C">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76E240F" w14:textId="3B397BAF" w:rsidR="0056575C" w:rsidRPr="00000BE7" w:rsidRDefault="00A7512E">
            <w:pPr>
              <w:rPr>
                <w:rFonts w:ascii="Times New Roman" w:hAnsi="Times New Roman" w:cs="Times New Roman"/>
                <w:lang w:val="ru-RU"/>
              </w:rPr>
            </w:pPr>
            <w:r w:rsidRPr="00000BE7">
              <w:rPr>
                <w:rFonts w:ascii="Times New Roman" w:hAnsi="Times New Roman" w:cs="Times New Roman"/>
                <w:lang w:val="ru-RU"/>
              </w:rPr>
              <w:t>2</w:t>
            </w:r>
            <w:r w:rsidR="004A0B7F" w:rsidRPr="00000BE7">
              <w:rPr>
                <w:rFonts w:ascii="Times New Roman" w:hAnsi="Times New Roman" w:cs="Times New Roman"/>
                <w:lang w:val="ru-RU"/>
              </w:rPr>
              <w:t>4.10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76A0474" w14:textId="77777777" w:rsidR="0018116B" w:rsidRPr="00000BE7" w:rsidRDefault="0018116B"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2939A80A" w14:textId="77777777" w:rsidR="00BC3F04" w:rsidRPr="00000BE7" w:rsidRDefault="00BC3F04" w:rsidP="00BC3F04">
            <w:pPr>
              <w:rPr>
                <w:rFonts w:ascii="Times New Roman" w:hAnsi="Times New Roman" w:cs="Times New Roman"/>
                <w:color w:val="000000"/>
                <w:sz w:val="20"/>
                <w:szCs w:val="20"/>
                <w:shd w:val="clear" w:color="auto" w:fill="F7FDF7"/>
                <w:lang w:val="ru-RU"/>
              </w:rPr>
            </w:pPr>
          </w:p>
          <w:p w14:paraId="23F04F91" w14:textId="77777777" w:rsidR="00BC3F04" w:rsidRPr="00000BE7" w:rsidRDefault="00BC3F04" w:rsidP="0056575C">
            <w:pPr>
              <w:rPr>
                <w:rFonts w:ascii="Times New Roman" w:hAnsi="Times New Roman" w:cs="Times New Roman"/>
                <w:color w:val="000000"/>
                <w:sz w:val="20"/>
                <w:szCs w:val="20"/>
                <w:shd w:val="clear" w:color="auto" w:fill="F7FDF7"/>
                <w:lang w:val="ru-RU"/>
              </w:rPr>
            </w:pPr>
          </w:p>
          <w:p w14:paraId="55292F89" w14:textId="77777777" w:rsidR="00BC3F04" w:rsidRPr="00000BE7" w:rsidRDefault="00BC3F04" w:rsidP="0056575C">
            <w:pPr>
              <w:rPr>
                <w:rFonts w:ascii="Times New Roman" w:hAnsi="Times New Roman" w:cs="Times New Roman"/>
                <w:color w:val="000000"/>
                <w:sz w:val="20"/>
                <w:szCs w:val="20"/>
                <w:shd w:val="clear" w:color="auto" w:fill="F7FDF7"/>
                <w:lang w:val="ru-RU"/>
              </w:rPr>
            </w:pPr>
          </w:p>
        </w:tc>
      </w:tr>
      <w:tr w:rsidR="00BC3F04" w:rsidRPr="00000BE7" w14:paraId="343DF074" w14:textId="77777777" w:rsidTr="000B344F">
        <w:trPr>
          <w:trHeight w:hRule="exact" w:val="1403"/>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4481CA81" w14:textId="0B2C7537" w:rsidR="00BC3F04"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25.</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42804B" w14:textId="77777777" w:rsidR="0018116B" w:rsidRPr="00000BE7" w:rsidRDefault="0018116B" w:rsidP="0018116B">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bCs/>
                <w:sz w:val="20"/>
                <w:szCs w:val="20"/>
                <w:lang w:val="ru-RU"/>
              </w:rPr>
              <w:t>Л. Н. Толстой. Повесть «Детство».</w:t>
            </w:r>
            <w:r w:rsidRPr="00000BE7">
              <w:rPr>
                <w:rFonts w:ascii="Times New Roman" w:hAnsi="Times New Roman" w:cs="Times New Roman"/>
                <w:color w:val="000000"/>
                <w:sz w:val="20"/>
                <w:szCs w:val="20"/>
                <w:lang w:val="ru-RU"/>
              </w:rPr>
              <w:t xml:space="preserve">  Содержание произведения. План</w:t>
            </w:r>
            <w:r w:rsidRPr="00000BE7">
              <w:rPr>
                <w:rFonts w:ascii="Times New Roman" w:hAnsi="Times New Roman" w:cs="Times New Roman"/>
                <w:sz w:val="20"/>
                <w:szCs w:val="20"/>
                <w:lang w:val="ru-RU"/>
              </w:rPr>
              <w:t xml:space="preserve">. </w:t>
            </w:r>
            <w:r w:rsidRPr="00000BE7">
              <w:rPr>
                <w:rFonts w:ascii="Times New Roman" w:hAnsi="Times New Roman" w:cs="Times New Roman"/>
                <w:color w:val="000000"/>
                <w:sz w:val="20"/>
                <w:szCs w:val="20"/>
                <w:shd w:val="clear" w:color="auto" w:fill="F7F5F5"/>
                <w:lang w:val="ru-RU"/>
              </w:rPr>
              <w:t>Анализ героев.</w:t>
            </w:r>
          </w:p>
          <w:p w14:paraId="0C409763" w14:textId="77777777" w:rsidR="00BC3F04" w:rsidRPr="00000BE7" w:rsidRDefault="00BC3F04" w:rsidP="0018116B">
            <w:pPr>
              <w:shd w:val="clear" w:color="auto" w:fill="FFFFFF" w:themeFill="background1"/>
              <w:rPr>
                <w:rFonts w:ascii="Times New Roman" w:eastAsia="Times New Roman" w:hAnsi="Times New Roman" w:cs="Times New Roman"/>
                <w:color w:val="000000"/>
                <w:w w:val="97"/>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24FC7826" w14:textId="77777777" w:rsidR="00BC3F04" w:rsidRPr="00000BE7" w:rsidRDefault="00F42A8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049A12B7" w14:textId="77777777" w:rsidR="00BC3F04" w:rsidRPr="00000BE7" w:rsidRDefault="00BC3F04">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25CC9FD8" w14:textId="77777777" w:rsidR="00BC3F04" w:rsidRPr="00000BE7" w:rsidRDefault="00BC3F04">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361CDF23" w14:textId="77777777" w:rsidR="00BC3F04" w:rsidRPr="00000BE7" w:rsidRDefault="00BC3F04">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CA90800" w14:textId="024183A1" w:rsidR="00BC3F04" w:rsidRPr="00000BE7" w:rsidRDefault="004A0B7F">
            <w:pPr>
              <w:rPr>
                <w:rFonts w:ascii="Times New Roman" w:hAnsi="Times New Roman" w:cs="Times New Roman"/>
                <w:lang w:val="ru-RU"/>
              </w:rPr>
            </w:pPr>
            <w:r w:rsidRPr="00000BE7">
              <w:rPr>
                <w:rFonts w:ascii="Times New Roman" w:hAnsi="Times New Roman" w:cs="Times New Roman"/>
                <w:lang w:val="ru-RU"/>
              </w:rPr>
              <w:t>27.10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BA4AA03" w14:textId="47CC6A53" w:rsidR="0018116B" w:rsidRPr="00000BE7" w:rsidRDefault="0018116B" w:rsidP="00616B35">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071B0FE8" w14:textId="77777777" w:rsidR="00BC3F04" w:rsidRPr="00000BE7" w:rsidRDefault="00BC3F04" w:rsidP="0018116B">
            <w:pPr>
              <w:rPr>
                <w:rFonts w:ascii="Times New Roman" w:hAnsi="Times New Roman" w:cs="Times New Roman"/>
                <w:color w:val="000000"/>
                <w:sz w:val="20"/>
                <w:szCs w:val="20"/>
                <w:shd w:val="clear" w:color="auto" w:fill="F7FDF7"/>
                <w:lang w:val="ru-RU"/>
              </w:rPr>
            </w:pPr>
          </w:p>
        </w:tc>
      </w:tr>
      <w:tr w:rsidR="00BC3F04" w:rsidRPr="00000BE7" w14:paraId="45E762C0" w14:textId="77777777" w:rsidTr="009033A5">
        <w:trPr>
          <w:trHeight w:hRule="exact" w:val="1178"/>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473E5C52" w14:textId="6F8112EB" w:rsidR="00BC3F04"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26.</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E6888E3" w14:textId="6A3AC1E7" w:rsidR="0018116B" w:rsidRPr="00000BE7" w:rsidRDefault="0018116B" w:rsidP="0018116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А. П. Чехов. Рассказ «Мальчики». </w:t>
            </w:r>
            <w:r w:rsidR="009033A5" w:rsidRPr="00000BE7">
              <w:rPr>
                <w:rFonts w:ascii="Times New Roman" w:hAnsi="Times New Roman" w:cs="Times New Roman"/>
                <w:sz w:val="20"/>
                <w:szCs w:val="20"/>
              </w:rPr>
              <w:t>Смысл названия рассказа</w:t>
            </w:r>
            <w:r w:rsidR="009033A5" w:rsidRPr="00000BE7">
              <w:rPr>
                <w:rFonts w:ascii="Times New Roman" w:hAnsi="Times New Roman" w:cs="Times New Roman"/>
                <w:sz w:val="20"/>
                <w:szCs w:val="20"/>
                <w:lang w:val="ru-RU"/>
              </w:rPr>
              <w:t>.</w:t>
            </w:r>
          </w:p>
          <w:p w14:paraId="4B5830CD" w14:textId="77777777" w:rsidR="00F42A8B" w:rsidRPr="00000BE7" w:rsidRDefault="00F42A8B" w:rsidP="00F42A8B">
            <w:pPr>
              <w:shd w:val="clear" w:color="auto" w:fill="FFFFFF" w:themeFill="background1"/>
              <w:rPr>
                <w:rFonts w:ascii="Times New Roman" w:hAnsi="Times New Roman" w:cs="Times New Roman"/>
                <w:sz w:val="20"/>
                <w:szCs w:val="20"/>
                <w:lang w:val="ru-RU"/>
              </w:rPr>
            </w:pPr>
          </w:p>
          <w:p w14:paraId="1154F521" w14:textId="77777777" w:rsidR="00BC3F04" w:rsidRPr="00000BE7" w:rsidRDefault="00BC3F04" w:rsidP="0056575C">
            <w:pPr>
              <w:shd w:val="clear" w:color="auto" w:fill="FFFFFF" w:themeFill="background1"/>
              <w:rPr>
                <w:rFonts w:ascii="Times New Roman" w:eastAsia="Times New Roman" w:hAnsi="Times New Roman" w:cs="Times New Roman"/>
                <w:color w:val="000000"/>
                <w:w w:val="97"/>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034C9F80" w14:textId="77777777" w:rsidR="00BC3F04" w:rsidRPr="00000BE7" w:rsidRDefault="00F42A8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D8FA0EE" w14:textId="77777777" w:rsidR="00BC3F04" w:rsidRPr="00000BE7" w:rsidRDefault="00BC3F04">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7A1DA37A" w14:textId="77777777" w:rsidR="00BC3F04" w:rsidRPr="00000BE7" w:rsidRDefault="00BC3F04">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5E156812" w14:textId="77777777" w:rsidR="00BC3F04" w:rsidRPr="00000BE7" w:rsidRDefault="00BC3F04">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4651FA" w14:textId="43C116B1" w:rsidR="00BC3F04" w:rsidRPr="00000BE7" w:rsidRDefault="004A0B7F">
            <w:pPr>
              <w:rPr>
                <w:rFonts w:ascii="Times New Roman" w:hAnsi="Times New Roman" w:cs="Times New Roman"/>
                <w:lang w:val="ru-RU"/>
              </w:rPr>
            </w:pPr>
            <w:r w:rsidRPr="00000BE7">
              <w:rPr>
                <w:rFonts w:ascii="Times New Roman" w:hAnsi="Times New Roman" w:cs="Times New Roman"/>
                <w:lang w:val="ru-RU"/>
              </w:rPr>
              <w:t>28.10</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2C3E30D" w14:textId="2E427D44" w:rsidR="0018116B" w:rsidRPr="00000BE7" w:rsidRDefault="00EB582B"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2FEA2DAF" w14:textId="77777777" w:rsidR="00BC3F04" w:rsidRPr="00000BE7" w:rsidRDefault="00BC3F04" w:rsidP="0018116B">
            <w:pPr>
              <w:rPr>
                <w:rFonts w:ascii="Times New Roman" w:hAnsi="Times New Roman" w:cs="Times New Roman"/>
                <w:color w:val="000000"/>
                <w:sz w:val="20"/>
                <w:szCs w:val="20"/>
                <w:shd w:val="clear" w:color="auto" w:fill="F7FDF7"/>
                <w:lang w:val="ru-RU"/>
              </w:rPr>
            </w:pPr>
          </w:p>
        </w:tc>
      </w:tr>
      <w:tr w:rsidR="001F298A" w:rsidRPr="00000BE7" w14:paraId="6B28256F" w14:textId="77777777" w:rsidTr="00E25FAB">
        <w:trPr>
          <w:trHeight w:hRule="exact" w:val="1105"/>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0644EA40" w14:textId="45BFA434" w:rsidR="001F298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27.</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DB54BF" w14:textId="2CAEE635" w:rsidR="001F298A" w:rsidRPr="00000BE7" w:rsidRDefault="001F298A" w:rsidP="0018116B">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А. П. Чехов. Рассказ «Мальчики».</w:t>
            </w:r>
            <w:r w:rsidR="009033A5" w:rsidRPr="00000BE7">
              <w:rPr>
                <w:rFonts w:ascii="Times New Roman" w:hAnsi="Times New Roman" w:cs="Times New Roman"/>
                <w:bCs/>
                <w:sz w:val="20"/>
                <w:szCs w:val="20"/>
                <w:lang w:val="ru-RU"/>
              </w:rPr>
              <w:t xml:space="preserve"> Герои рассказа. Поступки героев рассказа.</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254EDF68" w14:textId="4D33765E" w:rsidR="001F298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5DDD5F36" w14:textId="77777777" w:rsidR="001F298A" w:rsidRPr="00000BE7" w:rsidRDefault="001F298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109A90EF" w14:textId="77777777" w:rsidR="001F298A" w:rsidRPr="00000BE7" w:rsidRDefault="001F298A">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14B6CD09" w14:textId="77777777" w:rsidR="001F298A" w:rsidRPr="00000BE7" w:rsidRDefault="001F298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E48C30" w14:textId="61906807" w:rsidR="001F298A" w:rsidRPr="00000BE7" w:rsidRDefault="004A0B7F">
            <w:pPr>
              <w:rPr>
                <w:rFonts w:ascii="Times New Roman" w:hAnsi="Times New Roman" w:cs="Times New Roman"/>
                <w:lang w:val="ru-RU"/>
              </w:rPr>
            </w:pPr>
            <w:r w:rsidRPr="00000BE7">
              <w:rPr>
                <w:rFonts w:ascii="Times New Roman" w:hAnsi="Times New Roman" w:cs="Times New Roman"/>
                <w:lang w:val="ru-RU"/>
              </w:rPr>
              <w:t>7.11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16890376" w14:textId="77777777" w:rsidR="00EB582B" w:rsidRPr="00000BE7" w:rsidRDefault="00EB582B" w:rsidP="00EB582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31E2F6F0" w14:textId="77777777" w:rsidR="001F298A" w:rsidRPr="00000BE7" w:rsidRDefault="001F298A" w:rsidP="0018116B">
            <w:pPr>
              <w:rPr>
                <w:rFonts w:ascii="Times New Roman" w:hAnsi="Times New Roman" w:cs="Times New Roman"/>
                <w:color w:val="000000"/>
                <w:sz w:val="20"/>
                <w:szCs w:val="20"/>
                <w:shd w:val="clear" w:color="auto" w:fill="F7FDF7"/>
                <w:lang w:val="ru-RU"/>
              </w:rPr>
            </w:pPr>
          </w:p>
        </w:tc>
      </w:tr>
      <w:tr w:rsidR="00D63D99" w:rsidRPr="00000BE7" w14:paraId="08EC876A" w14:textId="77777777" w:rsidTr="00D63D99">
        <w:trPr>
          <w:trHeight w:hRule="exact" w:val="1094"/>
        </w:trPr>
        <w:tc>
          <w:tcPr>
            <w:tcW w:w="11057"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2971BF85" w14:textId="19A4E133" w:rsidR="00D63D99" w:rsidRPr="00000BE7" w:rsidRDefault="00D63D99" w:rsidP="00D63D99">
            <w:pPr>
              <w:rPr>
                <w:rFonts w:ascii="Times New Roman" w:hAnsi="Times New Roman" w:cs="Times New Roman"/>
                <w:sz w:val="20"/>
                <w:szCs w:val="20"/>
                <w:lang w:val="ru-RU"/>
              </w:rPr>
            </w:pPr>
            <w:r w:rsidRPr="00000BE7">
              <w:rPr>
                <w:rFonts w:ascii="Times New Roman" w:hAnsi="Times New Roman" w:cs="Times New Roman"/>
                <w:lang w:val="ru-RU"/>
              </w:rPr>
              <w:t xml:space="preserve">                                                  </w:t>
            </w:r>
          </w:p>
          <w:p w14:paraId="7A5E2634" w14:textId="3626BB0F" w:rsidR="00D63D99" w:rsidRPr="00000BE7" w:rsidRDefault="00D63D99" w:rsidP="00D63D9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sz w:val="20"/>
                <w:szCs w:val="20"/>
                <w:lang w:val="ru-RU"/>
              </w:rPr>
              <w:t xml:space="preserve">                                  </w:t>
            </w:r>
            <w:r w:rsidR="007C62DD" w:rsidRPr="00000BE7">
              <w:rPr>
                <w:rFonts w:ascii="Times New Roman" w:hAnsi="Times New Roman" w:cs="Times New Roman"/>
                <w:sz w:val="20"/>
                <w:szCs w:val="20"/>
                <w:lang w:val="ru-RU"/>
              </w:rPr>
              <w:t xml:space="preserve">      </w:t>
            </w:r>
            <w:r w:rsidRPr="00000BE7">
              <w:rPr>
                <w:rFonts w:ascii="Times New Roman" w:hAnsi="Times New Roman" w:cs="Times New Roman"/>
                <w:sz w:val="20"/>
                <w:szCs w:val="20"/>
                <w:lang w:val="ru-RU"/>
              </w:rPr>
              <w:t xml:space="preserve">В тематическом планировании темы </w:t>
            </w:r>
            <w:r w:rsidR="00B66009" w:rsidRPr="00000BE7">
              <w:rPr>
                <w:rFonts w:ascii="Times New Roman" w:hAnsi="Times New Roman" w:cs="Times New Roman"/>
                <w:sz w:val="20"/>
                <w:szCs w:val="20"/>
                <w:lang w:val="ru-RU"/>
              </w:rPr>
              <w:t>относя</w:t>
            </w:r>
            <w:r w:rsidRPr="00000BE7">
              <w:rPr>
                <w:rFonts w:ascii="Times New Roman" w:hAnsi="Times New Roman" w:cs="Times New Roman"/>
                <w:sz w:val="20"/>
                <w:szCs w:val="20"/>
                <w:lang w:val="ru-RU"/>
              </w:rPr>
              <w:t>тся к разделу «Творчество И.А.Крылова»</w:t>
            </w:r>
          </w:p>
        </w:tc>
      </w:tr>
      <w:tr w:rsidR="00F42A8B" w:rsidRPr="00000BE7" w14:paraId="293CE33D" w14:textId="77777777" w:rsidTr="000B344F">
        <w:trPr>
          <w:trHeight w:hRule="exact" w:val="2288"/>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58C437DD" w14:textId="1B2ACB06" w:rsidR="00F42A8B"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28.</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AA00A80" w14:textId="7BB9CCB5" w:rsidR="00363EB2" w:rsidRPr="00000BE7" w:rsidRDefault="00363EB2" w:rsidP="00363EB2">
            <w:pPr>
              <w:shd w:val="clear" w:color="auto" w:fill="FFFFFF" w:themeFill="background1"/>
              <w:rPr>
                <w:rFonts w:ascii="Times New Roman" w:eastAsia="Times New Roman" w:hAnsi="Times New Roman" w:cs="Times New Roman"/>
                <w:color w:val="000000"/>
                <w:w w:val="97"/>
                <w:sz w:val="20"/>
                <w:szCs w:val="20"/>
                <w:lang w:val="ru-RU"/>
              </w:rPr>
            </w:pPr>
            <w:commentRangeStart w:id="9"/>
            <w:r w:rsidRPr="00000BE7">
              <w:rPr>
                <w:rFonts w:ascii="Times New Roman" w:hAnsi="Times New Roman" w:cs="Times New Roman"/>
                <w:color w:val="000000"/>
                <w:sz w:val="20"/>
                <w:szCs w:val="20"/>
                <w:shd w:val="clear" w:color="auto" w:fill="F7F5F5"/>
                <w:lang w:val="ru-RU"/>
              </w:rPr>
              <w:t>Творчество И. А.</w:t>
            </w:r>
            <w:r w:rsidRPr="00000BE7">
              <w:rPr>
                <w:rFonts w:ascii="Times New Roman" w:hAnsi="Times New Roman" w:cs="Times New Roman"/>
                <w:color w:val="000000"/>
                <w:sz w:val="20"/>
                <w:szCs w:val="20"/>
                <w:shd w:val="clear" w:color="auto" w:fill="F7F5F5"/>
              </w:rPr>
              <w:t> </w:t>
            </w:r>
            <w:r w:rsidRPr="00000BE7">
              <w:rPr>
                <w:rFonts w:ascii="Times New Roman" w:hAnsi="Times New Roman" w:cs="Times New Roman"/>
                <w:color w:val="000000"/>
                <w:sz w:val="20"/>
                <w:szCs w:val="20"/>
                <w:shd w:val="clear" w:color="auto" w:fill="F7F5F5"/>
                <w:lang w:val="ru-RU"/>
              </w:rPr>
              <w:t>Крылова. Представление о басне как лиро-эпическом жанре.</w:t>
            </w:r>
            <w:r w:rsidRPr="00000BE7">
              <w:rPr>
                <w:rFonts w:ascii="Times New Roman" w:hAnsi="Times New Roman" w:cs="Times New Roman"/>
                <w:sz w:val="20"/>
                <w:szCs w:val="20"/>
                <w:lang w:val="ru-RU"/>
              </w:rPr>
              <w:t xml:space="preserve"> </w:t>
            </w:r>
            <w:r w:rsidRPr="00000BE7">
              <w:rPr>
                <w:rFonts w:ascii="Times New Roman" w:eastAsia="Times New Roman" w:hAnsi="Times New Roman" w:cs="Times New Roman"/>
                <w:color w:val="000000"/>
                <w:w w:val="97"/>
                <w:sz w:val="20"/>
                <w:szCs w:val="20"/>
                <w:lang w:val="ru-RU"/>
              </w:rPr>
              <w:t xml:space="preserve">И. А. </w:t>
            </w:r>
            <w:r w:rsidR="004B176A" w:rsidRPr="00000BE7">
              <w:rPr>
                <w:rFonts w:ascii="Times New Roman" w:eastAsia="Times New Roman" w:hAnsi="Times New Roman" w:cs="Times New Roman"/>
                <w:color w:val="000000"/>
                <w:w w:val="97"/>
                <w:sz w:val="20"/>
                <w:szCs w:val="20"/>
                <w:lang w:val="ru-RU"/>
              </w:rPr>
              <w:t>Крылов «Стрекоза и Муравей».</w:t>
            </w:r>
          </w:p>
          <w:p w14:paraId="68BFBBF2" w14:textId="77777777" w:rsidR="00363EB2" w:rsidRPr="00000BE7" w:rsidRDefault="00363EB2" w:rsidP="00363EB2">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(нет в учебнике)</w:t>
            </w:r>
            <w:commentRangeEnd w:id="9"/>
            <w:r w:rsidR="00EB582B" w:rsidRPr="00000BE7">
              <w:rPr>
                <w:rStyle w:val="affb"/>
                <w:rFonts w:ascii="Times New Roman" w:hAnsi="Times New Roman" w:cs="Times New Roman"/>
              </w:rPr>
              <w:commentReference w:id="9"/>
            </w:r>
          </w:p>
          <w:p w14:paraId="1E9A1F0A" w14:textId="77777777" w:rsidR="00F42A8B" w:rsidRPr="00000BE7" w:rsidRDefault="00F42A8B" w:rsidP="0018116B">
            <w:pPr>
              <w:shd w:val="clear" w:color="auto" w:fill="FFFFFF" w:themeFill="background1"/>
              <w:rPr>
                <w:rFonts w:ascii="Times New Roman" w:hAnsi="Times New Roman" w:cs="Times New Roman"/>
                <w:bCs/>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19A57A3B" w14:textId="77777777" w:rsidR="00F42A8B" w:rsidRPr="00000BE7" w:rsidRDefault="00F42A8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7C4EFABA" w14:textId="77777777" w:rsidR="00F42A8B" w:rsidRPr="00000BE7" w:rsidRDefault="00F42A8B">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7CF5B4D7" w14:textId="77777777" w:rsidR="00F42A8B" w:rsidRPr="00000BE7" w:rsidRDefault="00F42A8B">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7927A54C" w14:textId="77777777" w:rsidR="00F42A8B" w:rsidRPr="00000BE7" w:rsidRDefault="00F42A8B">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FD44EE" w14:textId="7BF3CBAD" w:rsidR="00F42A8B" w:rsidRPr="00000BE7" w:rsidRDefault="004A0B7F">
            <w:pPr>
              <w:rPr>
                <w:rFonts w:ascii="Times New Roman" w:hAnsi="Times New Roman" w:cs="Times New Roman"/>
                <w:lang w:val="ru-RU"/>
              </w:rPr>
            </w:pPr>
            <w:r w:rsidRPr="00000BE7">
              <w:rPr>
                <w:rFonts w:ascii="Times New Roman" w:hAnsi="Times New Roman" w:cs="Times New Roman"/>
                <w:lang w:val="ru-RU"/>
              </w:rPr>
              <w:t>10.11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F4A1CBB" w14:textId="77777777" w:rsidR="00F42A8B" w:rsidRPr="00000BE7" w:rsidRDefault="00363EB2" w:rsidP="0018116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tc>
      </w:tr>
      <w:tr w:rsidR="004B176A" w:rsidRPr="00000BE7" w14:paraId="155EB7EB" w14:textId="77777777" w:rsidTr="000B344F">
        <w:trPr>
          <w:trHeight w:hRule="exact" w:val="2288"/>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659A6259" w14:textId="53BB75E0" w:rsidR="004B176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29.</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688F157" w14:textId="77777777" w:rsidR="004B176A" w:rsidRPr="00000BE7" w:rsidRDefault="004B176A" w:rsidP="00363EB2">
            <w:pPr>
              <w:shd w:val="clear" w:color="auto" w:fill="FFFFFF" w:themeFill="background1"/>
              <w:rPr>
                <w:rFonts w:ascii="Times New Roman" w:eastAsia="Times New Roman" w:hAnsi="Times New Roman" w:cs="Times New Roman"/>
                <w:color w:val="000000"/>
                <w:w w:val="97"/>
                <w:sz w:val="20"/>
                <w:szCs w:val="20"/>
                <w:lang w:val="ru-RU"/>
              </w:rPr>
            </w:pPr>
            <w:r w:rsidRPr="00000BE7">
              <w:rPr>
                <w:rFonts w:ascii="Times New Roman" w:eastAsia="Times New Roman" w:hAnsi="Times New Roman" w:cs="Times New Roman"/>
                <w:color w:val="000000"/>
                <w:w w:val="97"/>
                <w:sz w:val="20"/>
                <w:szCs w:val="20"/>
                <w:lang w:val="ru-RU"/>
              </w:rPr>
              <w:t>И. Хемницер «Стрекоза и муравей».</w:t>
            </w:r>
            <w:r w:rsidRPr="00000BE7">
              <w:rPr>
                <w:rFonts w:ascii="Times New Roman" w:eastAsia="Times New Roman" w:hAnsi="Times New Roman" w:cs="Times New Roman"/>
                <w:color w:val="000000"/>
                <w:w w:val="97"/>
                <w:sz w:val="16"/>
                <w:lang w:val="ru-RU"/>
              </w:rPr>
              <w:t xml:space="preserve"> </w:t>
            </w:r>
            <w:r w:rsidRPr="00000BE7">
              <w:rPr>
                <w:rFonts w:ascii="Times New Roman" w:eastAsia="Times New Roman" w:hAnsi="Times New Roman" w:cs="Times New Roman"/>
                <w:color w:val="000000"/>
                <w:w w:val="97"/>
                <w:sz w:val="20"/>
                <w:szCs w:val="20"/>
                <w:lang w:val="ru-RU"/>
              </w:rPr>
              <w:t>Сравнение басен (сюжет, мораль, форма, герои).</w:t>
            </w:r>
          </w:p>
          <w:p w14:paraId="166FEE2A" w14:textId="77777777" w:rsidR="004B176A" w:rsidRPr="00000BE7" w:rsidRDefault="004B176A" w:rsidP="004B176A">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(нет в учебнике)</w:t>
            </w:r>
          </w:p>
          <w:p w14:paraId="6EBBE272" w14:textId="3E4F6636" w:rsidR="004B176A" w:rsidRPr="00000BE7" w:rsidRDefault="004B176A" w:rsidP="00363EB2">
            <w:pPr>
              <w:shd w:val="clear" w:color="auto" w:fill="FFFFFF" w:themeFill="background1"/>
              <w:rPr>
                <w:rFonts w:ascii="Times New Roman" w:hAnsi="Times New Roman" w:cs="Times New Roman"/>
                <w:color w:val="000000"/>
                <w:sz w:val="20"/>
                <w:szCs w:val="20"/>
                <w:shd w:val="clear" w:color="auto" w:fill="F7F5F5"/>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38EB21C1" w14:textId="1D43CD9B" w:rsidR="004B176A"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F7ACA26" w14:textId="77777777" w:rsidR="004B176A" w:rsidRPr="00000BE7" w:rsidRDefault="004B176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14A9CFE6" w14:textId="77777777" w:rsidR="004B176A" w:rsidRPr="00000BE7" w:rsidRDefault="004B176A">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519977F4" w14:textId="77777777" w:rsidR="004B176A" w:rsidRPr="00000BE7" w:rsidRDefault="004B176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79BBDD6" w14:textId="52D9A4B5" w:rsidR="004B176A" w:rsidRPr="00000BE7" w:rsidRDefault="004A0B7F">
            <w:pPr>
              <w:rPr>
                <w:rFonts w:ascii="Times New Roman" w:hAnsi="Times New Roman" w:cs="Times New Roman"/>
                <w:lang w:val="ru-RU"/>
              </w:rPr>
            </w:pPr>
            <w:r w:rsidRPr="00000BE7">
              <w:rPr>
                <w:rFonts w:ascii="Times New Roman" w:hAnsi="Times New Roman" w:cs="Times New Roman"/>
                <w:lang w:val="ru-RU"/>
              </w:rPr>
              <w:t>11.11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A50E3CB"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7CCE6752" w14:textId="77777777" w:rsidR="004B176A" w:rsidRPr="00000BE7" w:rsidRDefault="004B176A" w:rsidP="0018116B">
            <w:pPr>
              <w:rPr>
                <w:rFonts w:ascii="Times New Roman" w:hAnsi="Times New Roman" w:cs="Times New Roman"/>
                <w:color w:val="000000"/>
                <w:sz w:val="20"/>
                <w:szCs w:val="20"/>
                <w:shd w:val="clear" w:color="auto" w:fill="F7FDF7"/>
                <w:lang w:val="ru-RU"/>
              </w:rPr>
            </w:pPr>
          </w:p>
        </w:tc>
      </w:tr>
      <w:tr w:rsidR="00F42A8B" w:rsidRPr="00000BE7" w14:paraId="596FD144" w14:textId="77777777" w:rsidTr="00E25FAB">
        <w:trPr>
          <w:trHeight w:hRule="exact" w:val="1980"/>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1FE66E12" w14:textId="50FE8223" w:rsidR="00F42A8B"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lastRenderedPageBreak/>
              <w:t>30.</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196EA2" w14:textId="77777777" w:rsidR="00363EB2" w:rsidRPr="00000BE7" w:rsidRDefault="00363EB2" w:rsidP="00363EB2">
            <w:pPr>
              <w:shd w:val="clear" w:color="auto" w:fill="FFFFFF" w:themeFill="background1"/>
              <w:rPr>
                <w:rFonts w:ascii="Times New Roman" w:hAnsi="Times New Roman" w:cs="Times New Roman"/>
                <w:color w:val="000000"/>
                <w:sz w:val="20"/>
                <w:szCs w:val="20"/>
                <w:shd w:val="clear" w:color="auto" w:fill="F7F5F5"/>
                <w:lang w:val="ru-RU"/>
              </w:rPr>
            </w:pPr>
            <w:commentRangeStart w:id="10"/>
            <w:r w:rsidRPr="00000BE7">
              <w:rPr>
                <w:rFonts w:ascii="Times New Roman" w:eastAsia="Times New Roman" w:hAnsi="Times New Roman" w:cs="Times New Roman"/>
                <w:color w:val="000000"/>
                <w:w w:val="97"/>
                <w:sz w:val="20"/>
                <w:szCs w:val="20"/>
                <w:lang w:val="ru-RU"/>
              </w:rPr>
              <w:t>И. А. Крылов «Квартет».</w:t>
            </w:r>
            <w:r w:rsidRPr="00000BE7">
              <w:rPr>
                <w:rFonts w:ascii="Times New Roman" w:hAnsi="Times New Roman" w:cs="Times New Roman"/>
                <w:color w:val="000000"/>
                <w:sz w:val="20"/>
                <w:szCs w:val="20"/>
                <w:shd w:val="clear" w:color="auto" w:fill="F7F5F5"/>
                <w:lang w:val="ru-RU"/>
              </w:rPr>
              <w:t xml:space="preserve">  Развитие событий в басне, её герои (положительные, отрицательные). Аллегория в баснях.</w:t>
            </w:r>
            <w:commentRangeEnd w:id="10"/>
            <w:r w:rsidR="002627DE" w:rsidRPr="00000BE7">
              <w:rPr>
                <w:rStyle w:val="affb"/>
                <w:rFonts w:ascii="Times New Roman" w:hAnsi="Times New Roman" w:cs="Times New Roman"/>
              </w:rPr>
              <w:commentReference w:id="10"/>
            </w:r>
          </w:p>
          <w:p w14:paraId="78B626FC" w14:textId="77777777" w:rsidR="00363EB2" w:rsidRPr="00000BE7" w:rsidRDefault="00363EB2" w:rsidP="00363EB2">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(нет в учебнике)</w:t>
            </w:r>
          </w:p>
          <w:p w14:paraId="7F0289E1" w14:textId="77777777" w:rsidR="00F42A8B" w:rsidRPr="00000BE7" w:rsidRDefault="00F42A8B" w:rsidP="00363EB2">
            <w:pPr>
              <w:shd w:val="clear" w:color="auto" w:fill="FFFFFF" w:themeFill="background1"/>
              <w:rPr>
                <w:rFonts w:ascii="Times New Roman" w:hAnsi="Times New Roman" w:cs="Times New Roman"/>
                <w:bCs/>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07227" w14:textId="77777777" w:rsidR="00F42A8B" w:rsidRPr="00000BE7" w:rsidRDefault="00F42A8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37D80DEC" w14:textId="77777777" w:rsidR="00F42A8B" w:rsidRPr="00000BE7" w:rsidRDefault="00F42A8B">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769AE2B5" w14:textId="77777777" w:rsidR="00F42A8B" w:rsidRPr="00000BE7" w:rsidRDefault="00F42A8B">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2EF84100" w14:textId="77777777" w:rsidR="00F42A8B" w:rsidRPr="00000BE7" w:rsidRDefault="00F42A8B">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4E27199" w14:textId="02908D26" w:rsidR="00F42A8B" w:rsidRPr="00000BE7" w:rsidRDefault="004A0B7F">
            <w:pPr>
              <w:rPr>
                <w:rFonts w:ascii="Times New Roman" w:hAnsi="Times New Roman" w:cs="Times New Roman"/>
                <w:lang w:val="ru-RU"/>
              </w:rPr>
            </w:pPr>
            <w:r w:rsidRPr="00000BE7">
              <w:rPr>
                <w:rFonts w:ascii="Times New Roman" w:hAnsi="Times New Roman" w:cs="Times New Roman"/>
                <w:lang w:val="ru-RU"/>
              </w:rPr>
              <w:t>14.11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7E2CB0D4" w14:textId="77777777" w:rsidR="00363EB2" w:rsidRPr="00000BE7" w:rsidRDefault="00363EB2" w:rsidP="00363EB2">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1388A257" w14:textId="77777777" w:rsidR="00363EB2" w:rsidRPr="00000BE7" w:rsidRDefault="00363EB2" w:rsidP="00363EB2">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7BC897AD" w14:textId="77777777" w:rsidR="00F42A8B" w:rsidRPr="00000BE7" w:rsidRDefault="00F42A8B" w:rsidP="00F42A8B">
            <w:pPr>
              <w:rPr>
                <w:rFonts w:ascii="Times New Roman" w:hAnsi="Times New Roman" w:cs="Times New Roman"/>
                <w:color w:val="000000"/>
                <w:sz w:val="20"/>
                <w:szCs w:val="20"/>
                <w:shd w:val="clear" w:color="auto" w:fill="F7FDF7"/>
                <w:lang w:val="ru-RU"/>
              </w:rPr>
            </w:pPr>
          </w:p>
        </w:tc>
      </w:tr>
      <w:tr w:rsidR="00F42A8B" w:rsidRPr="00000BE7" w14:paraId="7A54CBE6" w14:textId="77777777" w:rsidTr="00E25FAB">
        <w:trPr>
          <w:trHeight w:hRule="exact" w:val="1838"/>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31BBFCA3" w14:textId="1EFB61C4" w:rsidR="00F42A8B"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31.</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D7D860" w14:textId="77777777" w:rsidR="00363EB2" w:rsidRPr="00000BE7" w:rsidRDefault="00363EB2" w:rsidP="00363EB2">
            <w:pPr>
              <w:shd w:val="clear" w:color="auto" w:fill="FFFFFF" w:themeFill="background1"/>
              <w:rPr>
                <w:rFonts w:ascii="Times New Roman" w:hAnsi="Times New Roman" w:cs="Times New Roman"/>
                <w:lang w:val="ru-RU"/>
              </w:rPr>
            </w:pPr>
            <w:commentRangeStart w:id="11"/>
            <w:r w:rsidRPr="00000BE7">
              <w:rPr>
                <w:rFonts w:ascii="Times New Roman" w:hAnsi="Times New Roman" w:cs="Times New Roman"/>
                <w:color w:val="000000"/>
                <w:sz w:val="20"/>
                <w:szCs w:val="20"/>
                <w:shd w:val="clear" w:color="auto" w:fill="F7F5F5"/>
                <w:lang w:val="ru-RU"/>
              </w:rPr>
              <w:t>Сравнение басен: назначение, темы и герои, особенности языка (Эзопов язык)</w:t>
            </w:r>
            <w:r w:rsidRPr="00000BE7">
              <w:rPr>
                <w:rFonts w:ascii="Times New Roman" w:hAnsi="Times New Roman" w:cs="Times New Roman"/>
                <w:lang w:val="ru-RU"/>
              </w:rPr>
              <w:t>.</w:t>
            </w:r>
            <w:commentRangeEnd w:id="11"/>
            <w:r w:rsidR="002627DE" w:rsidRPr="00000BE7">
              <w:rPr>
                <w:rStyle w:val="affb"/>
                <w:rFonts w:ascii="Times New Roman" w:hAnsi="Times New Roman" w:cs="Times New Roman"/>
              </w:rPr>
              <w:commentReference w:id="11"/>
            </w:r>
          </w:p>
          <w:p w14:paraId="5A94A893" w14:textId="77777777" w:rsidR="00363EB2" w:rsidRPr="00000BE7" w:rsidRDefault="00363EB2" w:rsidP="00363EB2">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(нет в учебнике)</w:t>
            </w:r>
          </w:p>
          <w:p w14:paraId="1413F71B" w14:textId="77777777" w:rsidR="00F42A8B" w:rsidRPr="00000BE7" w:rsidRDefault="00F42A8B" w:rsidP="00363EB2">
            <w:pPr>
              <w:shd w:val="clear" w:color="auto" w:fill="FFFFFF" w:themeFill="background1"/>
              <w:rPr>
                <w:rFonts w:ascii="Times New Roman" w:hAnsi="Times New Roman" w:cs="Times New Roman"/>
                <w:bCs/>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5CFB8945" w14:textId="77777777" w:rsidR="00F42A8B" w:rsidRPr="00000BE7" w:rsidRDefault="00A42F19">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38CDFA54" w14:textId="77777777" w:rsidR="00F42A8B" w:rsidRPr="00000BE7" w:rsidRDefault="00F42A8B">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51092F52" w14:textId="77777777" w:rsidR="00F42A8B" w:rsidRPr="00000BE7" w:rsidRDefault="00F42A8B">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68694F94" w14:textId="77777777" w:rsidR="00F42A8B" w:rsidRPr="00000BE7" w:rsidRDefault="00F42A8B">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1EC519" w14:textId="7E8392AA" w:rsidR="00F42A8B" w:rsidRPr="00000BE7" w:rsidRDefault="004A0B7F">
            <w:pPr>
              <w:rPr>
                <w:rFonts w:ascii="Times New Roman" w:hAnsi="Times New Roman" w:cs="Times New Roman"/>
                <w:lang w:val="ru-RU"/>
              </w:rPr>
            </w:pPr>
            <w:r w:rsidRPr="00000BE7">
              <w:rPr>
                <w:rFonts w:ascii="Times New Roman" w:hAnsi="Times New Roman" w:cs="Times New Roman"/>
                <w:lang w:val="ru-RU"/>
              </w:rPr>
              <w:t>17.11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67C0BE0" w14:textId="77777777" w:rsidR="00363EB2" w:rsidRPr="00000BE7" w:rsidRDefault="00363EB2" w:rsidP="00363EB2">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6FE06843" w14:textId="77777777" w:rsidR="00F42A8B" w:rsidRPr="00000BE7" w:rsidRDefault="00F42A8B" w:rsidP="00F42A8B">
            <w:pPr>
              <w:rPr>
                <w:rFonts w:ascii="Times New Roman" w:hAnsi="Times New Roman" w:cs="Times New Roman"/>
                <w:color w:val="000000"/>
                <w:sz w:val="20"/>
                <w:szCs w:val="20"/>
                <w:shd w:val="clear" w:color="auto" w:fill="F7FDF7"/>
                <w:lang w:val="ru-RU"/>
              </w:rPr>
            </w:pPr>
          </w:p>
          <w:p w14:paraId="0F0CD505" w14:textId="77777777" w:rsidR="00F42A8B" w:rsidRPr="00000BE7" w:rsidRDefault="00F42A8B" w:rsidP="00F42A8B">
            <w:pPr>
              <w:rPr>
                <w:rFonts w:ascii="Times New Roman" w:hAnsi="Times New Roman" w:cs="Times New Roman"/>
                <w:color w:val="000000"/>
                <w:sz w:val="20"/>
                <w:szCs w:val="20"/>
                <w:shd w:val="clear" w:color="auto" w:fill="F7FDF7"/>
                <w:lang w:val="ru-RU"/>
              </w:rPr>
            </w:pPr>
          </w:p>
        </w:tc>
      </w:tr>
      <w:tr w:rsidR="009F5CFA" w:rsidRPr="00000BE7" w14:paraId="00F46812" w14:textId="77777777" w:rsidTr="000B344F">
        <w:trPr>
          <w:trHeight w:hRule="exact" w:val="1102"/>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221F2168" w14:textId="020BECE5" w:rsidR="009F5CFA" w:rsidRPr="00000BE7" w:rsidRDefault="00E25FAB">
            <w:pPr>
              <w:autoSpaceDE w:val="0"/>
              <w:autoSpaceDN w:val="0"/>
              <w:spacing w:before="100"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32.</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514729" w14:textId="5D1F6D53" w:rsidR="00363EB2" w:rsidRPr="00000BE7" w:rsidRDefault="00E67A29" w:rsidP="00363EB2">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Тематическая проверочная работа</w:t>
            </w:r>
            <w:r w:rsidR="002627DE" w:rsidRPr="00000BE7">
              <w:rPr>
                <w:rFonts w:ascii="Times New Roman" w:hAnsi="Times New Roman" w:cs="Times New Roman"/>
                <w:bCs/>
                <w:sz w:val="20"/>
                <w:szCs w:val="20"/>
                <w:lang w:val="ru-RU"/>
              </w:rPr>
              <w:t xml:space="preserve"> по произведениям русских писателей</w:t>
            </w:r>
            <w:r w:rsidR="00363EB2" w:rsidRPr="00000BE7">
              <w:rPr>
                <w:rFonts w:ascii="Times New Roman" w:hAnsi="Times New Roman" w:cs="Times New Roman"/>
                <w:bCs/>
                <w:sz w:val="20"/>
                <w:szCs w:val="20"/>
                <w:lang w:val="ru-RU"/>
              </w:rPr>
              <w:t>.</w:t>
            </w:r>
          </w:p>
          <w:p w14:paraId="0C23A21A" w14:textId="77777777" w:rsidR="00363EB2" w:rsidRPr="00000BE7" w:rsidRDefault="00363EB2" w:rsidP="00363EB2">
            <w:pPr>
              <w:shd w:val="clear" w:color="auto" w:fill="FFFFFF" w:themeFill="background1"/>
              <w:rPr>
                <w:rFonts w:ascii="Times New Roman" w:hAnsi="Times New Roman" w:cs="Times New Roman"/>
                <w:sz w:val="20"/>
                <w:szCs w:val="20"/>
                <w:lang w:val="ru-RU"/>
              </w:rPr>
            </w:pPr>
          </w:p>
          <w:p w14:paraId="4E0E6762" w14:textId="77777777" w:rsidR="00540D13" w:rsidRPr="00000BE7" w:rsidRDefault="00540D13" w:rsidP="00F42A8B">
            <w:pPr>
              <w:shd w:val="clear" w:color="auto" w:fill="FFFFFF" w:themeFill="background1"/>
              <w:rPr>
                <w:rFonts w:ascii="Times New Roman" w:hAnsi="Times New Roman" w:cs="Times New Roman"/>
                <w:sz w:val="20"/>
                <w:szCs w:val="20"/>
                <w:lang w:val="ru-RU"/>
              </w:rPr>
            </w:pPr>
          </w:p>
          <w:p w14:paraId="19A0ED53" w14:textId="77777777" w:rsidR="009F5CFA" w:rsidRPr="00000BE7" w:rsidRDefault="009F5CFA" w:rsidP="00F42A8B">
            <w:pPr>
              <w:shd w:val="clear" w:color="auto" w:fill="FFFFFF" w:themeFill="background1"/>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4DBD5102" w14:textId="77777777" w:rsidR="009F5CFA" w:rsidRPr="00000BE7" w:rsidRDefault="009F5CFA">
            <w:pPr>
              <w:autoSpaceDE w:val="0"/>
              <w:autoSpaceDN w:val="0"/>
              <w:spacing w:before="100"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72D99AFB" w14:textId="77777777" w:rsidR="009F5CFA" w:rsidRPr="00000BE7" w:rsidRDefault="009F5CFA">
            <w:pPr>
              <w:rPr>
                <w:rFonts w:ascii="Times New Roman" w:hAnsi="Times New Roman" w:cs="Times New Roman"/>
                <w:sz w:val="20"/>
                <w:szCs w:val="20"/>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211B868C" w14:textId="77777777" w:rsidR="009F5CFA" w:rsidRPr="00000BE7" w:rsidRDefault="00363EB2">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559" w:type="dxa"/>
            <w:tcBorders>
              <w:top w:val="single" w:sz="4" w:space="0" w:color="000000"/>
              <w:left w:val="single" w:sz="4" w:space="0" w:color="auto"/>
              <w:bottom w:val="single" w:sz="4" w:space="0" w:color="000000"/>
              <w:right w:val="single" w:sz="4" w:space="0" w:color="000000"/>
            </w:tcBorders>
          </w:tcPr>
          <w:p w14:paraId="380569F9"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BF4960" w14:textId="189E75E1"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18.11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21F94" w14:textId="6060C6E9" w:rsidR="00261E9C" w:rsidRPr="00000BE7" w:rsidRDefault="00B07E25" w:rsidP="00391AD0">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198E3E30" w14:textId="77777777" w:rsidR="009F5CFA" w:rsidRPr="00000BE7" w:rsidRDefault="009F5CFA">
            <w:pPr>
              <w:rPr>
                <w:rFonts w:ascii="Times New Roman" w:hAnsi="Times New Roman" w:cs="Times New Roman"/>
                <w:lang w:val="ru-RU"/>
              </w:rPr>
            </w:pPr>
          </w:p>
        </w:tc>
      </w:tr>
      <w:tr w:rsidR="00D63D99" w:rsidRPr="00000BE7" w14:paraId="6815B872" w14:textId="77777777" w:rsidTr="00CA1DA8">
        <w:trPr>
          <w:trHeight w:hRule="exact" w:val="1102"/>
        </w:trPr>
        <w:tc>
          <w:tcPr>
            <w:tcW w:w="11057"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7DCF3B94" w14:textId="69A16DC3" w:rsidR="00D63D99" w:rsidRPr="00000BE7" w:rsidRDefault="00D63D99" w:rsidP="00D63D99">
            <w:pPr>
              <w:pStyle w:val="affc"/>
              <w:rPr>
                <w:rFonts w:ascii="Times New Roman" w:eastAsia="Times New Roman" w:hAnsi="Times New Roman" w:cs="Times New Roman"/>
                <w:color w:val="000000"/>
                <w:w w:val="97"/>
                <w:lang w:val="ru-RU"/>
              </w:rPr>
            </w:pPr>
            <w:r w:rsidRPr="00000BE7">
              <w:rPr>
                <w:rFonts w:ascii="Times New Roman" w:eastAsia="Times New Roman" w:hAnsi="Times New Roman" w:cs="Times New Roman"/>
                <w:color w:val="000000"/>
                <w:w w:val="97"/>
                <w:lang w:val="ru-RU"/>
              </w:rPr>
              <w:t xml:space="preserve">                                                 В учебнике (первая часть) темы относятся к разделу «Поэтическая тетрадь». </w:t>
            </w:r>
          </w:p>
          <w:p w14:paraId="1759B8DD" w14:textId="70FCAE4C" w:rsidR="00D63D99" w:rsidRPr="00000BE7" w:rsidRDefault="00D63D99" w:rsidP="00D63D99">
            <w:pPr>
              <w:rPr>
                <w:rFonts w:ascii="Times New Roman" w:hAnsi="Times New Roman" w:cs="Times New Roman"/>
                <w:color w:val="000000"/>
                <w:sz w:val="20"/>
                <w:szCs w:val="20"/>
                <w:shd w:val="clear" w:color="auto" w:fill="F7FDF7"/>
                <w:lang w:val="ru-RU"/>
              </w:rPr>
            </w:pPr>
            <w:r w:rsidRPr="00000BE7">
              <w:rPr>
                <w:rFonts w:ascii="Times New Roman" w:eastAsia="Times New Roman" w:hAnsi="Times New Roman" w:cs="Times New Roman"/>
                <w:color w:val="000000"/>
                <w:w w:val="97"/>
                <w:sz w:val="20"/>
                <w:szCs w:val="20"/>
                <w:lang w:val="ru-RU"/>
              </w:rPr>
              <w:t xml:space="preserve">              В тематическом планировании темы относятся к разделу «Картины природы в творчестве поэтов и писателей Х</w:t>
            </w:r>
            <w:r w:rsidRPr="00000BE7">
              <w:rPr>
                <w:rFonts w:ascii="Times New Roman" w:eastAsia="Times New Roman" w:hAnsi="Times New Roman" w:cs="Times New Roman"/>
                <w:color w:val="000000"/>
                <w:w w:val="97"/>
                <w:sz w:val="20"/>
                <w:szCs w:val="20"/>
              </w:rPr>
              <w:t>I</w:t>
            </w:r>
            <w:r w:rsidRPr="00000BE7">
              <w:rPr>
                <w:rFonts w:ascii="Times New Roman" w:eastAsia="Times New Roman" w:hAnsi="Times New Roman" w:cs="Times New Roman"/>
                <w:color w:val="000000"/>
                <w:w w:val="97"/>
                <w:sz w:val="20"/>
                <w:szCs w:val="20"/>
                <w:lang w:val="ru-RU"/>
              </w:rPr>
              <w:t>Х века».</w:t>
            </w:r>
          </w:p>
        </w:tc>
      </w:tr>
      <w:tr w:rsidR="004B176A" w:rsidRPr="00000BE7" w14:paraId="1974C99F" w14:textId="77777777" w:rsidTr="000B344F">
        <w:trPr>
          <w:trHeight w:hRule="exact" w:val="1102"/>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54804184" w14:textId="1E8BBB33" w:rsidR="004B176A" w:rsidRPr="00000BE7" w:rsidRDefault="00E25FAB">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33.</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0FF8EE9" w14:textId="77777777" w:rsidR="00B66009" w:rsidRPr="00000BE7" w:rsidRDefault="00B66009" w:rsidP="00B66009">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 xml:space="preserve">Введение в тему. </w:t>
            </w:r>
            <w:r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575E411D" w14:textId="2E417A5A" w:rsidR="004B176A" w:rsidRPr="00000BE7" w:rsidRDefault="004B176A" w:rsidP="004B176A">
            <w:pPr>
              <w:shd w:val="clear" w:color="auto" w:fill="FFFFFF" w:themeFill="background1"/>
              <w:rPr>
                <w:rFonts w:ascii="Times New Roman" w:hAnsi="Times New Roman" w:cs="Times New Roman"/>
                <w:bCs/>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55F4DF68" w14:textId="3D030003" w:rsidR="004B176A" w:rsidRPr="00000BE7" w:rsidRDefault="00E25FAB">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E2B8BDF" w14:textId="77777777" w:rsidR="004B176A" w:rsidRPr="00000BE7" w:rsidRDefault="004B176A">
            <w:pPr>
              <w:rPr>
                <w:rFonts w:ascii="Times New Roman" w:hAnsi="Times New Roman" w:cs="Times New Roman"/>
                <w:sz w:val="20"/>
                <w:szCs w:val="20"/>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57A1C3DA" w14:textId="77777777" w:rsidR="004B176A" w:rsidRPr="00000BE7" w:rsidRDefault="004B176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73E353DD" w14:textId="77777777" w:rsidR="004B176A" w:rsidRPr="00000BE7" w:rsidRDefault="004B176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154509" w14:textId="121CF55C" w:rsidR="004B176A" w:rsidRPr="00000BE7" w:rsidRDefault="004A0B7F">
            <w:pPr>
              <w:rPr>
                <w:rFonts w:ascii="Times New Roman" w:hAnsi="Times New Roman" w:cs="Times New Roman"/>
                <w:lang w:val="ru-RU"/>
              </w:rPr>
            </w:pPr>
            <w:r w:rsidRPr="00000BE7">
              <w:rPr>
                <w:rFonts w:ascii="Times New Roman" w:hAnsi="Times New Roman" w:cs="Times New Roman"/>
                <w:lang w:val="ru-RU"/>
              </w:rPr>
              <w:t>21.11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7243AA6"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12065EF0" w14:textId="77777777" w:rsidR="004B176A" w:rsidRPr="00000BE7" w:rsidRDefault="004B176A" w:rsidP="00391AD0">
            <w:pPr>
              <w:rPr>
                <w:rFonts w:ascii="Times New Roman" w:hAnsi="Times New Roman" w:cs="Times New Roman"/>
                <w:color w:val="000000"/>
                <w:sz w:val="20"/>
                <w:szCs w:val="20"/>
                <w:shd w:val="clear" w:color="auto" w:fill="F7FDF7"/>
                <w:lang w:val="ru-RU"/>
              </w:rPr>
            </w:pPr>
          </w:p>
        </w:tc>
      </w:tr>
      <w:tr w:rsidR="009F5CFA" w:rsidRPr="00000BE7" w14:paraId="5678B2B4" w14:textId="77777777" w:rsidTr="000B344F">
        <w:trPr>
          <w:trHeight w:hRule="exact" w:val="2247"/>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3B492998" w14:textId="234DF71F"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34.</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0CD88C3" w14:textId="77777777" w:rsidR="00363EB2" w:rsidRPr="00000BE7" w:rsidRDefault="00363EB2" w:rsidP="00363EB2">
            <w:pPr>
              <w:shd w:val="clear" w:color="auto" w:fill="FFFFFF" w:themeFill="background1"/>
              <w:rPr>
                <w:rFonts w:ascii="Times New Roman" w:hAnsi="Times New Roman" w:cs="Times New Roman"/>
                <w:lang w:val="ru-RU"/>
              </w:rPr>
            </w:pPr>
            <w:r w:rsidRPr="00000BE7">
              <w:rPr>
                <w:rFonts w:ascii="Times New Roman" w:hAnsi="Times New Roman" w:cs="Times New Roman"/>
                <w:bCs/>
                <w:sz w:val="20"/>
                <w:szCs w:val="20"/>
                <w:lang w:val="ru-RU"/>
              </w:rPr>
              <w:t>К. Ушинский «Четыре желания». В. Борисов-Мусатов  «Майские  цветы». Сравнение  произведений литературы и живописи.</w:t>
            </w:r>
            <w:r w:rsidRPr="00000BE7">
              <w:rPr>
                <w:rFonts w:ascii="Times New Roman" w:hAnsi="Times New Roman" w:cs="Times New Roman"/>
                <w:sz w:val="20"/>
                <w:szCs w:val="20"/>
                <w:lang w:val="ru-RU"/>
              </w:rPr>
              <w:t xml:space="preserve"> Репродукция картины как иллюстрация к лирическому произведению.</w:t>
            </w:r>
          </w:p>
          <w:p w14:paraId="680445ED" w14:textId="77777777" w:rsidR="009F5CFA" w:rsidRPr="00000BE7" w:rsidRDefault="009F5CFA" w:rsidP="00363EB2">
            <w:pPr>
              <w:shd w:val="clear" w:color="auto" w:fill="FFFFFF" w:themeFill="background1"/>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06FB91EF"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7C1A2DED"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1360CE78" w14:textId="77777777" w:rsidR="009F5CFA" w:rsidRPr="00000BE7" w:rsidRDefault="009F5CF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03DD7E54"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634420D9" w14:textId="7BFD7BDF"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24.11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7AD17D9" w14:textId="77777777" w:rsidR="009F5CFA" w:rsidRPr="00000BE7" w:rsidRDefault="002F5B90" w:rsidP="00363EB2">
            <w:pPr>
              <w:rPr>
                <w:rFonts w:ascii="Times New Roman" w:hAnsi="Times New Roman" w:cs="Times New Roman"/>
                <w:sz w:val="20"/>
                <w:szCs w:val="20"/>
                <w:lang w:val="ru-RU"/>
              </w:rPr>
            </w:pPr>
            <w:r w:rsidRPr="00000BE7">
              <w:rPr>
                <w:rFonts w:ascii="Times New Roman" w:hAnsi="Times New Roman" w:cs="Times New Roman"/>
                <w:sz w:val="20"/>
                <w:szCs w:val="20"/>
                <w:lang w:val="ru-RU"/>
              </w:rPr>
              <w:t>Текущий контроль</w:t>
            </w:r>
          </w:p>
        </w:tc>
      </w:tr>
      <w:tr w:rsidR="009F5CFA" w:rsidRPr="00000BE7" w14:paraId="5DE9F6BE" w14:textId="77777777" w:rsidTr="000B344F">
        <w:trPr>
          <w:trHeight w:hRule="exact" w:val="1869"/>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6F6C792E" w14:textId="1867D9AC"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35.</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F71D917" w14:textId="77777777" w:rsidR="00363EB2" w:rsidRPr="00000BE7" w:rsidRDefault="00363EB2" w:rsidP="00363EB2">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Эпитет как средство создания образа. Ф. И. Тютчев «Ещё земли печален вид…», «Как неожиданно и ярко…».</w:t>
            </w:r>
          </w:p>
          <w:p w14:paraId="3DA2191A" w14:textId="77777777" w:rsidR="009F5CFA" w:rsidRPr="00000BE7" w:rsidRDefault="009F5CFA" w:rsidP="00A268F9">
            <w:pPr>
              <w:shd w:val="clear" w:color="auto" w:fill="FFFFFF" w:themeFill="background1"/>
              <w:rPr>
                <w:rFonts w:ascii="Times New Roman" w:hAnsi="Times New Roman" w:cs="Times New Roman"/>
                <w:sz w:val="20"/>
                <w:szCs w:val="20"/>
                <w:lang w:val="ru-RU"/>
              </w:rPr>
            </w:pPr>
          </w:p>
          <w:p w14:paraId="0EA9DACE"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253BDAF1"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044B1BAF"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5071AAAA" w14:textId="77777777" w:rsidR="009F5CFA" w:rsidRPr="00000BE7" w:rsidRDefault="009F5CFA">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33AD2E66"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5D9D573" w14:textId="468615B8"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25.11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0DE60D0" w14:textId="77777777" w:rsidR="009F5CFA" w:rsidRPr="00000BE7" w:rsidRDefault="002F5B90" w:rsidP="009E12A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Текущий контроль</w:t>
            </w:r>
          </w:p>
          <w:p w14:paraId="4E34E2B4" w14:textId="77777777" w:rsidR="009F5CFA" w:rsidRPr="00000BE7" w:rsidRDefault="009F5CFA">
            <w:pPr>
              <w:rPr>
                <w:rFonts w:ascii="Times New Roman" w:hAnsi="Times New Roman" w:cs="Times New Roman"/>
                <w:lang w:val="ru-RU"/>
              </w:rPr>
            </w:pPr>
          </w:p>
        </w:tc>
      </w:tr>
      <w:tr w:rsidR="009F5CFA" w:rsidRPr="00000BE7" w14:paraId="319DCF05" w14:textId="77777777" w:rsidTr="000B344F">
        <w:trPr>
          <w:trHeight w:hRule="exact" w:val="1375"/>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73ABD1AE" w14:textId="6E1E9FA7"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36.</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AFD0106" w14:textId="671D1500" w:rsidR="00B07E25" w:rsidRPr="00000BE7" w:rsidRDefault="00B07E25" w:rsidP="00B07E25">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Особенности творчества А. А. Фета. А. А. Фет. «Весенний дождь», «Бабочка».</w:t>
            </w:r>
          </w:p>
          <w:p w14:paraId="2197E750" w14:textId="6E67066D" w:rsidR="009F5CFA" w:rsidRPr="00000BE7" w:rsidRDefault="009F5CFA" w:rsidP="00363EB2">
            <w:pPr>
              <w:shd w:val="clear" w:color="auto" w:fill="FFFFFF" w:themeFill="background1"/>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5B91BF81"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016C90BB" w14:textId="016E7E8F" w:rsidR="009F5CFA" w:rsidRPr="00000BE7" w:rsidRDefault="009F5CFA">
            <w:pPr>
              <w:rPr>
                <w:rFonts w:ascii="Times New Roman" w:hAnsi="Times New Roman" w:cs="Times New Roman"/>
                <w:sz w:val="20"/>
                <w:szCs w:val="20"/>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3CF919BF" w14:textId="77777777" w:rsidR="009F5CFA" w:rsidRPr="00000BE7" w:rsidRDefault="009F5CFA">
            <w:pPr>
              <w:rPr>
                <w:rFonts w:ascii="Times New Roman" w:hAnsi="Times New Roman" w:cs="Times New Roman"/>
              </w:rPr>
            </w:pPr>
          </w:p>
        </w:tc>
        <w:tc>
          <w:tcPr>
            <w:tcW w:w="1559" w:type="dxa"/>
            <w:tcBorders>
              <w:top w:val="single" w:sz="4" w:space="0" w:color="000000"/>
              <w:left w:val="single" w:sz="4" w:space="0" w:color="auto"/>
              <w:bottom w:val="single" w:sz="4" w:space="0" w:color="000000"/>
              <w:right w:val="single" w:sz="4" w:space="0" w:color="000000"/>
            </w:tcBorders>
          </w:tcPr>
          <w:p w14:paraId="3B5D76A0" w14:textId="77777777" w:rsidR="009F5CFA" w:rsidRPr="00000BE7" w:rsidRDefault="009F5CFA">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B9CACF3" w14:textId="20FC097D"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28.11</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611AEC22" w14:textId="3FF48A80" w:rsidR="00363EB2" w:rsidRPr="00000BE7" w:rsidRDefault="00BA7268" w:rsidP="00363EB2">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60E1AFD6" w14:textId="77777777" w:rsidR="00922687" w:rsidRPr="00000BE7" w:rsidRDefault="00922687" w:rsidP="00922687">
            <w:pPr>
              <w:rPr>
                <w:rFonts w:ascii="Times New Roman" w:hAnsi="Times New Roman" w:cs="Times New Roman"/>
                <w:color w:val="000000"/>
                <w:sz w:val="20"/>
                <w:szCs w:val="20"/>
                <w:shd w:val="clear" w:color="auto" w:fill="F7FDF7"/>
                <w:lang w:val="ru-RU"/>
              </w:rPr>
            </w:pPr>
          </w:p>
          <w:p w14:paraId="4D239CA1" w14:textId="77777777" w:rsidR="009F5CFA" w:rsidRPr="00000BE7" w:rsidRDefault="009F5CFA" w:rsidP="009E12AD">
            <w:pPr>
              <w:rPr>
                <w:rFonts w:ascii="Times New Roman" w:hAnsi="Times New Roman" w:cs="Times New Roman"/>
                <w:color w:val="000000"/>
                <w:sz w:val="20"/>
                <w:szCs w:val="20"/>
                <w:shd w:val="clear" w:color="auto" w:fill="F7FDF7"/>
                <w:lang w:val="ru-RU"/>
              </w:rPr>
            </w:pPr>
          </w:p>
          <w:p w14:paraId="6A3C97F0" w14:textId="77777777" w:rsidR="009F5CFA" w:rsidRPr="00000BE7" w:rsidRDefault="000D3001">
            <w:pPr>
              <w:rPr>
                <w:rFonts w:ascii="Times New Roman" w:hAnsi="Times New Roman" w:cs="Times New Roman"/>
                <w:lang w:val="ru-RU"/>
              </w:rPr>
            </w:pPr>
            <w:r w:rsidRPr="00000BE7">
              <w:rPr>
                <w:rFonts w:ascii="Times New Roman" w:hAnsi="Times New Roman" w:cs="Times New Roman"/>
                <w:color w:val="000000"/>
                <w:sz w:val="20"/>
                <w:szCs w:val="20"/>
                <w:shd w:val="clear" w:color="auto" w:fill="F7FDF7"/>
                <w:lang w:val="ru-RU"/>
              </w:rPr>
              <w:t xml:space="preserve"> </w:t>
            </w:r>
          </w:p>
        </w:tc>
      </w:tr>
      <w:tr w:rsidR="009F5CFA" w:rsidRPr="00000BE7" w14:paraId="75B16F96" w14:textId="77777777" w:rsidTr="000B344F">
        <w:trPr>
          <w:trHeight w:hRule="exact" w:val="2131"/>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0E1BBDD3" w14:textId="4DF4717B"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37.</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502D00" w14:textId="77777777" w:rsidR="00BA7268" w:rsidRPr="00000BE7" w:rsidRDefault="00BA7268" w:rsidP="00BA7268">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Настроение стихотворения. Отношение к изображаемому.  Е. А. Баратынский «Весна, весна! </w:t>
            </w:r>
            <w:r w:rsidRPr="00000BE7">
              <w:rPr>
                <w:rFonts w:ascii="Times New Roman" w:hAnsi="Times New Roman" w:cs="Times New Roman"/>
                <w:bCs/>
                <w:sz w:val="20"/>
                <w:szCs w:val="20"/>
              </w:rPr>
              <w:t>Как воздух чист!..», «Где сладкий шёпот моих лесов?..».</w:t>
            </w:r>
          </w:p>
          <w:p w14:paraId="1EA25E6E" w14:textId="77777777" w:rsidR="000D3001" w:rsidRPr="00000BE7" w:rsidRDefault="000D3001" w:rsidP="000D3001">
            <w:pPr>
              <w:shd w:val="clear" w:color="auto" w:fill="FFFFFF" w:themeFill="background1"/>
              <w:rPr>
                <w:rFonts w:ascii="Times New Roman" w:hAnsi="Times New Roman" w:cs="Times New Roman"/>
                <w:sz w:val="20"/>
                <w:szCs w:val="20"/>
                <w:lang w:val="ru-RU"/>
              </w:rPr>
            </w:pPr>
          </w:p>
          <w:p w14:paraId="560D72BC" w14:textId="77777777" w:rsidR="009F5CFA" w:rsidRPr="00000BE7" w:rsidRDefault="009F5CFA" w:rsidP="00A268F9">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color w:val="000000"/>
                <w:sz w:val="20"/>
                <w:szCs w:val="20"/>
                <w:shd w:val="clear" w:color="auto" w:fill="F7F5F5"/>
                <w:lang w:val="ru-RU"/>
              </w:rPr>
              <w:t xml:space="preserve"> </w:t>
            </w:r>
          </w:p>
          <w:p w14:paraId="5CF768CB"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C0D10"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240DE612" w14:textId="77777777" w:rsidR="009F5CFA" w:rsidRPr="00000BE7" w:rsidRDefault="009F5CFA">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4440106A"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68C27E1C" w14:textId="77777777" w:rsidR="009F5CFA" w:rsidRPr="00000BE7" w:rsidRDefault="009F5CFA" w:rsidP="009F5CFA">
            <w:pPr>
              <w:rPr>
                <w:rFonts w:ascii="Times New Roman" w:hAnsi="Times New Roman" w:cs="Times New Roman"/>
                <w:sz w:val="20"/>
                <w:szCs w:val="20"/>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6CDC94" w14:textId="0004CB7E"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356DC87" w14:textId="77777777" w:rsidR="00922687" w:rsidRPr="00000BE7" w:rsidRDefault="002F5B90" w:rsidP="00922687">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656FAD0" w14:textId="77777777" w:rsidR="000D3001" w:rsidRPr="00000BE7" w:rsidRDefault="000D3001" w:rsidP="000D3001">
            <w:pPr>
              <w:rPr>
                <w:rFonts w:ascii="Times New Roman" w:hAnsi="Times New Roman" w:cs="Times New Roman"/>
                <w:color w:val="000000"/>
                <w:sz w:val="20"/>
                <w:szCs w:val="20"/>
                <w:shd w:val="clear" w:color="auto" w:fill="F7FDF7"/>
                <w:lang w:val="ru-RU"/>
              </w:rPr>
            </w:pPr>
          </w:p>
          <w:p w14:paraId="11E0DA40" w14:textId="77777777" w:rsidR="009F5CFA" w:rsidRPr="00000BE7" w:rsidRDefault="009F5CFA" w:rsidP="009E12A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lang w:val="ru-RU"/>
              </w:rPr>
              <w:br/>
            </w:r>
            <w:r w:rsidR="000D3001" w:rsidRPr="00000BE7">
              <w:rPr>
                <w:rFonts w:ascii="Times New Roman" w:hAnsi="Times New Roman" w:cs="Times New Roman"/>
                <w:color w:val="000000"/>
                <w:sz w:val="20"/>
                <w:szCs w:val="20"/>
                <w:shd w:val="clear" w:color="auto" w:fill="F7FDF7"/>
                <w:lang w:val="ru-RU"/>
              </w:rPr>
              <w:t xml:space="preserve"> </w:t>
            </w:r>
          </w:p>
          <w:p w14:paraId="7A21972C" w14:textId="77777777" w:rsidR="009F5CFA" w:rsidRPr="00000BE7" w:rsidRDefault="009F5CFA">
            <w:pPr>
              <w:rPr>
                <w:rFonts w:ascii="Times New Roman" w:hAnsi="Times New Roman" w:cs="Times New Roman"/>
                <w:lang w:val="ru-RU"/>
              </w:rPr>
            </w:pPr>
          </w:p>
        </w:tc>
      </w:tr>
      <w:tr w:rsidR="009F5CFA" w:rsidRPr="00000BE7" w14:paraId="15F60ED2" w14:textId="77777777" w:rsidTr="000B344F">
        <w:trPr>
          <w:trHeight w:hRule="exact" w:val="2147"/>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3312D065" w14:textId="178A5034"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lastRenderedPageBreak/>
              <w:t>38</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84113B" w14:textId="77777777" w:rsidR="00BA7268" w:rsidRPr="00000BE7" w:rsidRDefault="00BA7268" w:rsidP="00BA7268">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Определим настроение стихотворения. И. С. Никитин «В синем небе плывут над полями…». </w:t>
            </w:r>
            <w:r w:rsidRPr="00000BE7">
              <w:rPr>
                <w:rFonts w:ascii="Times New Roman" w:hAnsi="Times New Roman" w:cs="Times New Roman"/>
                <w:bCs/>
                <w:sz w:val="20"/>
                <w:szCs w:val="20"/>
              </w:rPr>
              <w:t>Н. А. Некрасов «В зимние сумерки нянины сказки…</w:t>
            </w:r>
          </w:p>
          <w:p w14:paraId="452C3B91" w14:textId="77777777" w:rsidR="009F5CFA" w:rsidRPr="00000BE7" w:rsidRDefault="009F5CFA" w:rsidP="00A268F9">
            <w:pPr>
              <w:shd w:val="clear" w:color="auto" w:fill="FFFFFF" w:themeFill="background1"/>
              <w:rPr>
                <w:rFonts w:ascii="Times New Roman" w:hAnsi="Times New Roman" w:cs="Times New Roman"/>
                <w:sz w:val="20"/>
                <w:szCs w:val="20"/>
                <w:lang w:val="ru-RU"/>
              </w:rPr>
            </w:pPr>
          </w:p>
          <w:p w14:paraId="4CF6016B"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14A13440"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075E2E94"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432DA780" w14:textId="77777777" w:rsidR="009F5CFA" w:rsidRPr="00000BE7" w:rsidRDefault="009F5CFA">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497FBB22" w14:textId="77777777" w:rsidR="009F5CFA" w:rsidRPr="00000BE7" w:rsidRDefault="009F5CFA">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3AD4D4" w14:textId="52FF5466" w:rsidR="009F5CFA" w:rsidRPr="00000BE7" w:rsidRDefault="004A0B7F">
            <w:pPr>
              <w:rPr>
                <w:rFonts w:ascii="Times New Roman" w:hAnsi="Times New Roman" w:cs="Times New Roman"/>
                <w:lang w:val="ru-RU"/>
              </w:rPr>
            </w:pPr>
            <w:r w:rsidRPr="00000BE7">
              <w:rPr>
                <w:rFonts w:ascii="Times New Roman" w:hAnsi="Times New Roman" w:cs="Times New Roman"/>
                <w:lang w:val="ru-RU"/>
              </w:rPr>
              <w:t>2.12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0039BD0" w14:textId="77777777" w:rsidR="00365FBF" w:rsidRPr="00000BE7" w:rsidRDefault="002F5B90" w:rsidP="00922687">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57D4963" w14:textId="77777777" w:rsidR="009F5CFA" w:rsidRPr="00000BE7" w:rsidRDefault="009F5CFA" w:rsidP="000E45B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72753819" w14:textId="77777777" w:rsidR="009F5CFA" w:rsidRPr="00000BE7" w:rsidRDefault="009F5CFA">
            <w:pPr>
              <w:rPr>
                <w:rFonts w:ascii="Times New Roman" w:hAnsi="Times New Roman" w:cs="Times New Roman"/>
                <w:lang w:val="ru-RU"/>
              </w:rPr>
            </w:pPr>
          </w:p>
        </w:tc>
      </w:tr>
      <w:tr w:rsidR="009F5CFA" w:rsidRPr="00000BE7" w14:paraId="2C26B8D6" w14:textId="77777777" w:rsidTr="00E25FAB">
        <w:trPr>
          <w:trHeight w:hRule="exact" w:val="1541"/>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1BA34BF5" w14:textId="4947AB83"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39</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AAB079" w14:textId="77777777" w:rsidR="00BA7268" w:rsidRPr="00000BE7" w:rsidRDefault="00BA7268" w:rsidP="00BA7268">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Настроение стихотворение. Выразительное чтение стихотворения с опорой на настроение. И. Бунин «Листопад».</w:t>
            </w:r>
          </w:p>
          <w:p w14:paraId="0B3524E6" w14:textId="14B00A33" w:rsidR="00660759" w:rsidRPr="00000BE7" w:rsidRDefault="00660759" w:rsidP="00660759">
            <w:pPr>
              <w:shd w:val="clear" w:color="auto" w:fill="FFFFFF" w:themeFill="background1"/>
              <w:rPr>
                <w:rFonts w:ascii="Times New Roman" w:hAnsi="Times New Roman" w:cs="Times New Roman"/>
                <w:sz w:val="20"/>
                <w:szCs w:val="20"/>
                <w:lang w:val="ru-RU"/>
              </w:rPr>
            </w:pPr>
          </w:p>
          <w:p w14:paraId="10D54002" w14:textId="77777777" w:rsidR="00660759" w:rsidRPr="00000BE7" w:rsidRDefault="00660759" w:rsidP="00A268F9">
            <w:pPr>
              <w:shd w:val="clear" w:color="auto" w:fill="FFFFFF" w:themeFill="background1"/>
              <w:rPr>
                <w:rFonts w:ascii="Times New Roman" w:hAnsi="Times New Roman" w:cs="Times New Roman"/>
                <w:sz w:val="20"/>
                <w:szCs w:val="20"/>
                <w:lang w:val="ru-RU"/>
              </w:rPr>
            </w:pPr>
          </w:p>
          <w:p w14:paraId="600545E5"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455752BC"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DC964" w14:textId="77777777" w:rsidR="009F5CFA" w:rsidRPr="00000BE7" w:rsidRDefault="009F5CFA">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25F3EC07" w14:textId="77777777" w:rsidR="009F5CFA" w:rsidRPr="00000BE7" w:rsidRDefault="009F5CFA">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19B29533" w14:textId="77777777" w:rsidR="009F5CFA" w:rsidRPr="00000BE7" w:rsidRDefault="009F5CFA">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127208" w14:textId="2855ACAB" w:rsidR="009F5CFA" w:rsidRPr="00000BE7" w:rsidRDefault="004A0B7F">
            <w:pPr>
              <w:rPr>
                <w:rFonts w:ascii="Times New Roman" w:hAnsi="Times New Roman" w:cs="Times New Roman"/>
                <w:lang w:val="ru-RU"/>
              </w:rPr>
            </w:pPr>
            <w:r w:rsidRPr="00000BE7">
              <w:rPr>
                <w:rFonts w:ascii="Times New Roman" w:hAnsi="Times New Roman" w:cs="Times New Roman"/>
                <w:lang w:val="ru-RU"/>
              </w:rPr>
              <w:t>5.12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25AD9910" w14:textId="77777777" w:rsidR="00922687" w:rsidRPr="00000BE7" w:rsidRDefault="002F5B90" w:rsidP="00922687">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0FD5D3E8" w14:textId="77777777" w:rsidR="00BC3F04" w:rsidRPr="00000BE7" w:rsidRDefault="00BC3F04" w:rsidP="00BC3F04">
            <w:pPr>
              <w:rPr>
                <w:rFonts w:ascii="Times New Roman" w:hAnsi="Times New Roman" w:cs="Times New Roman"/>
                <w:color w:val="000000"/>
                <w:sz w:val="20"/>
                <w:szCs w:val="20"/>
                <w:shd w:val="clear" w:color="auto" w:fill="F7FDF7"/>
                <w:lang w:val="ru-RU"/>
              </w:rPr>
            </w:pPr>
          </w:p>
          <w:p w14:paraId="192F1DA3" w14:textId="77777777" w:rsidR="009F5CFA" w:rsidRPr="00000BE7" w:rsidRDefault="009F5CFA" w:rsidP="000E45B8">
            <w:pPr>
              <w:rPr>
                <w:rFonts w:ascii="Times New Roman" w:hAnsi="Times New Roman" w:cs="Times New Roman"/>
                <w:color w:val="000000"/>
                <w:sz w:val="20"/>
                <w:szCs w:val="20"/>
                <w:shd w:val="clear" w:color="auto" w:fill="F7FDF7"/>
                <w:lang w:val="ru-RU"/>
              </w:rPr>
            </w:pPr>
          </w:p>
          <w:p w14:paraId="3F90AC17" w14:textId="77777777" w:rsidR="009F5CFA" w:rsidRPr="00000BE7" w:rsidRDefault="009F5CFA">
            <w:pPr>
              <w:rPr>
                <w:rFonts w:ascii="Times New Roman" w:hAnsi="Times New Roman" w:cs="Times New Roman"/>
                <w:lang w:val="ru-RU"/>
              </w:rPr>
            </w:pPr>
          </w:p>
        </w:tc>
      </w:tr>
      <w:tr w:rsidR="00922687" w:rsidRPr="00000BE7" w14:paraId="13FADE67" w14:textId="77777777" w:rsidTr="000B344F">
        <w:trPr>
          <w:trHeight w:hRule="exact" w:val="2116"/>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648DB259" w14:textId="50D85250" w:rsidR="00922687"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40.</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46FFB03" w14:textId="19B20071" w:rsidR="00922687" w:rsidRPr="00000BE7" w:rsidRDefault="00E25FAB" w:rsidP="00922687">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Тематическая проверочная работа</w:t>
            </w:r>
            <w:r w:rsidR="00B86BA6" w:rsidRPr="00000BE7">
              <w:rPr>
                <w:rFonts w:ascii="Times New Roman" w:hAnsi="Times New Roman" w:cs="Times New Roman"/>
                <w:bCs/>
                <w:sz w:val="20"/>
                <w:szCs w:val="20"/>
                <w:lang w:val="ru-RU"/>
              </w:rPr>
              <w:t xml:space="preserve"> </w:t>
            </w:r>
          </w:p>
          <w:p w14:paraId="46FD66E0" w14:textId="77777777" w:rsidR="00922687" w:rsidRPr="00000BE7" w:rsidRDefault="00922687" w:rsidP="00A268F9">
            <w:pPr>
              <w:shd w:val="clear" w:color="auto" w:fill="FFFFFF" w:themeFill="background1"/>
              <w:rPr>
                <w:rFonts w:ascii="Times New Roman" w:hAnsi="Times New Roman" w:cs="Times New Roman"/>
                <w:bCs/>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02606F7A" w14:textId="77777777" w:rsidR="00922687" w:rsidRPr="00000BE7" w:rsidRDefault="00922687">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48A15577" w14:textId="77777777" w:rsidR="00922687" w:rsidRPr="00000BE7" w:rsidRDefault="00922687">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70588E45" w14:textId="7140CCEC" w:rsidR="00922687" w:rsidRPr="00000BE7" w:rsidRDefault="00BA7268">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559" w:type="dxa"/>
            <w:tcBorders>
              <w:top w:val="single" w:sz="4" w:space="0" w:color="000000"/>
              <w:left w:val="single" w:sz="4" w:space="0" w:color="auto"/>
              <w:bottom w:val="single" w:sz="4" w:space="0" w:color="000000"/>
              <w:right w:val="single" w:sz="4" w:space="0" w:color="000000"/>
            </w:tcBorders>
          </w:tcPr>
          <w:p w14:paraId="1056EE52" w14:textId="77777777" w:rsidR="00922687" w:rsidRPr="00000BE7" w:rsidRDefault="00922687">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72018000" w14:textId="03D20B8A" w:rsidR="00922687" w:rsidRPr="00000BE7" w:rsidRDefault="004A0B7F">
            <w:pPr>
              <w:rPr>
                <w:rFonts w:ascii="Times New Roman" w:hAnsi="Times New Roman" w:cs="Times New Roman"/>
                <w:lang w:val="ru-RU"/>
              </w:rPr>
            </w:pPr>
            <w:r w:rsidRPr="00000BE7">
              <w:rPr>
                <w:rFonts w:ascii="Times New Roman" w:hAnsi="Times New Roman" w:cs="Times New Roman"/>
                <w:lang w:val="ru-RU"/>
              </w:rPr>
              <w:t>8.12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7523E71C" w14:textId="0299B2B7" w:rsidR="00261E9C" w:rsidRPr="00000BE7" w:rsidRDefault="00BA7268" w:rsidP="00922687">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798F92AD" w14:textId="77777777" w:rsidR="00922687" w:rsidRPr="00000BE7" w:rsidRDefault="00922687" w:rsidP="00BC3F04">
            <w:pPr>
              <w:rPr>
                <w:rFonts w:ascii="Times New Roman" w:hAnsi="Times New Roman" w:cs="Times New Roman"/>
                <w:color w:val="000000"/>
                <w:sz w:val="20"/>
                <w:szCs w:val="20"/>
                <w:shd w:val="clear" w:color="auto" w:fill="F7FDF7"/>
                <w:lang w:val="ru-RU"/>
              </w:rPr>
            </w:pPr>
          </w:p>
        </w:tc>
      </w:tr>
      <w:tr w:rsidR="00D63D99" w:rsidRPr="00000BE7" w14:paraId="62243794" w14:textId="77777777" w:rsidTr="00D63D99">
        <w:trPr>
          <w:trHeight w:hRule="exact" w:val="881"/>
        </w:trPr>
        <w:tc>
          <w:tcPr>
            <w:tcW w:w="11057"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4D286018" w14:textId="0F3FD864" w:rsidR="00D63D99" w:rsidRPr="00000BE7" w:rsidRDefault="00D63D99" w:rsidP="00D63D99">
            <w:pPr>
              <w:pStyle w:val="affc"/>
              <w:rPr>
                <w:rFonts w:ascii="Times New Roman" w:eastAsia="Times New Roman" w:hAnsi="Times New Roman" w:cs="Times New Roman"/>
                <w:color w:val="000000"/>
                <w:w w:val="97"/>
                <w:lang w:val="ru-RU"/>
              </w:rPr>
            </w:pPr>
            <w:r w:rsidRPr="00000BE7">
              <w:rPr>
                <w:rFonts w:ascii="Times New Roman" w:eastAsia="Times New Roman" w:hAnsi="Times New Roman" w:cs="Times New Roman"/>
                <w:color w:val="000000"/>
                <w:w w:val="97"/>
                <w:lang w:val="ru-RU"/>
              </w:rPr>
              <w:t xml:space="preserve">                                               В учебнике (первая часть) темы относятся к разделу «Литературные сказки»». </w:t>
            </w:r>
          </w:p>
          <w:p w14:paraId="53D3099A" w14:textId="380756D2" w:rsidR="00D63D99" w:rsidRPr="00000BE7" w:rsidRDefault="00D63D99" w:rsidP="00D63D99">
            <w:pPr>
              <w:rPr>
                <w:rFonts w:ascii="Times New Roman" w:hAnsi="Times New Roman" w:cs="Times New Roman"/>
                <w:color w:val="000000"/>
                <w:sz w:val="20"/>
                <w:szCs w:val="20"/>
                <w:shd w:val="clear" w:color="auto" w:fill="F7FDF7"/>
                <w:lang w:val="ru-RU"/>
              </w:rPr>
            </w:pPr>
            <w:r w:rsidRPr="00000BE7">
              <w:rPr>
                <w:rFonts w:ascii="Times New Roman" w:eastAsia="Times New Roman" w:hAnsi="Times New Roman" w:cs="Times New Roman"/>
                <w:color w:val="000000"/>
                <w:w w:val="97"/>
                <w:sz w:val="20"/>
                <w:szCs w:val="20"/>
                <w:lang w:val="ru-RU"/>
              </w:rPr>
              <w:t xml:space="preserve">                                              В тематическом планировании темы относятся к разделу «Литературная сказка».</w:t>
            </w:r>
          </w:p>
        </w:tc>
      </w:tr>
      <w:tr w:rsidR="00922687" w:rsidRPr="00000BE7" w14:paraId="28862C2D" w14:textId="77777777" w:rsidTr="00D63D99">
        <w:trPr>
          <w:trHeight w:hRule="exact" w:val="1419"/>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1A32CA18" w14:textId="7EEB74A1" w:rsidR="00922687"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41.</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E56ADD" w14:textId="77777777" w:rsidR="00B66009" w:rsidRPr="00000BE7" w:rsidRDefault="00B66009" w:rsidP="00B66009">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 xml:space="preserve">Введение в тему. </w:t>
            </w:r>
            <w:r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297FC8CC" w14:textId="5A14614B" w:rsidR="00D63D99" w:rsidRPr="00000BE7" w:rsidRDefault="00D63D99" w:rsidP="00D63D99">
            <w:pPr>
              <w:shd w:val="clear" w:color="auto" w:fill="FFFFFF" w:themeFill="background1"/>
              <w:rPr>
                <w:rFonts w:ascii="Times New Roman" w:hAnsi="Times New Roman" w:cs="Times New Roman"/>
                <w:bCs/>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2646F7ED" w14:textId="77777777" w:rsidR="00922687" w:rsidRPr="00000BE7" w:rsidRDefault="00922687">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0BA21352" w14:textId="77777777" w:rsidR="00922687" w:rsidRPr="00000BE7" w:rsidRDefault="00922687">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63CBEA8F" w14:textId="77777777" w:rsidR="00922687" w:rsidRPr="00000BE7" w:rsidRDefault="00922687">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20F24B84" w14:textId="77777777" w:rsidR="00922687" w:rsidRPr="00000BE7" w:rsidRDefault="00922687">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A47B915" w14:textId="3F33DA66" w:rsidR="00922687" w:rsidRPr="00000BE7" w:rsidRDefault="004A0B7F">
            <w:pPr>
              <w:rPr>
                <w:rFonts w:ascii="Times New Roman" w:hAnsi="Times New Roman" w:cs="Times New Roman"/>
                <w:lang w:val="ru-RU"/>
              </w:rPr>
            </w:pPr>
            <w:r w:rsidRPr="00000BE7">
              <w:rPr>
                <w:rFonts w:ascii="Times New Roman" w:hAnsi="Times New Roman" w:cs="Times New Roman"/>
                <w:lang w:val="ru-RU"/>
              </w:rPr>
              <w:t>9.12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7C9421F5" w14:textId="77777777" w:rsidR="00922687" w:rsidRPr="00000BE7" w:rsidRDefault="002F5B90" w:rsidP="00922687">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59E7B135" w14:textId="77777777" w:rsidR="00922687" w:rsidRPr="00000BE7" w:rsidRDefault="00922687" w:rsidP="00BC3F04">
            <w:pPr>
              <w:rPr>
                <w:rFonts w:ascii="Times New Roman" w:hAnsi="Times New Roman" w:cs="Times New Roman"/>
                <w:color w:val="000000"/>
                <w:sz w:val="20"/>
                <w:szCs w:val="20"/>
                <w:shd w:val="clear" w:color="auto" w:fill="F7FDF7"/>
                <w:lang w:val="ru-RU"/>
              </w:rPr>
            </w:pPr>
          </w:p>
        </w:tc>
      </w:tr>
      <w:tr w:rsidR="00D63D99" w:rsidRPr="00000BE7" w14:paraId="4D41D13C" w14:textId="77777777" w:rsidTr="00E25FAB">
        <w:trPr>
          <w:trHeight w:hRule="exact" w:val="1399"/>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6FAFE" w14:textId="29E64B83" w:rsidR="00D63D99"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42.</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C796A6" w14:textId="7E415879" w:rsidR="00D63D99" w:rsidRPr="00000BE7" w:rsidRDefault="00D63D99" w:rsidP="00A268F9">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Художественные особенности сказки В. Одоевского. В. Одоевский «Городок в табакерке».</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42EB36DF" w14:textId="09708BD1" w:rsidR="00D63D99"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54A4D750" w14:textId="77777777" w:rsidR="00D63D99" w:rsidRPr="00000BE7" w:rsidRDefault="00D63D99">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52E4EAC8" w14:textId="77777777" w:rsidR="00D63D99" w:rsidRPr="00000BE7" w:rsidRDefault="00D63D99">
            <w:pPr>
              <w:rPr>
                <w:rFonts w:ascii="Times New Roman" w:hAnsi="Times New Roman" w:cs="Times New Roman"/>
                <w:sz w:val="16"/>
                <w:szCs w:val="16"/>
                <w:lang w:val="ru-RU"/>
              </w:rPr>
            </w:pPr>
          </w:p>
        </w:tc>
        <w:tc>
          <w:tcPr>
            <w:tcW w:w="1559" w:type="dxa"/>
            <w:tcBorders>
              <w:top w:val="single" w:sz="4" w:space="0" w:color="000000"/>
              <w:left w:val="single" w:sz="4" w:space="0" w:color="auto"/>
              <w:bottom w:val="single" w:sz="4" w:space="0" w:color="000000"/>
              <w:right w:val="single" w:sz="4" w:space="0" w:color="000000"/>
            </w:tcBorders>
          </w:tcPr>
          <w:p w14:paraId="330FE8E0" w14:textId="77777777" w:rsidR="00D63D99" w:rsidRPr="00000BE7" w:rsidRDefault="00D63D99">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0465BAA3" w14:textId="434E4037" w:rsidR="00D63D99" w:rsidRPr="00000BE7" w:rsidRDefault="004A0B7F">
            <w:pPr>
              <w:rPr>
                <w:rFonts w:ascii="Times New Roman" w:hAnsi="Times New Roman" w:cs="Times New Roman"/>
                <w:lang w:val="ru-RU"/>
              </w:rPr>
            </w:pPr>
            <w:r w:rsidRPr="00000BE7">
              <w:rPr>
                <w:rFonts w:ascii="Times New Roman" w:hAnsi="Times New Roman" w:cs="Times New Roman"/>
                <w:lang w:val="ru-RU"/>
              </w:rPr>
              <w:t>12.12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3DB07B8F"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DB5A9D9" w14:textId="77777777" w:rsidR="00D63D99" w:rsidRPr="00000BE7" w:rsidRDefault="00D63D99" w:rsidP="00922687">
            <w:pPr>
              <w:rPr>
                <w:rFonts w:ascii="Times New Roman" w:hAnsi="Times New Roman" w:cs="Times New Roman"/>
                <w:color w:val="000000"/>
                <w:sz w:val="20"/>
                <w:szCs w:val="20"/>
                <w:shd w:val="clear" w:color="auto" w:fill="F7FDF7"/>
                <w:lang w:val="ru-RU"/>
              </w:rPr>
            </w:pPr>
          </w:p>
        </w:tc>
      </w:tr>
      <w:tr w:rsidR="009F5CFA" w:rsidRPr="00000BE7" w14:paraId="5F92C52A" w14:textId="77777777" w:rsidTr="00E25FAB">
        <w:trPr>
          <w:trHeight w:hRule="exact" w:val="1277"/>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3E597FBB" w14:textId="24738CA4" w:rsidR="009F5CFA" w:rsidRPr="00000BE7" w:rsidRDefault="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43</w:t>
            </w:r>
            <w:r w:rsidR="009F5CFA" w:rsidRPr="00000BE7">
              <w:rPr>
                <w:rFonts w:ascii="Times New Roman" w:eastAsia="Times New Roman" w:hAnsi="Times New Roman" w:cs="Times New Roman"/>
                <w:color w:val="000000"/>
                <w:sz w:val="20"/>
                <w:szCs w:val="20"/>
                <w:lang w:val="ru-RU"/>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A860A6B" w14:textId="77777777" w:rsidR="00922687" w:rsidRPr="00000BE7" w:rsidRDefault="00922687" w:rsidP="00922687">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В. Одоевский «Городок в табакерке». Герои сказки. Характеристика героев.</w:t>
            </w:r>
          </w:p>
          <w:p w14:paraId="534A6A69" w14:textId="77777777" w:rsidR="009F5CFA" w:rsidRPr="00000BE7" w:rsidRDefault="009F5CFA" w:rsidP="00A268F9">
            <w:pPr>
              <w:shd w:val="clear" w:color="auto" w:fill="FFFFFF" w:themeFill="background1"/>
              <w:rPr>
                <w:rFonts w:ascii="Times New Roman" w:hAnsi="Times New Roman" w:cs="Times New Roman"/>
                <w:sz w:val="20"/>
                <w:szCs w:val="20"/>
                <w:lang w:val="ru-RU"/>
              </w:rPr>
            </w:pPr>
          </w:p>
          <w:p w14:paraId="68E1192E" w14:textId="77777777" w:rsidR="009F5CFA" w:rsidRPr="00000BE7" w:rsidRDefault="009F5CFA">
            <w:pPr>
              <w:rPr>
                <w:rFonts w:ascii="Times New Roman" w:hAnsi="Times New Roman" w:cs="Times New Roman"/>
                <w:sz w:val="20"/>
                <w:szCs w:val="20"/>
                <w:lang w:val="ru-RU"/>
              </w:rPr>
            </w:pP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1E8FEE27"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12B00BFD" w14:textId="77777777" w:rsidR="009F5CFA" w:rsidRPr="00000BE7" w:rsidRDefault="009F5CFA">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06C896C5" w14:textId="77777777" w:rsidR="009F5CFA" w:rsidRPr="00000BE7" w:rsidRDefault="009F5CFA">
            <w:pPr>
              <w:rPr>
                <w:rFonts w:ascii="Times New Roman" w:hAnsi="Times New Roman" w:cs="Times New Roman"/>
                <w:sz w:val="20"/>
                <w:szCs w:val="20"/>
                <w:lang w:val="ru-RU"/>
              </w:rPr>
            </w:pPr>
          </w:p>
        </w:tc>
        <w:tc>
          <w:tcPr>
            <w:tcW w:w="1559" w:type="dxa"/>
            <w:tcBorders>
              <w:top w:val="single" w:sz="4" w:space="0" w:color="000000"/>
              <w:left w:val="single" w:sz="4" w:space="0" w:color="auto"/>
              <w:bottom w:val="single" w:sz="4" w:space="0" w:color="000000"/>
              <w:right w:val="single" w:sz="4" w:space="0" w:color="000000"/>
            </w:tcBorders>
          </w:tcPr>
          <w:p w14:paraId="584CBD56" w14:textId="77777777" w:rsidR="009F5CFA" w:rsidRPr="00000BE7" w:rsidRDefault="009F5CFA" w:rsidP="009F5CFA">
            <w:pPr>
              <w:rPr>
                <w:rFonts w:ascii="Times New Roman" w:hAnsi="Times New Roman" w:cs="Times New Roman"/>
                <w:sz w:val="20"/>
                <w:szCs w:val="20"/>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0867CF" w14:textId="2C024A8F"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15.12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44832254" w14:textId="77777777" w:rsidR="002325CC" w:rsidRPr="00000BE7" w:rsidRDefault="002F5B90" w:rsidP="002325C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75C8B7D8" w14:textId="77777777" w:rsidR="002325CC" w:rsidRPr="00000BE7" w:rsidRDefault="002F5B90" w:rsidP="002325C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3041D6AD" w14:textId="77777777" w:rsidR="009F5CFA" w:rsidRPr="00000BE7" w:rsidRDefault="009F5CFA" w:rsidP="000E45B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lang w:val="ru-RU"/>
              </w:rPr>
              <w:br/>
            </w:r>
            <w:r w:rsidR="00660759" w:rsidRPr="00000BE7">
              <w:rPr>
                <w:rFonts w:ascii="Times New Roman" w:hAnsi="Times New Roman" w:cs="Times New Roman"/>
                <w:color w:val="000000"/>
                <w:sz w:val="20"/>
                <w:szCs w:val="20"/>
                <w:shd w:val="clear" w:color="auto" w:fill="F7FDF7"/>
                <w:lang w:val="ru-RU"/>
              </w:rPr>
              <w:t xml:space="preserve"> </w:t>
            </w:r>
          </w:p>
          <w:p w14:paraId="68D57267" w14:textId="77777777" w:rsidR="009F5CFA" w:rsidRPr="00000BE7" w:rsidRDefault="009F5CFA">
            <w:pPr>
              <w:rPr>
                <w:rFonts w:ascii="Times New Roman" w:hAnsi="Times New Roman" w:cs="Times New Roman"/>
                <w:lang w:val="ru-RU"/>
              </w:rPr>
            </w:pPr>
          </w:p>
        </w:tc>
      </w:tr>
      <w:tr w:rsidR="009F5CFA" w:rsidRPr="00000BE7" w14:paraId="2A872CB8" w14:textId="77777777" w:rsidTr="00E25FAB">
        <w:trPr>
          <w:trHeight w:hRule="exact" w:val="1409"/>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1CA2BDBE" w14:textId="635AE030" w:rsidR="009F5CFA"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44</w:t>
            </w:r>
            <w:r w:rsidR="009F5CFA" w:rsidRPr="00000BE7">
              <w:rPr>
                <w:rFonts w:ascii="Times New Roman" w:eastAsia="Times New Roman" w:hAnsi="Times New Roman" w:cs="Times New Roman"/>
                <w:color w:val="000000"/>
                <w:sz w:val="20"/>
                <w:szCs w:val="20"/>
              </w:rPr>
              <w:t>.</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55E190" w14:textId="6719F52B" w:rsidR="009F5CFA" w:rsidRPr="00000BE7" w:rsidRDefault="002325CC" w:rsidP="00922687">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П. Бажов «Серебряное копытце».</w:t>
            </w:r>
            <w:r w:rsidR="009033A5" w:rsidRPr="00000BE7">
              <w:rPr>
                <w:rFonts w:ascii="Times New Roman" w:hAnsi="Times New Roman" w:cs="Times New Roman"/>
                <w:lang w:val="ru-RU"/>
              </w:rPr>
              <w:t xml:space="preserve"> </w:t>
            </w:r>
            <w:r w:rsidR="009033A5" w:rsidRPr="00000BE7">
              <w:rPr>
                <w:rFonts w:ascii="Times New Roman" w:hAnsi="Times New Roman" w:cs="Times New Roman"/>
                <w:sz w:val="20"/>
                <w:szCs w:val="20"/>
                <w:lang w:val="ru-RU"/>
              </w:rPr>
              <w:t>Мотивы народных сказок в авторском тексте. Заглавие.</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3BBB2C5A" w14:textId="77777777" w:rsidR="009F5CFA" w:rsidRPr="00000BE7" w:rsidRDefault="009F5CFA">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16A146C6" w14:textId="77777777" w:rsidR="009F5CFA" w:rsidRPr="00000BE7" w:rsidRDefault="009F5CFA">
            <w:pPr>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4424D7BF" w14:textId="77777777" w:rsidR="009F5CFA" w:rsidRPr="00000BE7" w:rsidRDefault="009F5CFA">
            <w:pPr>
              <w:rPr>
                <w:rFonts w:ascii="Times New Roman" w:hAnsi="Times New Roman" w:cs="Times New Roman"/>
              </w:rPr>
            </w:pPr>
          </w:p>
        </w:tc>
        <w:tc>
          <w:tcPr>
            <w:tcW w:w="1559" w:type="dxa"/>
            <w:tcBorders>
              <w:top w:val="single" w:sz="4" w:space="0" w:color="000000"/>
              <w:left w:val="single" w:sz="4" w:space="0" w:color="auto"/>
              <w:bottom w:val="single" w:sz="4" w:space="0" w:color="000000"/>
              <w:right w:val="single" w:sz="4" w:space="0" w:color="000000"/>
            </w:tcBorders>
          </w:tcPr>
          <w:p w14:paraId="54758E9B" w14:textId="77777777" w:rsidR="009F5CFA" w:rsidRPr="00000BE7" w:rsidRDefault="009F5CFA">
            <w:pPr>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ECB071" w14:textId="6EF31BD9" w:rsidR="009F5CFA" w:rsidRPr="00000BE7" w:rsidRDefault="004A0B7F">
            <w:pPr>
              <w:rPr>
                <w:rFonts w:ascii="Times New Roman" w:hAnsi="Times New Roman" w:cs="Times New Roman"/>
                <w:lang w:val="ru-RU"/>
              </w:rPr>
            </w:pPr>
            <w:r w:rsidRPr="00000BE7">
              <w:rPr>
                <w:rFonts w:ascii="Times New Roman" w:hAnsi="Times New Roman" w:cs="Times New Roman"/>
                <w:lang w:val="ru-RU"/>
              </w:rPr>
              <w:t>16.12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5F39BA9D" w14:textId="77777777" w:rsidR="00660759" w:rsidRPr="00000BE7" w:rsidRDefault="002F5B90" w:rsidP="000E45B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4B8F187" w14:textId="77777777" w:rsidR="009F5CFA" w:rsidRPr="00000BE7" w:rsidRDefault="00660759" w:rsidP="000E45B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06168F61" w14:textId="77777777" w:rsidR="009F5CFA" w:rsidRPr="00000BE7" w:rsidRDefault="009F5CFA">
            <w:pPr>
              <w:rPr>
                <w:rFonts w:ascii="Times New Roman" w:hAnsi="Times New Roman" w:cs="Times New Roman"/>
                <w:lang w:val="ru-RU"/>
              </w:rPr>
            </w:pPr>
          </w:p>
        </w:tc>
      </w:tr>
      <w:tr w:rsidR="009033A5" w:rsidRPr="00000BE7" w14:paraId="58A2B7EF" w14:textId="77777777" w:rsidTr="00E25FAB">
        <w:trPr>
          <w:trHeight w:hRule="exact" w:val="1849"/>
        </w:trPr>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1FB7C5" w14:textId="30577877" w:rsidR="009033A5"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45.</w:t>
            </w:r>
          </w:p>
        </w:tc>
        <w:tc>
          <w:tcPr>
            <w:tcW w:w="25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1D9D397" w14:textId="5838C340" w:rsidR="009033A5" w:rsidRPr="00000BE7" w:rsidRDefault="009033A5" w:rsidP="009033A5">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П. Бажов «Серебряное копытце».</w:t>
            </w:r>
            <w:r w:rsidRPr="00000BE7">
              <w:rPr>
                <w:rFonts w:ascii="Times New Roman" w:hAnsi="Times New Roman" w:cs="Times New Roman"/>
                <w:lang w:val="ru-RU"/>
              </w:rPr>
              <w:t xml:space="preserve"> </w:t>
            </w:r>
            <w:r w:rsidRPr="00000BE7">
              <w:rPr>
                <w:rFonts w:ascii="Times New Roman" w:hAnsi="Times New Roman" w:cs="Times New Roman"/>
                <w:sz w:val="20"/>
                <w:szCs w:val="20"/>
                <w:lang w:val="ru-RU"/>
              </w:rPr>
              <w:t>Герои художественного произведения. Авторское отношение к героям произведения.</w:t>
            </w:r>
            <w:r w:rsidRPr="00000BE7">
              <w:rPr>
                <w:rFonts w:ascii="Times New Roman" w:hAnsi="Times New Roman" w:cs="Times New Roman"/>
                <w:lang w:val="ru-RU"/>
              </w:rPr>
              <w:t xml:space="preserve">  </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14:paraId="0C97053A" w14:textId="7A9048DE" w:rsidR="009033A5" w:rsidRPr="00000BE7" w:rsidRDefault="00E25FAB">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tcPr>
          <w:p w14:paraId="18B02C7C" w14:textId="77777777" w:rsidR="009033A5" w:rsidRPr="00000BE7" w:rsidRDefault="009033A5">
            <w:pPr>
              <w:rPr>
                <w:rFonts w:ascii="Times New Roman" w:hAnsi="Times New Roman" w:cs="Times New Roman"/>
                <w:lang w:val="ru-RU"/>
              </w:rPr>
            </w:pPr>
          </w:p>
        </w:tc>
        <w:tc>
          <w:tcPr>
            <w:tcW w:w="1276" w:type="dxa"/>
            <w:tcBorders>
              <w:top w:val="single" w:sz="4" w:space="0" w:color="000000"/>
              <w:left w:val="single" w:sz="4" w:space="0" w:color="000000"/>
              <w:bottom w:val="single" w:sz="4" w:space="0" w:color="000000"/>
              <w:right w:val="single" w:sz="4" w:space="0" w:color="auto"/>
            </w:tcBorders>
            <w:tcMar>
              <w:left w:w="0" w:type="dxa"/>
              <w:right w:w="0" w:type="dxa"/>
            </w:tcMar>
          </w:tcPr>
          <w:p w14:paraId="39A73D2E" w14:textId="77777777" w:rsidR="009033A5" w:rsidRPr="00000BE7" w:rsidRDefault="009033A5">
            <w:pPr>
              <w:rPr>
                <w:rFonts w:ascii="Times New Roman" w:hAnsi="Times New Roman" w:cs="Times New Roman"/>
                <w:lang w:val="ru-RU"/>
              </w:rPr>
            </w:pPr>
          </w:p>
        </w:tc>
        <w:tc>
          <w:tcPr>
            <w:tcW w:w="1559" w:type="dxa"/>
            <w:tcBorders>
              <w:top w:val="single" w:sz="4" w:space="0" w:color="000000"/>
              <w:left w:val="single" w:sz="4" w:space="0" w:color="auto"/>
              <w:bottom w:val="single" w:sz="4" w:space="0" w:color="000000"/>
              <w:right w:val="single" w:sz="4" w:space="0" w:color="000000"/>
            </w:tcBorders>
          </w:tcPr>
          <w:p w14:paraId="5FE2E706" w14:textId="77777777" w:rsidR="009033A5" w:rsidRPr="00000BE7" w:rsidRDefault="009033A5">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C5BECD" w14:textId="7D9E96E7" w:rsidR="009033A5" w:rsidRPr="00000BE7" w:rsidRDefault="004A0B7F">
            <w:pPr>
              <w:rPr>
                <w:rFonts w:ascii="Times New Roman" w:hAnsi="Times New Roman" w:cs="Times New Roman"/>
                <w:lang w:val="ru-RU"/>
              </w:rPr>
            </w:pPr>
            <w:r w:rsidRPr="00000BE7">
              <w:rPr>
                <w:rFonts w:ascii="Times New Roman" w:hAnsi="Times New Roman" w:cs="Times New Roman"/>
                <w:lang w:val="ru-RU"/>
              </w:rPr>
              <w:t>19.12</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tcPr>
          <w:p w14:paraId="0C485999"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23358E59" w14:textId="77777777" w:rsidR="009033A5" w:rsidRPr="00000BE7" w:rsidRDefault="009033A5" w:rsidP="000E45B8">
            <w:pPr>
              <w:rPr>
                <w:rFonts w:ascii="Times New Roman" w:hAnsi="Times New Roman" w:cs="Times New Roman"/>
                <w:color w:val="000000"/>
                <w:sz w:val="20"/>
                <w:szCs w:val="20"/>
                <w:shd w:val="clear" w:color="auto" w:fill="F7FDF7"/>
                <w:lang w:val="ru-RU"/>
              </w:rPr>
            </w:pPr>
          </w:p>
        </w:tc>
      </w:tr>
    </w:tbl>
    <w:p w14:paraId="1ECB5654" w14:textId="77777777" w:rsidR="00A3758D" w:rsidRPr="00000BE7" w:rsidRDefault="00A3758D">
      <w:pPr>
        <w:autoSpaceDE w:val="0"/>
        <w:autoSpaceDN w:val="0"/>
        <w:spacing w:after="0" w:line="14" w:lineRule="exact"/>
        <w:rPr>
          <w:rFonts w:ascii="Times New Roman" w:hAnsi="Times New Roman" w:cs="Times New Roman"/>
          <w:lang w:val="ru-RU"/>
        </w:rPr>
      </w:pPr>
    </w:p>
    <w:p w14:paraId="79BB92ED" w14:textId="77777777" w:rsidR="00A3758D" w:rsidRPr="00000BE7" w:rsidRDefault="00A3758D">
      <w:pPr>
        <w:rPr>
          <w:rFonts w:ascii="Times New Roman" w:hAnsi="Times New Roman" w:cs="Times New Roman"/>
          <w:lang w:val="ru-RU"/>
        </w:rPr>
        <w:sectPr w:rsidR="00A3758D" w:rsidRPr="00000BE7">
          <w:pgSz w:w="11900" w:h="16840"/>
          <w:pgMar w:top="298" w:right="650" w:bottom="520" w:left="666" w:header="720" w:footer="720" w:gutter="0"/>
          <w:cols w:space="720" w:equalWidth="0">
            <w:col w:w="10584" w:space="0"/>
          </w:cols>
          <w:docGrid w:linePitch="360"/>
        </w:sectPr>
      </w:pPr>
    </w:p>
    <w:p w14:paraId="2C009A11" w14:textId="77777777" w:rsidR="00A3758D" w:rsidRPr="00000BE7" w:rsidRDefault="00A3758D">
      <w:pPr>
        <w:autoSpaceDE w:val="0"/>
        <w:autoSpaceDN w:val="0"/>
        <w:spacing w:after="66" w:line="220" w:lineRule="exact"/>
        <w:rPr>
          <w:rFonts w:ascii="Times New Roman" w:hAnsi="Times New Roman" w:cs="Times New Roman"/>
          <w:lang w:val="ru-RU"/>
        </w:rPr>
      </w:pPr>
    </w:p>
    <w:tbl>
      <w:tblPr>
        <w:tblW w:w="0" w:type="auto"/>
        <w:tblInd w:w="6" w:type="dxa"/>
        <w:tblLayout w:type="fixed"/>
        <w:tblLook w:val="04A0" w:firstRow="1" w:lastRow="0" w:firstColumn="1" w:lastColumn="0" w:noHBand="0" w:noVBand="1"/>
      </w:tblPr>
      <w:tblGrid>
        <w:gridCol w:w="708"/>
        <w:gridCol w:w="2552"/>
        <w:gridCol w:w="850"/>
        <w:gridCol w:w="1134"/>
        <w:gridCol w:w="1134"/>
        <w:gridCol w:w="1328"/>
        <w:gridCol w:w="1164"/>
        <w:gridCol w:w="1682"/>
      </w:tblGrid>
      <w:tr w:rsidR="00660759" w:rsidRPr="00000BE7" w14:paraId="7C093F1D" w14:textId="77777777" w:rsidTr="00E25FAB">
        <w:trPr>
          <w:trHeight w:hRule="exact" w:val="1144"/>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233D57" w14:textId="120CFF61" w:rsidR="00660759" w:rsidRPr="00000BE7" w:rsidRDefault="00E25FAB">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46</w:t>
            </w:r>
            <w:r w:rsidR="00660759"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F5112B" w14:textId="77777777" w:rsidR="00660759" w:rsidRPr="00000BE7" w:rsidRDefault="002325CC" w:rsidP="00660759">
            <w:pPr>
              <w:rPr>
                <w:rFonts w:ascii="Times New Roman" w:hAnsi="Times New Roman" w:cs="Times New Roman"/>
                <w:sz w:val="20"/>
                <w:szCs w:val="20"/>
                <w:lang w:val="ru-RU"/>
              </w:rPr>
            </w:pPr>
            <w:r w:rsidRPr="00000BE7">
              <w:rPr>
                <w:rFonts w:ascii="Times New Roman" w:hAnsi="Times New Roman" w:cs="Times New Roman"/>
                <w:bCs/>
                <w:sz w:val="20"/>
                <w:szCs w:val="20"/>
                <w:lang w:val="ru-RU"/>
              </w:rPr>
              <w:t>С. Аксаков «Аленький цветочек». Главная мысль сказки.</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A05AF1" w14:textId="77777777" w:rsidR="00660759" w:rsidRPr="00000BE7" w:rsidRDefault="00660759">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CD8B7D" w14:textId="77777777" w:rsidR="00660759" w:rsidRPr="00000BE7" w:rsidRDefault="00660759">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E6D469A" w14:textId="77777777" w:rsidR="00660759" w:rsidRPr="00000BE7" w:rsidRDefault="00660759">
            <w:pPr>
              <w:rPr>
                <w:rFonts w:ascii="Times New Roman" w:hAnsi="Times New Roman" w:cs="Times New Roman"/>
                <w:sz w:val="20"/>
                <w:szCs w:val="20"/>
              </w:rPr>
            </w:pPr>
          </w:p>
        </w:tc>
        <w:tc>
          <w:tcPr>
            <w:tcW w:w="1328" w:type="dxa"/>
            <w:tcBorders>
              <w:top w:val="single" w:sz="4" w:space="0" w:color="000000"/>
              <w:left w:val="single" w:sz="4" w:space="0" w:color="auto"/>
              <w:bottom w:val="single" w:sz="4" w:space="0" w:color="000000"/>
              <w:right w:val="single" w:sz="4" w:space="0" w:color="000000"/>
            </w:tcBorders>
          </w:tcPr>
          <w:p w14:paraId="313A5617" w14:textId="77777777" w:rsidR="00660759" w:rsidRPr="00000BE7" w:rsidRDefault="00660759">
            <w:pPr>
              <w:rPr>
                <w:rFonts w:ascii="Times New Roman" w:hAnsi="Times New Roman" w:cs="Times New Roman"/>
                <w:sz w:val="20"/>
                <w:szCs w:val="20"/>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058986" w14:textId="481017ED" w:rsidR="00660759" w:rsidRPr="00000BE7" w:rsidRDefault="004A0B7F">
            <w:pPr>
              <w:rPr>
                <w:rFonts w:ascii="Times New Roman" w:hAnsi="Times New Roman" w:cs="Times New Roman"/>
                <w:sz w:val="20"/>
                <w:szCs w:val="20"/>
                <w:lang w:val="ru-RU"/>
              </w:rPr>
            </w:pPr>
            <w:r w:rsidRPr="00000BE7">
              <w:rPr>
                <w:rFonts w:ascii="Times New Roman" w:hAnsi="Times New Roman" w:cs="Times New Roman"/>
                <w:sz w:val="20"/>
                <w:szCs w:val="20"/>
                <w:lang w:val="ru-RU"/>
              </w:rPr>
              <w:t>22.12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D799300" w14:textId="77777777" w:rsidR="00660759" w:rsidRPr="00000BE7" w:rsidRDefault="002F5B90">
            <w:pPr>
              <w:rPr>
                <w:rFonts w:ascii="Times New Roman" w:hAnsi="Times New Roman" w:cs="Times New Roman"/>
                <w:sz w:val="20"/>
                <w:szCs w:val="20"/>
                <w:lang w:val="ru-RU"/>
              </w:rPr>
            </w:pPr>
            <w:r w:rsidRPr="00000BE7">
              <w:rPr>
                <w:rFonts w:ascii="Times New Roman" w:hAnsi="Times New Roman" w:cs="Times New Roman"/>
                <w:color w:val="000000"/>
                <w:sz w:val="20"/>
                <w:szCs w:val="20"/>
                <w:shd w:val="clear" w:color="auto" w:fill="F7FDF7"/>
                <w:lang w:val="ru-RU"/>
              </w:rPr>
              <w:t>Текущий контроль</w:t>
            </w:r>
          </w:p>
        </w:tc>
      </w:tr>
      <w:tr w:rsidR="00A92E3D" w:rsidRPr="00000BE7" w14:paraId="59600C0D" w14:textId="77777777" w:rsidTr="00E25FAB">
        <w:trPr>
          <w:trHeight w:hRule="exact" w:val="1132"/>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C72CC1" w14:textId="06D0859C"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rPr>
              <w:t>47</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390CAD46" w14:textId="77777777" w:rsidR="002325CC" w:rsidRPr="00000BE7" w:rsidRDefault="002325CC" w:rsidP="002325CC">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С. Аксаков «Аленький цветочек». Составление отзыва на произведение.</w:t>
            </w:r>
          </w:p>
          <w:p w14:paraId="36602302" w14:textId="77777777" w:rsidR="00A92E3D" w:rsidRPr="00000BE7" w:rsidRDefault="00A92E3D" w:rsidP="00A92E3D">
            <w:pPr>
              <w:jc w:val="both"/>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12BCFA2"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C92D67"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48DFA10F" w14:textId="77777777" w:rsidR="00A92E3D" w:rsidRPr="00000BE7" w:rsidRDefault="00A92E3D" w:rsidP="00A92E3D">
            <w:pPr>
              <w:rPr>
                <w:rFonts w:ascii="Times New Roman" w:hAnsi="Times New Roman" w:cs="Times New Roman"/>
                <w:sz w:val="20"/>
                <w:szCs w:val="20"/>
              </w:rPr>
            </w:pPr>
          </w:p>
        </w:tc>
        <w:tc>
          <w:tcPr>
            <w:tcW w:w="1328" w:type="dxa"/>
            <w:tcBorders>
              <w:top w:val="single" w:sz="4" w:space="0" w:color="000000"/>
              <w:left w:val="single" w:sz="4" w:space="0" w:color="auto"/>
              <w:bottom w:val="single" w:sz="4" w:space="0" w:color="000000"/>
              <w:right w:val="single" w:sz="4" w:space="0" w:color="000000"/>
            </w:tcBorders>
          </w:tcPr>
          <w:p w14:paraId="463291B8"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0D0E72" w14:textId="2C72AA41" w:rsidR="00A92E3D" w:rsidRPr="00000BE7" w:rsidRDefault="004A0B7F"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23.12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FF3A6" w14:textId="77777777" w:rsidR="002325CC" w:rsidRPr="00000BE7" w:rsidRDefault="002F5B90" w:rsidP="002325C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862DEAD"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1405759B"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307D7E39" w14:textId="77777777" w:rsidR="00A92E3D" w:rsidRPr="00000BE7" w:rsidRDefault="00A92E3D" w:rsidP="00A92E3D">
            <w:pPr>
              <w:rPr>
                <w:rFonts w:ascii="Times New Roman" w:hAnsi="Times New Roman" w:cs="Times New Roman"/>
                <w:sz w:val="20"/>
                <w:szCs w:val="20"/>
                <w:lang w:val="ru-RU"/>
              </w:rPr>
            </w:pPr>
          </w:p>
        </w:tc>
      </w:tr>
      <w:tr w:rsidR="00A92E3D" w:rsidRPr="00000BE7" w14:paraId="560DA90E" w14:textId="77777777" w:rsidTr="00E25FAB">
        <w:trPr>
          <w:trHeight w:hRule="exact" w:val="1276"/>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BB232A" w14:textId="59AD4D5D" w:rsidR="00A92E3D" w:rsidRPr="00000BE7" w:rsidRDefault="00E25FAB"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4</w:t>
            </w:r>
            <w:r w:rsidR="002325CC" w:rsidRPr="00000BE7">
              <w:rPr>
                <w:rFonts w:ascii="Times New Roman" w:eastAsia="Times New Roman" w:hAnsi="Times New Roman" w:cs="Times New Roman"/>
                <w:color w:val="000000"/>
                <w:sz w:val="20"/>
                <w:szCs w:val="20"/>
              </w:rPr>
              <w:t>8</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40F74C" w14:textId="5CC7A91E" w:rsidR="002325CC" w:rsidRPr="00000BE7" w:rsidRDefault="00E25FAB" w:rsidP="002325CC">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Тематическая проверочная работа</w:t>
            </w:r>
            <w:r w:rsidR="00B86BA6" w:rsidRPr="00000BE7">
              <w:rPr>
                <w:rFonts w:ascii="Times New Roman" w:hAnsi="Times New Roman" w:cs="Times New Roman"/>
                <w:bCs/>
                <w:sz w:val="20"/>
                <w:szCs w:val="20"/>
                <w:lang w:val="ru-RU"/>
              </w:rPr>
              <w:t xml:space="preserve"> </w:t>
            </w:r>
          </w:p>
          <w:p w14:paraId="195BEDD0" w14:textId="77777777" w:rsidR="00A92E3D" w:rsidRPr="00000BE7" w:rsidRDefault="00A92E3D" w:rsidP="002325CC">
            <w:pPr>
              <w:shd w:val="clear" w:color="auto" w:fill="FFFFFF" w:themeFill="background1"/>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BEF7CF"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5C9B2"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5877122" w14:textId="77777777" w:rsidR="00A92E3D" w:rsidRPr="00000BE7" w:rsidRDefault="002325CC"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328" w:type="dxa"/>
            <w:tcBorders>
              <w:top w:val="single" w:sz="4" w:space="0" w:color="000000"/>
              <w:left w:val="single" w:sz="4" w:space="0" w:color="auto"/>
              <w:bottom w:val="single" w:sz="4" w:space="0" w:color="000000"/>
              <w:right w:val="single" w:sz="4" w:space="0" w:color="000000"/>
            </w:tcBorders>
          </w:tcPr>
          <w:p w14:paraId="380BD30F" w14:textId="77777777" w:rsidR="00A92E3D" w:rsidRPr="00000BE7" w:rsidRDefault="00A92E3D" w:rsidP="00A92E3D">
            <w:pPr>
              <w:rPr>
                <w:rFonts w:ascii="Times New Roman" w:hAnsi="Times New Roman" w:cs="Times New Roman"/>
                <w:sz w:val="20"/>
                <w:szCs w:val="20"/>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ACB8A5" w14:textId="45FA3A35" w:rsidR="00A92E3D" w:rsidRPr="00000BE7" w:rsidRDefault="004A0B7F"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9.01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A7FDE0" w14:textId="700283ED" w:rsidR="00261E9C" w:rsidRPr="00000BE7" w:rsidRDefault="00BA7268" w:rsidP="002325C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5895F820" w14:textId="77777777" w:rsidR="00A92E3D" w:rsidRPr="00000BE7" w:rsidRDefault="00A92E3D"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0C5CD85E"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60E54179" w14:textId="77777777" w:rsidR="00A92E3D" w:rsidRPr="00000BE7" w:rsidRDefault="00A92E3D" w:rsidP="00A92E3D">
            <w:pPr>
              <w:rPr>
                <w:rFonts w:ascii="Times New Roman" w:hAnsi="Times New Roman" w:cs="Times New Roman"/>
                <w:sz w:val="20"/>
                <w:szCs w:val="20"/>
                <w:lang w:val="ru-RU"/>
              </w:rPr>
            </w:pPr>
          </w:p>
        </w:tc>
      </w:tr>
      <w:tr w:rsidR="00D63D99" w:rsidRPr="00000BE7" w14:paraId="02A3BCD9" w14:textId="77777777" w:rsidTr="00D63D99">
        <w:trPr>
          <w:trHeight w:hRule="exact" w:val="429"/>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5AAB7675" w14:textId="7E951EBC" w:rsidR="00D63D99" w:rsidRPr="00000BE7" w:rsidRDefault="00D63D99" w:rsidP="00D63D99">
            <w:pPr>
              <w:pStyle w:val="affc"/>
              <w:rPr>
                <w:rFonts w:ascii="Times New Roman" w:eastAsia="Times New Roman" w:hAnsi="Times New Roman" w:cs="Times New Roman"/>
                <w:color w:val="000000"/>
                <w:w w:val="97"/>
                <w:lang w:val="ru-RU"/>
              </w:rPr>
            </w:pPr>
            <w:r w:rsidRPr="00000BE7">
              <w:rPr>
                <w:rFonts w:ascii="Times New Roman" w:eastAsia="Times New Roman" w:hAnsi="Times New Roman" w:cs="Times New Roman"/>
                <w:color w:val="000000"/>
                <w:w w:val="97"/>
                <w:lang w:val="ru-RU"/>
              </w:rPr>
              <w:t xml:space="preserve">          В тематическом планировании темы относятся к разделу «Картины природы в творчестве поэтов и писателей ХХ века».</w:t>
            </w:r>
          </w:p>
          <w:p w14:paraId="6D6CD13B" w14:textId="7A806720" w:rsidR="00D63D99" w:rsidRPr="00000BE7" w:rsidRDefault="00D63D99" w:rsidP="00D63D9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lang w:val="ru-RU"/>
              </w:rPr>
              <w:t xml:space="preserve"> </w:t>
            </w:r>
          </w:p>
        </w:tc>
      </w:tr>
      <w:tr w:rsidR="00A92E3D" w:rsidRPr="00000BE7" w14:paraId="6AF72B7F" w14:textId="77777777" w:rsidTr="002325CC">
        <w:trPr>
          <w:trHeight w:hRule="exact" w:val="382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B5FB7" w14:textId="3C16207F" w:rsidR="00A92E3D" w:rsidRPr="00000BE7" w:rsidRDefault="00E25FAB"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4</w:t>
            </w:r>
            <w:r w:rsidR="002325CC" w:rsidRPr="00000BE7">
              <w:rPr>
                <w:rFonts w:ascii="Times New Roman" w:eastAsia="Times New Roman" w:hAnsi="Times New Roman" w:cs="Times New Roman"/>
                <w:color w:val="000000"/>
                <w:sz w:val="20"/>
                <w:szCs w:val="20"/>
              </w:rPr>
              <w:t>9</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6633E351" w14:textId="77777777" w:rsidR="002325CC" w:rsidRPr="00000BE7" w:rsidRDefault="002325CC" w:rsidP="002325CC">
            <w:pPr>
              <w:shd w:val="clear" w:color="auto" w:fill="FFFFFF" w:themeFill="background1"/>
              <w:rPr>
                <w:rFonts w:ascii="Times New Roman" w:hAnsi="Times New Roman" w:cs="Times New Roman"/>
                <w:color w:val="000000"/>
                <w:sz w:val="20"/>
                <w:szCs w:val="20"/>
                <w:shd w:val="clear" w:color="auto" w:fill="F7F5F5"/>
                <w:lang w:val="ru-RU"/>
              </w:rPr>
            </w:pPr>
            <w:commentRangeStart w:id="12"/>
            <w:r w:rsidRPr="00000BE7">
              <w:rPr>
                <w:rFonts w:ascii="Times New Roman" w:hAnsi="Times New Roman" w:cs="Times New Roman"/>
                <w:color w:val="000000"/>
                <w:sz w:val="20"/>
                <w:szCs w:val="20"/>
                <w:shd w:val="clear" w:color="auto" w:fill="F7F5F5"/>
                <w:lang w:val="ru-RU"/>
              </w:rPr>
              <w:t>Картины природы в творчестве поэтов и писателей ХХ века.</w:t>
            </w:r>
            <w:r w:rsidRPr="00000BE7">
              <w:rPr>
                <w:rFonts w:ascii="Times New Roman" w:eastAsia="Times New Roman" w:hAnsi="Times New Roman" w:cs="Times New Roman"/>
                <w:color w:val="000000"/>
                <w:w w:val="97"/>
                <w:sz w:val="16"/>
                <w:lang w:val="ru-RU"/>
              </w:rPr>
              <w:t xml:space="preserve"> </w:t>
            </w:r>
            <w:r w:rsidRPr="00000BE7">
              <w:rPr>
                <w:rFonts w:ascii="Times New Roman" w:eastAsia="Times New Roman" w:hAnsi="Times New Roman" w:cs="Times New Roman"/>
                <w:color w:val="000000"/>
                <w:w w:val="97"/>
                <w:sz w:val="20"/>
                <w:szCs w:val="20"/>
                <w:lang w:val="ru-RU"/>
              </w:rPr>
              <w:t xml:space="preserve">И А Бунин «Гаснет вечер, даль синеет…», «Ещё и холоден и сыр…». </w:t>
            </w:r>
            <w:r w:rsidRPr="00000BE7">
              <w:rPr>
                <w:rFonts w:ascii="Times New Roman" w:hAnsi="Times New Roman" w:cs="Times New Roman"/>
                <w:color w:val="000000"/>
                <w:sz w:val="20"/>
                <w:szCs w:val="20"/>
                <w:shd w:val="clear" w:color="auto" w:fill="F7F5F5"/>
                <w:lang w:val="ru-RU"/>
              </w:rPr>
              <w:t>Лирические произведения как описание в стихотворной форме чувств поэта, связанных с наблюдениями, описаниями природы.</w:t>
            </w:r>
            <w:commentRangeEnd w:id="12"/>
            <w:r w:rsidR="00B86BA6" w:rsidRPr="00000BE7">
              <w:rPr>
                <w:rStyle w:val="affb"/>
                <w:rFonts w:ascii="Times New Roman" w:hAnsi="Times New Roman" w:cs="Times New Roman"/>
              </w:rPr>
              <w:commentReference w:id="12"/>
            </w:r>
          </w:p>
          <w:p w14:paraId="6FA49395" w14:textId="77777777" w:rsidR="002325CC" w:rsidRPr="00000BE7" w:rsidRDefault="002325CC" w:rsidP="002325CC">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(нет в учебнике)</w:t>
            </w:r>
          </w:p>
          <w:p w14:paraId="17BEB052" w14:textId="77777777" w:rsidR="00A92E3D" w:rsidRPr="00000BE7" w:rsidRDefault="00A92E3D" w:rsidP="00A92E3D">
            <w:pPr>
              <w:shd w:val="clear" w:color="auto" w:fill="FFFFFF" w:themeFill="background1"/>
              <w:rPr>
                <w:rFonts w:ascii="Times New Roman" w:hAnsi="Times New Roman" w:cs="Times New Roman"/>
                <w:sz w:val="20"/>
                <w:szCs w:val="20"/>
                <w:lang w:val="ru-RU"/>
              </w:rPr>
            </w:pPr>
          </w:p>
          <w:p w14:paraId="097EF091"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5DF95AF"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D7E3E74"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F2EC6D9"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408F6373"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E70CEA" w14:textId="2B97DEBE" w:rsidR="00A92E3D" w:rsidRPr="00000BE7" w:rsidRDefault="004A0B7F"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12.01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E75A8D" w14:textId="77777777" w:rsidR="00A92E3D" w:rsidRPr="00000BE7" w:rsidRDefault="002F27D9" w:rsidP="002325C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2789C27E" w14:textId="77777777" w:rsidR="00A92E3D" w:rsidRPr="00000BE7" w:rsidRDefault="00A92E3D" w:rsidP="00A92E3D">
            <w:pPr>
              <w:rPr>
                <w:rFonts w:ascii="Times New Roman" w:hAnsi="Times New Roman" w:cs="Times New Roman"/>
                <w:sz w:val="20"/>
                <w:szCs w:val="20"/>
                <w:lang w:val="ru-RU"/>
              </w:rPr>
            </w:pPr>
          </w:p>
        </w:tc>
      </w:tr>
      <w:tr w:rsidR="00A92E3D" w:rsidRPr="00000BE7" w14:paraId="0CEAE1EB" w14:textId="77777777" w:rsidTr="00E25FAB">
        <w:trPr>
          <w:trHeight w:hRule="exact" w:val="3112"/>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4C8B2B" w14:textId="11C7E10B" w:rsidR="00A92E3D" w:rsidRPr="00000BE7" w:rsidRDefault="00E25FAB"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5</w:t>
            </w:r>
            <w:r w:rsidR="002325CC" w:rsidRPr="00000BE7">
              <w:rPr>
                <w:rFonts w:ascii="Times New Roman" w:eastAsia="Times New Roman" w:hAnsi="Times New Roman" w:cs="Times New Roman"/>
                <w:color w:val="000000"/>
                <w:sz w:val="20"/>
                <w:szCs w:val="20"/>
              </w:rPr>
              <w:t>0</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83B6FB" w14:textId="392D892F" w:rsidR="00C55D19" w:rsidRPr="00000BE7" w:rsidRDefault="002325CC" w:rsidP="00A92E3D">
            <w:pPr>
              <w:shd w:val="clear" w:color="auto" w:fill="FFFFFF" w:themeFill="background1"/>
              <w:rPr>
                <w:rFonts w:ascii="Times New Roman" w:hAnsi="Times New Roman" w:cs="Times New Roman"/>
                <w:sz w:val="20"/>
                <w:szCs w:val="20"/>
                <w:lang w:val="ru-RU"/>
              </w:rPr>
            </w:pPr>
            <w:commentRangeStart w:id="13"/>
            <w:r w:rsidRPr="00000BE7">
              <w:rPr>
                <w:rFonts w:ascii="Times New Roman" w:eastAsia="Times New Roman" w:hAnsi="Times New Roman" w:cs="Times New Roman"/>
                <w:color w:val="000000"/>
                <w:w w:val="97"/>
                <w:sz w:val="20"/>
                <w:szCs w:val="20"/>
                <w:lang w:val="ru-RU"/>
              </w:rPr>
              <w:t>А. А. Блок «Рожде</w:t>
            </w:r>
            <w:r w:rsidR="00EC0EE4" w:rsidRPr="00000BE7">
              <w:rPr>
                <w:rFonts w:ascii="Times New Roman" w:eastAsia="Times New Roman" w:hAnsi="Times New Roman" w:cs="Times New Roman"/>
                <w:color w:val="000000"/>
                <w:w w:val="97"/>
                <w:sz w:val="20"/>
                <w:szCs w:val="20"/>
                <w:lang w:val="ru-RU"/>
              </w:rPr>
              <w:t xml:space="preserve">ство», К. Д. Бальмонт «К зиме». </w:t>
            </w:r>
            <w:r w:rsidRPr="00000BE7">
              <w:rPr>
                <w:rFonts w:ascii="Times New Roman" w:hAnsi="Times New Roman" w:cs="Times New Roman"/>
                <w:color w:val="000000"/>
                <w:sz w:val="20"/>
                <w:szCs w:val="20"/>
                <w:shd w:val="clear" w:color="auto" w:fill="F7F5F5"/>
                <w:lang w:val="ru-RU"/>
              </w:rPr>
              <w:t>Средства выразительности в произведениях лирики: эпитеты, синонимы, антонимы, сравнения, олицетворения, метафоры</w:t>
            </w:r>
            <w:r w:rsidRPr="00000BE7">
              <w:rPr>
                <w:rFonts w:ascii="Times New Roman" w:hAnsi="Times New Roman" w:cs="Times New Roman"/>
                <w:sz w:val="20"/>
                <w:szCs w:val="20"/>
                <w:lang w:val="ru-RU"/>
              </w:rPr>
              <w:t xml:space="preserve">. </w:t>
            </w:r>
            <w:r w:rsidR="008D774A" w:rsidRPr="00000BE7">
              <w:rPr>
                <w:rFonts w:ascii="Times New Roman" w:hAnsi="Times New Roman" w:cs="Times New Roman"/>
                <w:sz w:val="20"/>
                <w:szCs w:val="20"/>
                <w:lang w:val="ru-RU"/>
              </w:rPr>
              <w:t xml:space="preserve"> </w:t>
            </w:r>
            <w:commentRangeEnd w:id="13"/>
            <w:r w:rsidR="00B86BA6" w:rsidRPr="00000BE7">
              <w:rPr>
                <w:rStyle w:val="affb"/>
                <w:rFonts w:ascii="Times New Roman" w:hAnsi="Times New Roman" w:cs="Times New Roman"/>
              </w:rPr>
              <w:commentReference w:id="13"/>
            </w:r>
          </w:p>
          <w:p w14:paraId="06EFACCA" w14:textId="77777777" w:rsidR="008D774A" w:rsidRPr="00000BE7" w:rsidRDefault="008D774A" w:rsidP="00A92E3D">
            <w:pPr>
              <w:shd w:val="clear" w:color="auto" w:fill="FFFFFF" w:themeFill="background1"/>
              <w:rPr>
                <w:rFonts w:ascii="Times New Roman" w:hAnsi="Times New Roman" w:cs="Times New Roman"/>
                <w:sz w:val="20"/>
                <w:szCs w:val="20"/>
                <w:lang w:val="ru-RU"/>
              </w:rPr>
            </w:pPr>
          </w:p>
          <w:p w14:paraId="5E0F842A" w14:textId="77777777" w:rsidR="002325CC" w:rsidRPr="00000BE7" w:rsidRDefault="002325CC" w:rsidP="00A92E3D">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sz w:val="20"/>
                <w:szCs w:val="20"/>
                <w:lang w:val="ru-RU"/>
              </w:rPr>
              <w:t>(нет в учебнике)</w:t>
            </w:r>
          </w:p>
          <w:p w14:paraId="144E15F4" w14:textId="37E1932E"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ACEB30"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C75719"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0651893"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116C859D"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4E9315" w14:textId="7C48F08B" w:rsidR="00A92E3D" w:rsidRPr="00000BE7" w:rsidRDefault="004A0B7F"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13.01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6D4533" w14:textId="77777777" w:rsidR="002325CC" w:rsidRPr="00000BE7" w:rsidRDefault="002F27D9" w:rsidP="002325C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5B0494AF" w14:textId="77777777" w:rsidR="00A92E3D" w:rsidRPr="00000BE7" w:rsidRDefault="00A92E3D"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lang w:val="ru-RU"/>
              </w:rPr>
              <w:br/>
            </w:r>
            <w:r w:rsidR="00C55D19" w:rsidRPr="00000BE7">
              <w:rPr>
                <w:rFonts w:ascii="Times New Roman" w:hAnsi="Times New Roman" w:cs="Times New Roman"/>
                <w:color w:val="000000"/>
                <w:sz w:val="20"/>
                <w:szCs w:val="20"/>
                <w:shd w:val="clear" w:color="auto" w:fill="F7FDF7"/>
                <w:lang w:val="ru-RU"/>
              </w:rPr>
              <w:t xml:space="preserve"> </w:t>
            </w:r>
          </w:p>
          <w:p w14:paraId="59C8F1A3" w14:textId="77777777" w:rsidR="00A92E3D" w:rsidRPr="00000BE7" w:rsidRDefault="00A92E3D" w:rsidP="00A92E3D">
            <w:pPr>
              <w:rPr>
                <w:rFonts w:ascii="Times New Roman" w:hAnsi="Times New Roman" w:cs="Times New Roman"/>
                <w:sz w:val="20"/>
                <w:szCs w:val="20"/>
                <w:lang w:val="ru-RU"/>
              </w:rPr>
            </w:pPr>
          </w:p>
        </w:tc>
      </w:tr>
      <w:tr w:rsidR="00EC0EE4" w:rsidRPr="00000BE7" w14:paraId="1C7B09CB" w14:textId="77777777" w:rsidTr="00E25FAB">
        <w:trPr>
          <w:trHeight w:hRule="exact" w:val="2983"/>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9136E3" w14:textId="3C111174" w:rsidR="00EC0EE4"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51.</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7E3A3F" w14:textId="77777777" w:rsidR="00E67A29" w:rsidRPr="00000BE7" w:rsidRDefault="00EC0EE4" w:rsidP="00EC0EE4">
            <w:pPr>
              <w:shd w:val="clear" w:color="auto" w:fill="FFFFFF" w:themeFill="background1"/>
              <w:rPr>
                <w:rFonts w:ascii="Times New Roman" w:hAnsi="Times New Roman" w:cs="Times New Roman"/>
                <w:sz w:val="20"/>
                <w:szCs w:val="20"/>
                <w:lang w:val="ru-RU"/>
              </w:rPr>
            </w:pPr>
            <w:commentRangeStart w:id="14"/>
            <w:r w:rsidRPr="00000BE7">
              <w:rPr>
                <w:rFonts w:ascii="Times New Roman" w:eastAsia="Times New Roman" w:hAnsi="Times New Roman" w:cs="Times New Roman"/>
                <w:color w:val="000000"/>
                <w:w w:val="97"/>
                <w:sz w:val="20"/>
                <w:szCs w:val="20"/>
                <w:lang w:val="ru-RU"/>
              </w:rPr>
              <w:t>М. И. Цветаева «Наши царства».</w:t>
            </w:r>
            <w:r w:rsidRPr="00000BE7">
              <w:rPr>
                <w:rFonts w:ascii="Times New Roman" w:hAnsi="Times New Roman" w:cs="Times New Roman"/>
                <w:color w:val="000000"/>
                <w:sz w:val="20"/>
                <w:szCs w:val="20"/>
                <w:shd w:val="clear" w:color="auto" w:fill="F7F5F5"/>
                <w:lang w:val="ru-RU"/>
              </w:rPr>
              <w:t xml:space="preserve"> Средства выразительности в произведениях лирики: эпитеты, синонимы, антонимы, сравнения, олицетворения, метафоры</w:t>
            </w:r>
            <w:r w:rsidRPr="00000BE7">
              <w:rPr>
                <w:rFonts w:ascii="Times New Roman" w:hAnsi="Times New Roman" w:cs="Times New Roman"/>
                <w:sz w:val="20"/>
                <w:szCs w:val="20"/>
                <w:lang w:val="ru-RU"/>
              </w:rPr>
              <w:t>.</w:t>
            </w:r>
            <w:commentRangeEnd w:id="14"/>
            <w:r w:rsidR="00EB582B" w:rsidRPr="00000BE7">
              <w:rPr>
                <w:rStyle w:val="affb"/>
                <w:rFonts w:ascii="Times New Roman" w:hAnsi="Times New Roman" w:cs="Times New Roman"/>
              </w:rPr>
              <w:commentReference w:id="14"/>
            </w:r>
          </w:p>
          <w:p w14:paraId="35613842" w14:textId="1F55B65E" w:rsidR="00E67A29" w:rsidRPr="00000BE7" w:rsidRDefault="00E67A29" w:rsidP="00EC0EE4">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sz w:val="20"/>
                <w:szCs w:val="20"/>
                <w:lang w:val="ru-RU"/>
              </w:rPr>
              <w:t>Тематический тест</w:t>
            </w:r>
          </w:p>
          <w:p w14:paraId="174B4487" w14:textId="47FC743B" w:rsidR="00EC0EE4" w:rsidRPr="00000BE7" w:rsidRDefault="00EC0EE4" w:rsidP="00EC0EE4">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sz w:val="20"/>
                <w:szCs w:val="20"/>
                <w:lang w:val="ru-RU"/>
              </w:rPr>
              <w:t>(нет в учебнике)</w:t>
            </w:r>
          </w:p>
          <w:p w14:paraId="1EF3782F" w14:textId="7A0119E4" w:rsidR="00EC0EE4" w:rsidRPr="00000BE7" w:rsidRDefault="00EC0EE4" w:rsidP="00A92E3D">
            <w:pPr>
              <w:shd w:val="clear" w:color="auto" w:fill="FFFFFF" w:themeFill="background1"/>
              <w:rPr>
                <w:rFonts w:ascii="Times New Roman" w:eastAsia="Times New Roman" w:hAnsi="Times New Roman" w:cs="Times New Roman"/>
                <w:color w:val="000000"/>
                <w:w w:val="97"/>
                <w:sz w:val="20"/>
                <w:szCs w:val="20"/>
                <w:lang w:val="ru-RU"/>
              </w:rPr>
            </w:pPr>
            <w:r w:rsidRPr="00000BE7">
              <w:rPr>
                <w:rFonts w:ascii="Times New Roman" w:hAnsi="Times New Roman" w:cs="Times New Roman"/>
                <w:sz w:val="20"/>
                <w:szCs w:val="20"/>
                <w:lang w:val="ru-RU"/>
              </w:rPr>
              <w:t xml:space="preserve">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D56751E" w14:textId="24CD36AD" w:rsidR="00EC0EE4"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8D7FC20" w14:textId="77777777" w:rsidR="00EC0EE4" w:rsidRPr="00000BE7" w:rsidRDefault="00EC0EE4"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0F05E20" w14:textId="77777777" w:rsidR="00EC0EE4" w:rsidRPr="00000BE7" w:rsidRDefault="00EC0EE4"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7057A6E5" w14:textId="77777777" w:rsidR="00EC0EE4" w:rsidRPr="00000BE7" w:rsidRDefault="00EC0EE4"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AAA503" w14:textId="65DDB2EE" w:rsidR="00EC0EE4"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16.01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74297" w14:textId="45F0F539"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r w:rsidR="00E67A29" w:rsidRPr="00000BE7">
              <w:rPr>
                <w:rFonts w:ascii="Times New Roman" w:hAnsi="Times New Roman" w:cs="Times New Roman"/>
                <w:color w:val="000000"/>
                <w:sz w:val="20"/>
                <w:szCs w:val="20"/>
                <w:shd w:val="clear" w:color="auto" w:fill="F7FDF7"/>
                <w:lang w:val="ru-RU"/>
              </w:rPr>
              <w:t>: тестирование</w:t>
            </w:r>
          </w:p>
          <w:p w14:paraId="46894DD0" w14:textId="77777777" w:rsidR="00EC0EE4" w:rsidRPr="00000BE7" w:rsidRDefault="00EC0EE4" w:rsidP="002325CC">
            <w:pPr>
              <w:rPr>
                <w:rFonts w:ascii="Times New Roman" w:hAnsi="Times New Roman" w:cs="Times New Roman"/>
                <w:color w:val="000000"/>
                <w:sz w:val="20"/>
                <w:szCs w:val="20"/>
                <w:shd w:val="clear" w:color="auto" w:fill="F7FDF7"/>
                <w:lang w:val="ru-RU"/>
              </w:rPr>
            </w:pPr>
          </w:p>
        </w:tc>
      </w:tr>
      <w:tr w:rsidR="00EC0EE4" w:rsidRPr="00000BE7" w14:paraId="1008E14F" w14:textId="77777777" w:rsidTr="00EC0EE4">
        <w:trPr>
          <w:trHeight w:hRule="exact" w:val="580"/>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316C09B4" w14:textId="6DB7F9A4" w:rsidR="00EC0EE4" w:rsidRPr="00000BE7" w:rsidRDefault="00EC0EE4" w:rsidP="00EC0EE4">
            <w:pPr>
              <w:pStyle w:val="affc"/>
              <w:rPr>
                <w:rFonts w:ascii="Times New Roman" w:eastAsia="Times New Roman" w:hAnsi="Times New Roman" w:cs="Times New Roman"/>
                <w:color w:val="000000"/>
                <w:w w:val="97"/>
                <w:lang w:val="ru-RU"/>
              </w:rPr>
            </w:pPr>
            <w:r w:rsidRPr="00000BE7">
              <w:rPr>
                <w:rFonts w:ascii="Times New Roman" w:eastAsia="Times New Roman" w:hAnsi="Times New Roman" w:cs="Times New Roman"/>
                <w:color w:val="000000"/>
                <w:w w:val="97"/>
                <w:lang w:val="ru-RU"/>
              </w:rPr>
              <w:t xml:space="preserve">                                              В тематическом планировании темы относятся к разделу «Пьеса».</w:t>
            </w:r>
          </w:p>
          <w:p w14:paraId="6DA38A99" w14:textId="50A3A7DF" w:rsidR="00EC0EE4" w:rsidRPr="00000BE7" w:rsidRDefault="00EC0EE4" w:rsidP="00EC0EE4">
            <w:pPr>
              <w:shd w:val="clear" w:color="auto" w:fill="FFFFFF" w:themeFill="background1"/>
              <w:rPr>
                <w:rFonts w:ascii="Times New Roman" w:hAnsi="Times New Roman" w:cs="Times New Roman"/>
                <w:color w:val="000000"/>
                <w:sz w:val="20"/>
                <w:szCs w:val="20"/>
                <w:shd w:val="clear" w:color="auto" w:fill="F7F5F5"/>
                <w:lang w:val="ru-RU"/>
              </w:rPr>
            </w:pPr>
          </w:p>
          <w:p w14:paraId="6886A22F" w14:textId="77777777" w:rsidR="00EC0EE4" w:rsidRPr="00000BE7" w:rsidRDefault="00EC0EE4" w:rsidP="002325CC">
            <w:pPr>
              <w:rPr>
                <w:rFonts w:ascii="Times New Roman" w:hAnsi="Times New Roman" w:cs="Times New Roman"/>
                <w:color w:val="000000"/>
                <w:sz w:val="20"/>
                <w:szCs w:val="20"/>
                <w:shd w:val="clear" w:color="auto" w:fill="F7FDF7"/>
                <w:lang w:val="ru-RU"/>
              </w:rPr>
            </w:pPr>
          </w:p>
        </w:tc>
      </w:tr>
      <w:tr w:rsidR="00A92E3D" w:rsidRPr="00000BE7" w14:paraId="7C3D1402" w14:textId="77777777" w:rsidTr="002F27D9">
        <w:trPr>
          <w:trHeight w:hRule="exact" w:val="2268"/>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9B6D6" w14:textId="61AFD034"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lastRenderedPageBreak/>
              <w:t>52</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7E7A4" w14:textId="77777777" w:rsidR="002F27D9" w:rsidRPr="00000BE7" w:rsidRDefault="002F27D9" w:rsidP="002F27D9">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Знакомство с новым жанром — пьесой-сказкой.</w:t>
            </w:r>
            <w:r w:rsidRPr="00000BE7">
              <w:rPr>
                <w:rFonts w:ascii="Times New Roman" w:eastAsia="Times New Roman" w:hAnsi="Times New Roman" w:cs="Times New Roman"/>
                <w:color w:val="000000"/>
                <w:w w:val="97"/>
                <w:sz w:val="20"/>
                <w:szCs w:val="20"/>
                <w:lang w:val="ru-RU"/>
              </w:rPr>
              <w:t xml:space="preserve"> С. Я. Маршак «Двенадцать месяцев». </w:t>
            </w:r>
            <w:r w:rsidRPr="00000BE7">
              <w:rPr>
                <w:rFonts w:ascii="Times New Roman" w:hAnsi="Times New Roman" w:cs="Times New Roman"/>
                <w:color w:val="000000"/>
                <w:sz w:val="20"/>
                <w:szCs w:val="20"/>
                <w:shd w:val="clear" w:color="auto" w:fill="F7F5F5"/>
                <w:lang w:val="ru-RU"/>
              </w:rPr>
              <w:t>Понятия: пьеса, действие, персонажи, диалог, ремарка, реплика</w:t>
            </w:r>
            <w:r w:rsidRPr="00000BE7">
              <w:rPr>
                <w:rFonts w:ascii="Times New Roman" w:hAnsi="Times New Roman" w:cs="Times New Roman"/>
                <w:lang w:val="ru-RU"/>
              </w:rPr>
              <w:t>.</w:t>
            </w:r>
          </w:p>
          <w:p w14:paraId="5E1E4562" w14:textId="77777777" w:rsidR="002325CC" w:rsidRPr="00000BE7" w:rsidRDefault="002F27D9" w:rsidP="002F27D9">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sz w:val="20"/>
                <w:szCs w:val="20"/>
                <w:lang w:val="ru-RU"/>
              </w:rPr>
              <w:t>(нет в учебнике)</w:t>
            </w:r>
          </w:p>
          <w:p w14:paraId="4A58B364" w14:textId="77777777" w:rsidR="00A92E3D" w:rsidRPr="00000BE7" w:rsidRDefault="00A92E3D" w:rsidP="00A92E3D">
            <w:pPr>
              <w:shd w:val="clear" w:color="auto" w:fill="FFFFFF" w:themeFill="background1"/>
              <w:rPr>
                <w:rFonts w:ascii="Times New Roman" w:hAnsi="Times New Roman" w:cs="Times New Roman"/>
                <w:sz w:val="20"/>
                <w:szCs w:val="20"/>
                <w:lang w:val="ru-RU"/>
              </w:rPr>
            </w:pPr>
          </w:p>
          <w:p w14:paraId="47E6E7A8" w14:textId="77777777" w:rsidR="00A92E3D" w:rsidRPr="00000BE7" w:rsidRDefault="00922687" w:rsidP="00A92E3D">
            <w:pPr>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051FA31"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F7DB54"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36A601D4"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19A101DA"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0D0C7E2" w14:textId="05263FD6"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19.01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911213" w14:textId="77777777" w:rsidR="00F102E2" w:rsidRPr="00000BE7" w:rsidRDefault="00F102E2" w:rsidP="00F102E2">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Текущий контроль</w:t>
            </w:r>
          </w:p>
          <w:p w14:paraId="7C6F4F18"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553A5702"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3A28DB57" w14:textId="77777777" w:rsidR="00A92E3D" w:rsidRPr="00000BE7" w:rsidRDefault="00A92E3D"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4C737CDC"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0589DF1D"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15411130" w14:textId="77777777" w:rsidR="00A92E3D" w:rsidRPr="00000BE7" w:rsidRDefault="00A92E3D" w:rsidP="00A92E3D">
            <w:pPr>
              <w:rPr>
                <w:rFonts w:ascii="Times New Roman" w:hAnsi="Times New Roman" w:cs="Times New Roman"/>
                <w:sz w:val="20"/>
                <w:szCs w:val="20"/>
                <w:lang w:val="ru-RU"/>
              </w:rPr>
            </w:pPr>
          </w:p>
        </w:tc>
      </w:tr>
      <w:tr w:rsidR="00C961A7" w:rsidRPr="00000BE7" w14:paraId="7249079A" w14:textId="77777777" w:rsidTr="00DA4E43">
        <w:trPr>
          <w:trHeight w:hRule="exact" w:val="1708"/>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358C0F" w14:textId="31DFB881" w:rsidR="00C961A7"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53.</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774AF4B0" w14:textId="77777777" w:rsidR="002F27D9" w:rsidRPr="00000BE7" w:rsidRDefault="002F27D9" w:rsidP="002F27D9">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 xml:space="preserve">С. Я. Маршак «Двенадцать месяцев». </w:t>
            </w:r>
            <w:r w:rsidRPr="00000BE7">
              <w:rPr>
                <w:rFonts w:ascii="Times New Roman" w:hAnsi="Times New Roman" w:cs="Times New Roman"/>
                <w:color w:val="000000"/>
                <w:sz w:val="20"/>
                <w:szCs w:val="20"/>
                <w:shd w:val="clear" w:color="auto" w:fill="F7F5F5"/>
                <w:lang w:val="ru-RU"/>
              </w:rPr>
              <w:t>Структура пьесы. Особенности</w:t>
            </w:r>
            <w:r w:rsidRPr="00000BE7">
              <w:rPr>
                <w:rFonts w:ascii="Times New Roman" w:hAnsi="Times New Roman" w:cs="Times New Roman"/>
                <w:sz w:val="20"/>
                <w:szCs w:val="20"/>
                <w:lang w:val="ru-RU"/>
              </w:rPr>
              <w:t>.</w:t>
            </w:r>
          </w:p>
          <w:p w14:paraId="1199EA98" w14:textId="77777777" w:rsidR="002F27D9" w:rsidRPr="00000BE7" w:rsidRDefault="002F27D9" w:rsidP="002F27D9">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sz w:val="20"/>
                <w:szCs w:val="20"/>
                <w:lang w:val="ru-RU"/>
              </w:rPr>
              <w:t>(нет в учебнике)</w:t>
            </w:r>
          </w:p>
          <w:p w14:paraId="58C97700" w14:textId="77777777" w:rsidR="00C961A7" w:rsidRPr="00000BE7" w:rsidRDefault="00C961A7" w:rsidP="002325CC">
            <w:pPr>
              <w:shd w:val="clear" w:color="auto" w:fill="FFFFFF" w:themeFill="background1"/>
              <w:rPr>
                <w:rFonts w:ascii="Times New Roman" w:hAnsi="Times New Roman" w:cs="Times New Roman"/>
                <w:color w:val="000000"/>
                <w:sz w:val="20"/>
                <w:szCs w:val="20"/>
                <w:shd w:val="clear" w:color="auto" w:fill="F7F5F5"/>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E7142A" w14:textId="77777777" w:rsidR="00C961A7" w:rsidRPr="00000BE7" w:rsidRDefault="007B29ED"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FD6EF2" w14:textId="77777777" w:rsidR="00C961A7" w:rsidRPr="00000BE7" w:rsidRDefault="00C961A7"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F95EBAB" w14:textId="77777777" w:rsidR="00C961A7" w:rsidRPr="00000BE7" w:rsidRDefault="00C961A7"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557EC9F9" w14:textId="77777777" w:rsidR="00C961A7" w:rsidRPr="00000BE7" w:rsidRDefault="00C961A7"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1740E7" w14:textId="276BB362" w:rsidR="00C961A7"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20.01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1C9E4" w14:textId="77777777" w:rsidR="00C961A7" w:rsidRPr="00000BE7" w:rsidRDefault="002F27D9" w:rsidP="00C961A7">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624AFFED" w14:textId="77777777" w:rsidR="00C961A7" w:rsidRPr="00000BE7" w:rsidRDefault="00C961A7" w:rsidP="002325CC">
            <w:pPr>
              <w:rPr>
                <w:rFonts w:ascii="Times New Roman" w:hAnsi="Times New Roman" w:cs="Times New Roman"/>
                <w:color w:val="000000"/>
                <w:sz w:val="20"/>
                <w:szCs w:val="20"/>
                <w:shd w:val="clear" w:color="auto" w:fill="F7FDF7"/>
                <w:lang w:val="ru-RU"/>
              </w:rPr>
            </w:pPr>
          </w:p>
        </w:tc>
      </w:tr>
      <w:tr w:rsidR="00EC0EE4" w:rsidRPr="00000BE7" w14:paraId="71D5AADA" w14:textId="77777777" w:rsidTr="00EC0EE4">
        <w:trPr>
          <w:trHeight w:hRule="exact" w:val="986"/>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5057C85B" w14:textId="25DCF4EF" w:rsidR="00EC0EE4" w:rsidRPr="00000BE7" w:rsidRDefault="00EC0EE4" w:rsidP="00EC0EE4">
            <w:pPr>
              <w:pStyle w:val="affc"/>
              <w:rPr>
                <w:rFonts w:ascii="Times New Roman" w:eastAsia="Times New Roman" w:hAnsi="Times New Roman" w:cs="Times New Roman"/>
                <w:color w:val="000000"/>
                <w:w w:val="97"/>
                <w:lang w:val="ru-RU"/>
              </w:rPr>
            </w:pPr>
            <w:r w:rsidRPr="00000BE7">
              <w:rPr>
                <w:rFonts w:ascii="Times New Roman" w:eastAsia="Times New Roman" w:hAnsi="Times New Roman" w:cs="Times New Roman"/>
                <w:color w:val="000000"/>
                <w:w w:val="97"/>
                <w:lang w:val="ru-RU"/>
              </w:rPr>
              <w:t xml:space="preserve">                                     В учебнике (вторая часть) темы относятся к разделу «Делу время-потехе час». </w:t>
            </w:r>
          </w:p>
          <w:p w14:paraId="3B6A2336" w14:textId="28AD3CD5" w:rsidR="00EC0EE4" w:rsidRPr="00000BE7" w:rsidRDefault="00EC0EE4" w:rsidP="00EC0EE4">
            <w:pPr>
              <w:rPr>
                <w:rFonts w:ascii="Times New Roman" w:hAnsi="Times New Roman" w:cs="Times New Roman"/>
                <w:color w:val="000000"/>
                <w:sz w:val="20"/>
                <w:szCs w:val="20"/>
                <w:shd w:val="clear" w:color="auto" w:fill="F7FDF7"/>
                <w:lang w:val="ru-RU"/>
              </w:rPr>
            </w:pPr>
            <w:r w:rsidRPr="00000BE7">
              <w:rPr>
                <w:rFonts w:ascii="Times New Roman" w:eastAsia="Times New Roman" w:hAnsi="Times New Roman" w:cs="Times New Roman"/>
                <w:color w:val="000000"/>
                <w:w w:val="97"/>
                <w:sz w:val="20"/>
                <w:szCs w:val="20"/>
                <w:lang w:val="ru-RU"/>
              </w:rPr>
              <w:t xml:space="preserve">                            В тематическом планировании темы относятся к разделу «Юмористические произведения».</w:t>
            </w:r>
          </w:p>
        </w:tc>
      </w:tr>
      <w:tr w:rsidR="00C961A7" w:rsidRPr="00000BE7" w14:paraId="628CD583" w14:textId="77777777" w:rsidTr="00E25FAB">
        <w:trPr>
          <w:trHeight w:hRule="exact" w:val="1423"/>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B59D59" w14:textId="54C7E01E" w:rsidR="00C961A7"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54.</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306249A8" w14:textId="50B0A415" w:rsidR="002F27D9" w:rsidRPr="00000BE7" w:rsidRDefault="002F27D9" w:rsidP="002F27D9">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Введение в тему</w:t>
            </w:r>
            <w:r w:rsidR="00EC0EE4" w:rsidRPr="00000BE7">
              <w:rPr>
                <w:rFonts w:ascii="Times New Roman" w:hAnsi="Times New Roman" w:cs="Times New Roman"/>
                <w:color w:val="000000"/>
                <w:sz w:val="20"/>
                <w:szCs w:val="20"/>
                <w:shd w:val="clear" w:color="auto" w:fill="F7F5F5"/>
                <w:lang w:val="ru-RU"/>
              </w:rPr>
              <w:t xml:space="preserve">. </w:t>
            </w:r>
            <w:r w:rsidR="00B66009"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45B08248" w14:textId="77777777" w:rsidR="00C961A7" w:rsidRPr="00000BE7" w:rsidRDefault="00C961A7" w:rsidP="00C961A7">
            <w:pPr>
              <w:shd w:val="clear" w:color="auto" w:fill="FFFFFF" w:themeFill="background1"/>
              <w:rPr>
                <w:rFonts w:ascii="Times New Roman" w:hAnsi="Times New Roman" w:cs="Times New Roman"/>
                <w:sz w:val="20"/>
                <w:szCs w:val="20"/>
                <w:lang w:val="ru-RU"/>
              </w:rPr>
            </w:pPr>
          </w:p>
          <w:p w14:paraId="1F82CC3D" w14:textId="77777777" w:rsidR="00C961A7" w:rsidRPr="00000BE7" w:rsidRDefault="00C961A7" w:rsidP="002325CC">
            <w:pPr>
              <w:shd w:val="clear" w:color="auto" w:fill="FFFFFF" w:themeFill="background1"/>
              <w:rPr>
                <w:rFonts w:ascii="Times New Roman" w:hAnsi="Times New Roman" w:cs="Times New Roman"/>
                <w:color w:val="000000"/>
                <w:sz w:val="20"/>
                <w:szCs w:val="20"/>
                <w:shd w:val="clear" w:color="auto" w:fill="F7F5F5"/>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7E20FF5" w14:textId="77777777" w:rsidR="00C961A7" w:rsidRPr="00000BE7" w:rsidRDefault="007B29ED"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8B1501" w14:textId="77777777" w:rsidR="00C961A7" w:rsidRPr="00000BE7" w:rsidRDefault="00C961A7"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0B18987" w14:textId="77777777" w:rsidR="00C961A7" w:rsidRPr="00000BE7" w:rsidRDefault="00C961A7"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05F5C26F" w14:textId="77777777" w:rsidR="00C961A7" w:rsidRPr="00000BE7" w:rsidRDefault="00C961A7"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30CD41" w14:textId="69CD8ABE" w:rsidR="00C961A7"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23.01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3F018B" w14:textId="77777777" w:rsidR="00C87D68" w:rsidRPr="00000BE7" w:rsidRDefault="002F27D9" w:rsidP="00C87D6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2B2AFD8D" w14:textId="77777777" w:rsidR="00C87D68" w:rsidRPr="00000BE7" w:rsidRDefault="00C87D68" w:rsidP="00C961A7">
            <w:pPr>
              <w:rPr>
                <w:rFonts w:ascii="Times New Roman" w:hAnsi="Times New Roman" w:cs="Times New Roman"/>
                <w:color w:val="000000"/>
                <w:sz w:val="20"/>
                <w:szCs w:val="20"/>
                <w:shd w:val="clear" w:color="auto" w:fill="F7FDF7"/>
                <w:lang w:val="ru-RU"/>
              </w:rPr>
            </w:pPr>
          </w:p>
          <w:p w14:paraId="2B4DCBB6" w14:textId="77777777" w:rsidR="00C961A7" w:rsidRPr="00000BE7" w:rsidRDefault="00C961A7" w:rsidP="002325CC">
            <w:pPr>
              <w:rPr>
                <w:rFonts w:ascii="Times New Roman" w:hAnsi="Times New Roman" w:cs="Times New Roman"/>
                <w:color w:val="000000"/>
                <w:sz w:val="20"/>
                <w:szCs w:val="20"/>
                <w:shd w:val="clear" w:color="auto" w:fill="F7FDF7"/>
                <w:lang w:val="ru-RU"/>
              </w:rPr>
            </w:pPr>
          </w:p>
        </w:tc>
      </w:tr>
      <w:tr w:rsidR="00EC0EE4" w:rsidRPr="00000BE7" w14:paraId="54B18275" w14:textId="77777777" w:rsidTr="00E25FAB">
        <w:trPr>
          <w:trHeight w:hRule="exact" w:val="1982"/>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AC30E88" w14:textId="12EDC93A" w:rsidR="00EC0EE4"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55.</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78113BD0" w14:textId="623AEE2C" w:rsidR="00EC0EE4" w:rsidRPr="00000BE7" w:rsidRDefault="00EC0EE4" w:rsidP="002F27D9">
            <w:pPr>
              <w:shd w:val="clear" w:color="auto" w:fill="FFFFFF" w:themeFill="background1"/>
              <w:rPr>
                <w:rFonts w:ascii="Times New Roman" w:hAnsi="Times New Roman" w:cs="Times New Roman"/>
                <w:color w:val="000000"/>
                <w:sz w:val="20"/>
                <w:szCs w:val="20"/>
                <w:shd w:val="clear" w:color="auto" w:fill="F7F5F5"/>
              </w:rPr>
            </w:pPr>
            <w:r w:rsidRPr="00000BE7">
              <w:rPr>
                <w:rFonts w:ascii="Times New Roman" w:hAnsi="Times New Roman" w:cs="Times New Roman"/>
                <w:bCs/>
                <w:sz w:val="20"/>
                <w:szCs w:val="20"/>
                <w:lang w:val="ru-RU"/>
              </w:rPr>
              <w:t xml:space="preserve">Заголовок как отражение главной мысли произведения. Е. Шварц «Сказка о потерянном времени». Отношение автора к своему герою.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30948C" w14:textId="673DF217" w:rsidR="00EC0EE4"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ABF8D9D" w14:textId="77777777" w:rsidR="00EC0EE4" w:rsidRPr="00000BE7" w:rsidRDefault="00EC0EE4"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1A86FD6" w14:textId="77777777" w:rsidR="00EC0EE4" w:rsidRPr="00000BE7" w:rsidRDefault="00EC0EE4"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65D76099" w14:textId="77777777" w:rsidR="00EC0EE4" w:rsidRPr="00000BE7" w:rsidRDefault="00EC0EE4"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A1B12A" w14:textId="0D509A8E" w:rsidR="00EC0EE4"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26.01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E7D3E96"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60165B18" w14:textId="77777777" w:rsidR="00EC0EE4" w:rsidRPr="00000BE7" w:rsidRDefault="00EC0EE4" w:rsidP="00C87D68">
            <w:pPr>
              <w:rPr>
                <w:rFonts w:ascii="Times New Roman" w:hAnsi="Times New Roman" w:cs="Times New Roman"/>
                <w:color w:val="000000"/>
                <w:sz w:val="20"/>
                <w:szCs w:val="20"/>
                <w:shd w:val="clear" w:color="auto" w:fill="F7FDF7"/>
                <w:lang w:val="ru-RU"/>
              </w:rPr>
            </w:pPr>
          </w:p>
        </w:tc>
      </w:tr>
      <w:tr w:rsidR="00A92E3D" w:rsidRPr="00000BE7" w14:paraId="1DAFB263" w14:textId="77777777" w:rsidTr="00DA4E43">
        <w:trPr>
          <w:trHeight w:hRule="exact" w:val="2130"/>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E7FEF8" w14:textId="7E642236"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56.</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2D5E04" w14:textId="77777777" w:rsidR="002F27D9" w:rsidRPr="00000BE7" w:rsidRDefault="002F27D9" w:rsidP="002F27D9">
            <w:pPr>
              <w:shd w:val="clear" w:color="auto" w:fill="FFFFFF" w:themeFill="background1"/>
              <w:rPr>
                <w:rFonts w:ascii="Times New Roman" w:hAnsi="Times New Roman" w:cs="Times New Roman"/>
                <w:color w:val="000000"/>
                <w:sz w:val="20"/>
                <w:szCs w:val="20"/>
                <w:shd w:val="clear" w:color="auto" w:fill="F7F5F5"/>
              </w:rPr>
            </w:pPr>
            <w:r w:rsidRPr="00000BE7">
              <w:rPr>
                <w:rFonts w:ascii="Times New Roman" w:hAnsi="Times New Roman" w:cs="Times New Roman"/>
                <w:bCs/>
                <w:sz w:val="20"/>
                <w:szCs w:val="20"/>
                <w:lang w:val="ru-RU"/>
              </w:rPr>
              <w:t xml:space="preserve">Е. Шварц «Сказка о потерянном времени». Беседа на нравственную тему. Труд лечит, а лень калечит. </w:t>
            </w:r>
            <w:r w:rsidRPr="00000BE7">
              <w:rPr>
                <w:rFonts w:ascii="Times New Roman" w:hAnsi="Times New Roman" w:cs="Times New Roman"/>
                <w:bCs/>
                <w:sz w:val="20"/>
                <w:szCs w:val="20"/>
              </w:rPr>
              <w:t>Устное сочинение по теме беседы.</w:t>
            </w:r>
          </w:p>
          <w:p w14:paraId="717C84D6" w14:textId="77777777" w:rsidR="00A92E3D" w:rsidRPr="00000BE7" w:rsidRDefault="00A92E3D" w:rsidP="00A92E3D">
            <w:pPr>
              <w:shd w:val="clear" w:color="auto" w:fill="FFFFFF" w:themeFill="background1"/>
              <w:rPr>
                <w:rFonts w:ascii="Times New Roman" w:hAnsi="Times New Roman" w:cs="Times New Roman"/>
                <w:sz w:val="20"/>
                <w:szCs w:val="20"/>
                <w:lang w:val="ru-RU"/>
              </w:rPr>
            </w:pPr>
          </w:p>
          <w:p w14:paraId="5100E739"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B35BB0"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DD12A95"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C5B6016" w14:textId="77777777" w:rsidR="00A92E3D" w:rsidRPr="00000BE7" w:rsidRDefault="00A92E3D" w:rsidP="00A92E3D">
            <w:pPr>
              <w:rPr>
                <w:rFonts w:ascii="Times New Roman" w:hAnsi="Times New Roman" w:cs="Times New Roman"/>
                <w:sz w:val="20"/>
                <w:szCs w:val="20"/>
              </w:rPr>
            </w:pPr>
          </w:p>
        </w:tc>
        <w:tc>
          <w:tcPr>
            <w:tcW w:w="1328" w:type="dxa"/>
            <w:tcBorders>
              <w:top w:val="single" w:sz="4" w:space="0" w:color="000000"/>
              <w:left w:val="single" w:sz="4" w:space="0" w:color="auto"/>
              <w:bottom w:val="single" w:sz="4" w:space="0" w:color="000000"/>
              <w:right w:val="single" w:sz="4" w:space="0" w:color="000000"/>
            </w:tcBorders>
          </w:tcPr>
          <w:p w14:paraId="7881EA2E" w14:textId="77777777" w:rsidR="00A92E3D" w:rsidRPr="00000BE7" w:rsidRDefault="00A92E3D" w:rsidP="00A92E3D">
            <w:pPr>
              <w:rPr>
                <w:rFonts w:ascii="Times New Roman" w:hAnsi="Times New Roman" w:cs="Times New Roman"/>
                <w:sz w:val="20"/>
                <w:szCs w:val="20"/>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01DDC6" w14:textId="6845F2E7"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27.01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A5C089" w14:textId="77777777" w:rsidR="00041C0C" w:rsidRPr="00000BE7" w:rsidRDefault="002F27D9" w:rsidP="00041C0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ED805CF"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5063BF53" w14:textId="77777777" w:rsidR="00A92E3D" w:rsidRPr="00000BE7" w:rsidRDefault="00A92E3D" w:rsidP="00A92E3D">
            <w:pPr>
              <w:rPr>
                <w:rFonts w:ascii="Times New Roman" w:hAnsi="Times New Roman" w:cs="Times New Roman"/>
                <w:sz w:val="20"/>
                <w:szCs w:val="20"/>
                <w:lang w:val="ru-RU"/>
              </w:rPr>
            </w:pPr>
          </w:p>
        </w:tc>
      </w:tr>
      <w:tr w:rsidR="00A92E3D" w:rsidRPr="00000BE7" w14:paraId="142CEC60" w14:textId="77777777" w:rsidTr="00DA4E43">
        <w:trPr>
          <w:trHeight w:hRule="exact" w:val="1565"/>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5B54A1" w14:textId="1A15412E" w:rsidR="00A92E3D" w:rsidRPr="00000BE7" w:rsidRDefault="00E25FAB" w:rsidP="00A92E3D">
            <w:pPr>
              <w:autoSpaceDE w:val="0"/>
              <w:autoSpaceDN w:val="0"/>
              <w:spacing w:before="100"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57.</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CAAE6E" w14:textId="77777777" w:rsidR="002F27D9" w:rsidRPr="00000BE7" w:rsidRDefault="002F27D9" w:rsidP="002F27D9">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В. Драгунский «Главные реки». Герой рассказа. Отношение автора к своему герою.  </w:t>
            </w:r>
            <w:r w:rsidRPr="00000BE7">
              <w:rPr>
                <w:rFonts w:ascii="Times New Roman" w:hAnsi="Times New Roman" w:cs="Times New Roman"/>
                <w:color w:val="000000"/>
                <w:sz w:val="20"/>
                <w:szCs w:val="20"/>
                <w:shd w:val="clear" w:color="auto" w:fill="FFFFFF"/>
                <w:lang w:val="ru-RU"/>
              </w:rPr>
              <w:t xml:space="preserve"> </w:t>
            </w:r>
          </w:p>
          <w:p w14:paraId="14929B3D" w14:textId="77777777" w:rsidR="00A92E3D" w:rsidRPr="00000BE7" w:rsidRDefault="00A92E3D" w:rsidP="00A92E3D">
            <w:pPr>
              <w:shd w:val="clear" w:color="auto" w:fill="FFFFFF" w:themeFill="background1"/>
              <w:rPr>
                <w:rFonts w:ascii="Times New Roman" w:hAnsi="Times New Roman" w:cs="Times New Roman"/>
                <w:sz w:val="20"/>
                <w:szCs w:val="20"/>
                <w:lang w:val="ru-RU"/>
              </w:rPr>
            </w:pPr>
          </w:p>
          <w:p w14:paraId="575A2E81"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B6DF4F" w14:textId="77777777" w:rsidR="00A92E3D" w:rsidRPr="00000BE7" w:rsidRDefault="00A92E3D" w:rsidP="00A92E3D">
            <w:pPr>
              <w:autoSpaceDE w:val="0"/>
              <w:autoSpaceDN w:val="0"/>
              <w:spacing w:before="100"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7A1A860"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4FC53A13"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5C51C484"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7ECDF15" w14:textId="5E848665"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30.01</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370E61" w14:textId="77777777" w:rsidR="00C87D68" w:rsidRPr="00000BE7" w:rsidRDefault="002F27D9" w:rsidP="00C87D6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0C2F92B5" w14:textId="77777777" w:rsidR="00041C0C" w:rsidRPr="00000BE7" w:rsidRDefault="00041C0C" w:rsidP="00041C0C">
            <w:pPr>
              <w:rPr>
                <w:rFonts w:ascii="Times New Roman" w:hAnsi="Times New Roman" w:cs="Times New Roman"/>
                <w:color w:val="000000"/>
                <w:sz w:val="20"/>
                <w:szCs w:val="20"/>
                <w:shd w:val="clear" w:color="auto" w:fill="F7FDF7"/>
                <w:lang w:val="ru-RU"/>
              </w:rPr>
            </w:pPr>
          </w:p>
          <w:p w14:paraId="181BD9B6" w14:textId="77777777" w:rsidR="00B50658" w:rsidRPr="00000BE7" w:rsidRDefault="00B50658" w:rsidP="00B50658">
            <w:pPr>
              <w:rPr>
                <w:rFonts w:ascii="Times New Roman" w:hAnsi="Times New Roman" w:cs="Times New Roman"/>
                <w:color w:val="000000"/>
                <w:sz w:val="20"/>
                <w:szCs w:val="20"/>
                <w:shd w:val="clear" w:color="auto" w:fill="F7FDF7"/>
                <w:lang w:val="ru-RU"/>
              </w:rPr>
            </w:pPr>
          </w:p>
          <w:p w14:paraId="7F7BD82E"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4D215E56" w14:textId="77777777" w:rsidR="00A92E3D" w:rsidRPr="00000BE7" w:rsidRDefault="00A92E3D" w:rsidP="00A92E3D">
            <w:pPr>
              <w:rPr>
                <w:rFonts w:ascii="Times New Roman" w:hAnsi="Times New Roman" w:cs="Times New Roman"/>
                <w:sz w:val="20"/>
                <w:szCs w:val="20"/>
                <w:lang w:val="ru-RU"/>
              </w:rPr>
            </w:pPr>
          </w:p>
        </w:tc>
      </w:tr>
      <w:tr w:rsidR="00EC0EE4" w:rsidRPr="00000BE7" w14:paraId="3014B1A2" w14:textId="77777777" w:rsidTr="00DA4E43">
        <w:trPr>
          <w:trHeight w:hRule="exact" w:val="1565"/>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5FC58" w14:textId="0729C4B0" w:rsidR="00EC0EE4" w:rsidRPr="00000BE7" w:rsidRDefault="00E25FAB" w:rsidP="00A92E3D">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58.</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46EEC071" w14:textId="4DDF2739" w:rsidR="00EC0EE4" w:rsidRPr="00000BE7" w:rsidRDefault="00EC0EE4" w:rsidP="002F27D9">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В. Драгунский «Главные реки». Составление цитатного плана.</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598E49" w14:textId="61194251" w:rsidR="00EC0EE4" w:rsidRPr="00000BE7" w:rsidRDefault="00E25FAB" w:rsidP="00A92E3D">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6B45B31" w14:textId="77777777" w:rsidR="00EC0EE4" w:rsidRPr="00000BE7" w:rsidRDefault="00EC0EE4"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01B2405" w14:textId="77777777" w:rsidR="00EC0EE4" w:rsidRPr="00000BE7" w:rsidRDefault="00EC0EE4"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4C4196A7" w14:textId="77777777" w:rsidR="00EC0EE4" w:rsidRPr="00000BE7" w:rsidRDefault="00EC0EE4"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3D5F69" w14:textId="1D24C1E9" w:rsidR="00EC0EE4"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120B33"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C81F159" w14:textId="77777777" w:rsidR="00EC0EE4" w:rsidRPr="00000BE7" w:rsidRDefault="00EC0EE4" w:rsidP="00C87D68">
            <w:pPr>
              <w:rPr>
                <w:rFonts w:ascii="Times New Roman" w:hAnsi="Times New Roman" w:cs="Times New Roman"/>
                <w:color w:val="000000"/>
                <w:sz w:val="20"/>
                <w:szCs w:val="20"/>
                <w:shd w:val="clear" w:color="auto" w:fill="F7FDF7"/>
                <w:lang w:val="ru-RU"/>
              </w:rPr>
            </w:pPr>
          </w:p>
        </w:tc>
      </w:tr>
      <w:tr w:rsidR="00A92E3D" w:rsidRPr="00000BE7" w14:paraId="58847881" w14:textId="77777777" w:rsidTr="00540D13">
        <w:trPr>
          <w:trHeight w:hRule="exact" w:val="1673"/>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4DE44" w14:textId="75F5E6CF" w:rsidR="00A92E3D" w:rsidRPr="00000BE7" w:rsidRDefault="00E25FAB" w:rsidP="00A92E3D">
            <w:pPr>
              <w:autoSpaceDE w:val="0"/>
              <w:autoSpaceDN w:val="0"/>
              <w:spacing w:before="100"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lastRenderedPageBreak/>
              <w:t>59</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07FA3CF" w14:textId="77777777" w:rsidR="002F27D9" w:rsidRPr="00000BE7" w:rsidRDefault="002F27D9" w:rsidP="002F27D9">
            <w:pPr>
              <w:shd w:val="clear" w:color="auto" w:fill="FFFFFF" w:themeFill="background1"/>
              <w:rPr>
                <w:rFonts w:ascii="Times New Roman" w:hAnsi="Times New Roman" w:cs="Times New Roman"/>
                <w:color w:val="000000"/>
                <w:sz w:val="20"/>
                <w:szCs w:val="20"/>
                <w:shd w:val="clear" w:color="auto" w:fill="FFFFFF"/>
                <w:lang w:val="ru-RU"/>
              </w:rPr>
            </w:pPr>
            <w:r w:rsidRPr="00000BE7">
              <w:rPr>
                <w:rFonts w:ascii="Times New Roman" w:hAnsi="Times New Roman" w:cs="Times New Roman"/>
                <w:bCs/>
                <w:sz w:val="20"/>
                <w:szCs w:val="20"/>
                <w:lang w:val="ru-RU"/>
              </w:rPr>
              <w:t>Рубрика «Как хорошо уметь читать». Самостоятельное чтение. В. Голявкин «Никакой горчицы я не ел». Оценка чтения и понимания текста.</w:t>
            </w:r>
            <w:r w:rsidRPr="00000BE7">
              <w:rPr>
                <w:rFonts w:ascii="Times New Roman" w:hAnsi="Times New Roman" w:cs="Times New Roman"/>
                <w:color w:val="000000"/>
                <w:sz w:val="20"/>
                <w:szCs w:val="20"/>
                <w:shd w:val="clear" w:color="auto" w:fill="FFFFFF"/>
                <w:lang w:val="ru-RU"/>
              </w:rPr>
              <w:t xml:space="preserve"> </w:t>
            </w:r>
          </w:p>
          <w:p w14:paraId="0BBBEC28" w14:textId="77777777" w:rsidR="00A92E3D" w:rsidRPr="00000BE7" w:rsidRDefault="00A92E3D" w:rsidP="002F27D9">
            <w:pPr>
              <w:shd w:val="clear" w:color="auto" w:fill="FFFFFF" w:themeFill="background1"/>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5F7799" w14:textId="77777777" w:rsidR="00A92E3D" w:rsidRPr="00000BE7" w:rsidRDefault="00A92E3D" w:rsidP="00A92E3D">
            <w:pPr>
              <w:autoSpaceDE w:val="0"/>
              <w:autoSpaceDN w:val="0"/>
              <w:spacing w:before="100"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7C03D8"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0AC5872"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1ECA0B98"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2B9B90" w14:textId="262FCCBB"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3.02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BFBB8E1" w14:textId="77777777" w:rsidR="00041C0C" w:rsidRPr="00000BE7" w:rsidRDefault="002F27D9" w:rsidP="00041C0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12F07A37" w14:textId="77777777" w:rsidR="007F6649" w:rsidRPr="00000BE7" w:rsidRDefault="007F6649" w:rsidP="007F6649">
            <w:pPr>
              <w:rPr>
                <w:rFonts w:ascii="Times New Roman" w:hAnsi="Times New Roman" w:cs="Times New Roman"/>
                <w:color w:val="000000"/>
                <w:sz w:val="20"/>
                <w:szCs w:val="20"/>
                <w:shd w:val="clear" w:color="auto" w:fill="F7FDF7"/>
                <w:lang w:val="ru-RU"/>
              </w:rPr>
            </w:pPr>
          </w:p>
          <w:p w14:paraId="2E8D47BA" w14:textId="77777777" w:rsidR="007F6649" w:rsidRPr="00000BE7" w:rsidRDefault="007F6649" w:rsidP="00A92E3D">
            <w:pPr>
              <w:rPr>
                <w:rFonts w:ascii="Times New Roman" w:hAnsi="Times New Roman" w:cs="Times New Roman"/>
                <w:color w:val="000000"/>
                <w:sz w:val="20"/>
                <w:szCs w:val="20"/>
                <w:shd w:val="clear" w:color="auto" w:fill="F7FDF7"/>
                <w:lang w:val="ru-RU"/>
              </w:rPr>
            </w:pPr>
          </w:p>
          <w:p w14:paraId="7D0589CD" w14:textId="77777777" w:rsidR="00A92E3D" w:rsidRPr="00000BE7" w:rsidRDefault="00A92E3D" w:rsidP="00A92E3D">
            <w:pPr>
              <w:rPr>
                <w:rFonts w:ascii="Times New Roman" w:hAnsi="Times New Roman" w:cs="Times New Roman"/>
                <w:sz w:val="20"/>
                <w:szCs w:val="20"/>
                <w:lang w:val="ru-RU"/>
              </w:rPr>
            </w:pPr>
          </w:p>
        </w:tc>
      </w:tr>
      <w:tr w:rsidR="009033A5" w:rsidRPr="00000BE7" w14:paraId="78CC17CB" w14:textId="77777777" w:rsidTr="00540D13">
        <w:trPr>
          <w:trHeight w:hRule="exact" w:val="1673"/>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2AE1E2" w14:textId="75A4798C" w:rsidR="009033A5" w:rsidRPr="00000BE7" w:rsidRDefault="00E25FAB" w:rsidP="00A92E3D">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60.</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284464" w14:textId="37DC0515" w:rsidR="009033A5" w:rsidRPr="00000BE7" w:rsidRDefault="009033A5" w:rsidP="002F27D9">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В. Голявкин «Никакой горчицы я не ел». </w:t>
            </w:r>
            <w:r w:rsidRPr="00000BE7">
              <w:rPr>
                <w:rFonts w:ascii="Times New Roman" w:hAnsi="Times New Roman" w:cs="Times New Roman"/>
                <w:sz w:val="20"/>
                <w:szCs w:val="20"/>
              </w:rPr>
              <w:t>Герои произведения. Инсценирование произведения.</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46708" w14:textId="4C445AF9" w:rsidR="009033A5" w:rsidRPr="00000BE7" w:rsidRDefault="00E25FAB" w:rsidP="00A92E3D">
            <w:pPr>
              <w:autoSpaceDE w:val="0"/>
              <w:autoSpaceDN w:val="0"/>
              <w:spacing w:before="100"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E815052" w14:textId="77777777" w:rsidR="009033A5" w:rsidRPr="00000BE7" w:rsidRDefault="009033A5"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1F35419" w14:textId="77777777" w:rsidR="009033A5" w:rsidRPr="00000BE7" w:rsidRDefault="009033A5"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1EEE3533" w14:textId="77777777" w:rsidR="009033A5" w:rsidRPr="00000BE7" w:rsidRDefault="009033A5"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7BB195" w14:textId="12CDE78C" w:rsidR="009033A5"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6.02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562EC2E"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2B58629E" w14:textId="77777777" w:rsidR="009033A5" w:rsidRPr="00000BE7" w:rsidRDefault="009033A5" w:rsidP="00041C0C">
            <w:pPr>
              <w:rPr>
                <w:rFonts w:ascii="Times New Roman" w:hAnsi="Times New Roman" w:cs="Times New Roman"/>
                <w:color w:val="000000"/>
                <w:sz w:val="20"/>
                <w:szCs w:val="20"/>
                <w:shd w:val="clear" w:color="auto" w:fill="F7FDF7"/>
                <w:lang w:val="ru-RU"/>
              </w:rPr>
            </w:pPr>
          </w:p>
        </w:tc>
      </w:tr>
      <w:tr w:rsidR="00A92E3D" w:rsidRPr="00000BE7" w14:paraId="7C3A1A23" w14:textId="77777777" w:rsidTr="002F27D9">
        <w:trPr>
          <w:trHeight w:hRule="exact" w:val="1424"/>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0FD097" w14:textId="14D95F49"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61</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C227FF" w14:textId="1240B1D9" w:rsidR="00041C0C" w:rsidRPr="00000BE7" w:rsidRDefault="00E67A29" w:rsidP="00041C0C">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Тематическая п</w:t>
            </w:r>
            <w:r w:rsidR="00EE5EF4" w:rsidRPr="00000BE7">
              <w:rPr>
                <w:rFonts w:ascii="Times New Roman" w:hAnsi="Times New Roman" w:cs="Times New Roman"/>
                <w:bCs/>
                <w:sz w:val="20"/>
                <w:szCs w:val="20"/>
                <w:lang w:val="ru-RU"/>
              </w:rPr>
              <w:t>роверочная работа</w:t>
            </w:r>
            <w:r w:rsidRPr="00000BE7">
              <w:rPr>
                <w:rFonts w:ascii="Times New Roman" w:hAnsi="Times New Roman" w:cs="Times New Roman"/>
                <w:bCs/>
                <w:sz w:val="20"/>
                <w:szCs w:val="20"/>
                <w:lang w:val="ru-RU"/>
              </w:rPr>
              <w:t xml:space="preserve">  </w:t>
            </w:r>
          </w:p>
          <w:p w14:paraId="3D850DEB"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3D7A0"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23D423"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88E39B4" w14:textId="77777777" w:rsidR="00A92E3D" w:rsidRPr="00000BE7" w:rsidRDefault="002F27D9"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328" w:type="dxa"/>
            <w:tcBorders>
              <w:top w:val="single" w:sz="4" w:space="0" w:color="000000"/>
              <w:left w:val="single" w:sz="4" w:space="0" w:color="auto"/>
              <w:bottom w:val="single" w:sz="4" w:space="0" w:color="000000"/>
              <w:right w:val="single" w:sz="4" w:space="0" w:color="000000"/>
            </w:tcBorders>
          </w:tcPr>
          <w:p w14:paraId="534872F3"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6EB5D6" w14:textId="00388F86"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9.02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24937" w14:textId="167FBBD8" w:rsidR="00BA7268" w:rsidRPr="00000BE7" w:rsidRDefault="00BA7268" w:rsidP="00BA726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245BA73B" w14:textId="389E6F1E" w:rsidR="00261E9C" w:rsidRPr="00000BE7" w:rsidRDefault="00261E9C" w:rsidP="00041C0C">
            <w:pPr>
              <w:rPr>
                <w:rFonts w:ascii="Times New Roman" w:hAnsi="Times New Roman" w:cs="Times New Roman"/>
                <w:color w:val="000000"/>
                <w:sz w:val="20"/>
                <w:szCs w:val="20"/>
                <w:shd w:val="clear" w:color="auto" w:fill="F7FDF7"/>
                <w:lang w:val="ru-RU"/>
              </w:rPr>
            </w:pPr>
          </w:p>
          <w:p w14:paraId="04FE032C"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1FCC5713"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7D352E31" w14:textId="77777777" w:rsidR="00A92E3D" w:rsidRPr="00000BE7" w:rsidRDefault="00A92E3D" w:rsidP="00A92E3D">
            <w:pPr>
              <w:rPr>
                <w:rFonts w:ascii="Times New Roman" w:hAnsi="Times New Roman" w:cs="Times New Roman"/>
                <w:sz w:val="20"/>
                <w:szCs w:val="20"/>
                <w:lang w:val="ru-RU"/>
              </w:rPr>
            </w:pPr>
          </w:p>
        </w:tc>
      </w:tr>
      <w:tr w:rsidR="00EC0EE4" w:rsidRPr="00000BE7" w14:paraId="66D1F1A7" w14:textId="77777777" w:rsidTr="00EC0EE4">
        <w:trPr>
          <w:trHeight w:hRule="exact" w:val="1040"/>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07FCC6F6" w14:textId="1B76F5EF" w:rsidR="00EC0EE4" w:rsidRPr="00000BE7" w:rsidRDefault="00EC0EE4" w:rsidP="00EC0EE4">
            <w:pPr>
              <w:pStyle w:val="affc"/>
              <w:rPr>
                <w:rFonts w:ascii="Times New Roman" w:eastAsia="Times New Roman" w:hAnsi="Times New Roman" w:cs="Times New Roman"/>
                <w:color w:val="000000"/>
                <w:w w:val="97"/>
                <w:lang w:val="ru-RU"/>
              </w:rPr>
            </w:pPr>
            <w:r w:rsidRPr="00000BE7">
              <w:rPr>
                <w:rFonts w:ascii="Times New Roman" w:eastAsia="Times New Roman" w:hAnsi="Times New Roman" w:cs="Times New Roman"/>
                <w:color w:val="000000"/>
                <w:w w:val="97"/>
                <w:lang w:val="ru-RU"/>
              </w:rPr>
              <w:t xml:space="preserve">                                          В учебнике (вторая часть) тема относится к разделу «Страна детства». </w:t>
            </w:r>
          </w:p>
          <w:p w14:paraId="0134EF6E" w14:textId="5AAE7A88" w:rsidR="00EC0EE4" w:rsidRPr="00000BE7" w:rsidRDefault="00EC0EE4" w:rsidP="00EC0EE4">
            <w:pPr>
              <w:rPr>
                <w:rFonts w:ascii="Times New Roman" w:hAnsi="Times New Roman" w:cs="Times New Roman"/>
                <w:color w:val="000000"/>
                <w:sz w:val="20"/>
                <w:szCs w:val="20"/>
                <w:shd w:val="clear" w:color="auto" w:fill="F7FDF7"/>
                <w:lang w:val="ru-RU"/>
              </w:rPr>
            </w:pPr>
            <w:r w:rsidRPr="00000BE7">
              <w:rPr>
                <w:rFonts w:ascii="Times New Roman" w:eastAsia="Times New Roman" w:hAnsi="Times New Roman" w:cs="Times New Roman"/>
                <w:color w:val="000000"/>
                <w:w w:val="97"/>
                <w:sz w:val="20"/>
                <w:szCs w:val="20"/>
                <w:lang w:val="ru-RU"/>
              </w:rPr>
              <w:t xml:space="preserve">                                       В тематическом планировании относится к разделу «Произведения о детях».</w:t>
            </w:r>
          </w:p>
        </w:tc>
      </w:tr>
      <w:tr w:rsidR="00A92E3D" w:rsidRPr="00000BE7" w14:paraId="6A83B5E5" w14:textId="77777777" w:rsidTr="00E25FAB">
        <w:trPr>
          <w:trHeight w:hRule="exact" w:val="1421"/>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09B928" w14:textId="317BE2C8" w:rsidR="00A92E3D" w:rsidRPr="00000BE7" w:rsidRDefault="00E25FAB"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62</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407DB2" w14:textId="77777777" w:rsidR="00B66009" w:rsidRPr="00000BE7" w:rsidRDefault="00B66009" w:rsidP="00B66009">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 xml:space="preserve">Введение в тему. </w:t>
            </w:r>
            <w:r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63572862" w14:textId="77777777" w:rsidR="00041C0C" w:rsidRPr="00000BE7" w:rsidRDefault="00041C0C" w:rsidP="00B50658">
            <w:pPr>
              <w:shd w:val="clear" w:color="auto" w:fill="FFFFFF" w:themeFill="background1"/>
              <w:rPr>
                <w:rFonts w:ascii="Times New Roman" w:hAnsi="Times New Roman" w:cs="Times New Roman"/>
                <w:sz w:val="20"/>
                <w:szCs w:val="20"/>
                <w:lang w:val="ru-RU"/>
              </w:rPr>
            </w:pPr>
          </w:p>
          <w:p w14:paraId="21B52659" w14:textId="77777777" w:rsidR="00B50658" w:rsidRPr="00000BE7" w:rsidRDefault="00B50658" w:rsidP="00A92E3D">
            <w:pPr>
              <w:shd w:val="clear" w:color="auto" w:fill="FFFFFF" w:themeFill="background1"/>
              <w:rPr>
                <w:rFonts w:ascii="Times New Roman" w:hAnsi="Times New Roman" w:cs="Times New Roman"/>
                <w:sz w:val="20"/>
                <w:szCs w:val="20"/>
                <w:lang w:val="ru-RU"/>
              </w:rPr>
            </w:pPr>
          </w:p>
          <w:p w14:paraId="3D8CE9A4"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EC1317"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A54361"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3716BAE7" w14:textId="77777777" w:rsidR="00A92E3D" w:rsidRPr="00000BE7" w:rsidRDefault="00A92E3D" w:rsidP="00A92E3D">
            <w:pPr>
              <w:rPr>
                <w:rFonts w:ascii="Times New Roman" w:hAnsi="Times New Roman" w:cs="Times New Roman"/>
                <w:sz w:val="16"/>
                <w:szCs w:val="16"/>
                <w:lang w:val="ru-RU"/>
              </w:rPr>
            </w:pPr>
          </w:p>
        </w:tc>
        <w:tc>
          <w:tcPr>
            <w:tcW w:w="1328" w:type="dxa"/>
            <w:tcBorders>
              <w:top w:val="single" w:sz="4" w:space="0" w:color="000000"/>
              <w:left w:val="single" w:sz="4" w:space="0" w:color="auto"/>
              <w:bottom w:val="single" w:sz="4" w:space="0" w:color="000000"/>
              <w:right w:val="single" w:sz="4" w:space="0" w:color="000000"/>
            </w:tcBorders>
          </w:tcPr>
          <w:p w14:paraId="7E0D0183"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FFF760" w14:textId="14E6BADC"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10.02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C1F039" w14:textId="77777777" w:rsidR="00041C0C" w:rsidRPr="00000BE7" w:rsidRDefault="002F27D9" w:rsidP="00041C0C">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w:t>
            </w:r>
            <w:r w:rsidR="00DA4E43" w:rsidRPr="00000BE7">
              <w:rPr>
                <w:rFonts w:ascii="Times New Roman" w:hAnsi="Times New Roman" w:cs="Times New Roman"/>
                <w:color w:val="000000"/>
                <w:sz w:val="20"/>
                <w:szCs w:val="20"/>
                <w:shd w:val="clear" w:color="auto" w:fill="F7FDF7"/>
                <w:lang w:val="ru-RU"/>
              </w:rPr>
              <w:t>о</w:t>
            </w:r>
            <w:r w:rsidRPr="00000BE7">
              <w:rPr>
                <w:rFonts w:ascii="Times New Roman" w:hAnsi="Times New Roman" w:cs="Times New Roman"/>
                <w:color w:val="000000"/>
                <w:sz w:val="20"/>
                <w:szCs w:val="20"/>
                <w:shd w:val="clear" w:color="auto" w:fill="F7FDF7"/>
                <w:lang w:val="ru-RU"/>
              </w:rPr>
              <w:t>нтроль</w:t>
            </w:r>
          </w:p>
          <w:p w14:paraId="34298616"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3809C97E" w14:textId="77777777" w:rsidR="00A92E3D" w:rsidRPr="00000BE7" w:rsidRDefault="00A92E3D" w:rsidP="00A92E3D">
            <w:pPr>
              <w:rPr>
                <w:rFonts w:ascii="Times New Roman" w:hAnsi="Times New Roman" w:cs="Times New Roman"/>
                <w:sz w:val="20"/>
                <w:szCs w:val="20"/>
                <w:lang w:val="ru-RU"/>
              </w:rPr>
            </w:pPr>
          </w:p>
        </w:tc>
      </w:tr>
      <w:tr w:rsidR="00EC0EE4" w:rsidRPr="00000BE7" w14:paraId="702B7BFD" w14:textId="77777777" w:rsidTr="00E25FAB">
        <w:trPr>
          <w:trHeight w:hRule="exact" w:val="1271"/>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69DE3F" w14:textId="78B7E3A7" w:rsidR="00EC0EE4"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63.</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0C359" w14:textId="77777777" w:rsidR="00EC0EE4" w:rsidRPr="00000BE7" w:rsidRDefault="00EC0EE4" w:rsidP="00EC0EE4">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Б. Житков «Как я ловил человечков».  О</w:t>
            </w:r>
            <w:r w:rsidRPr="00000BE7">
              <w:rPr>
                <w:rFonts w:ascii="Times New Roman" w:hAnsi="Times New Roman" w:cs="Times New Roman"/>
                <w:sz w:val="20"/>
                <w:szCs w:val="20"/>
                <w:lang w:val="ru-RU"/>
              </w:rPr>
              <w:t>собенности развития сюжета.</w:t>
            </w:r>
          </w:p>
          <w:p w14:paraId="068001BD" w14:textId="77777777" w:rsidR="00EC0EE4" w:rsidRPr="00000BE7" w:rsidRDefault="00EC0EE4" w:rsidP="00B50658">
            <w:pPr>
              <w:shd w:val="clear" w:color="auto" w:fill="FFFFFF" w:themeFill="background1"/>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7CF63E2" w14:textId="580C3C12" w:rsidR="00EC0EE4"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37C617" w14:textId="77777777" w:rsidR="00EC0EE4" w:rsidRPr="00000BE7" w:rsidRDefault="00EC0EE4"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8B75D42" w14:textId="77777777" w:rsidR="00EC0EE4" w:rsidRPr="00000BE7" w:rsidRDefault="00EC0EE4" w:rsidP="00A92E3D">
            <w:pPr>
              <w:rPr>
                <w:rFonts w:ascii="Times New Roman" w:hAnsi="Times New Roman" w:cs="Times New Roman"/>
                <w:sz w:val="16"/>
                <w:szCs w:val="16"/>
                <w:lang w:val="ru-RU"/>
              </w:rPr>
            </w:pPr>
          </w:p>
        </w:tc>
        <w:tc>
          <w:tcPr>
            <w:tcW w:w="1328" w:type="dxa"/>
            <w:tcBorders>
              <w:top w:val="single" w:sz="4" w:space="0" w:color="000000"/>
              <w:left w:val="single" w:sz="4" w:space="0" w:color="auto"/>
              <w:bottom w:val="single" w:sz="4" w:space="0" w:color="000000"/>
              <w:right w:val="single" w:sz="4" w:space="0" w:color="000000"/>
            </w:tcBorders>
          </w:tcPr>
          <w:p w14:paraId="2D81A550" w14:textId="77777777" w:rsidR="00EC0EE4" w:rsidRPr="00000BE7" w:rsidRDefault="00EC0EE4"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1AFBD1C" w14:textId="729B3FB8" w:rsidR="00EC0EE4"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13.02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97573"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2DF6CD37" w14:textId="77777777" w:rsidR="00EC0EE4" w:rsidRPr="00000BE7" w:rsidRDefault="00EC0EE4" w:rsidP="00041C0C">
            <w:pPr>
              <w:rPr>
                <w:rFonts w:ascii="Times New Roman" w:hAnsi="Times New Roman" w:cs="Times New Roman"/>
                <w:color w:val="000000"/>
                <w:sz w:val="20"/>
                <w:szCs w:val="20"/>
                <w:shd w:val="clear" w:color="auto" w:fill="F7FDF7"/>
                <w:lang w:val="ru-RU"/>
              </w:rPr>
            </w:pPr>
          </w:p>
        </w:tc>
      </w:tr>
      <w:tr w:rsidR="00683A39" w:rsidRPr="00000BE7" w14:paraId="347A8189" w14:textId="77777777" w:rsidTr="00E25FAB">
        <w:trPr>
          <w:trHeight w:hRule="exact" w:val="155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2A2113" w14:textId="41A56512"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64.</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4A43B43D" w14:textId="589EB084" w:rsidR="00683A39" w:rsidRPr="00000BE7" w:rsidRDefault="00683A39" w:rsidP="00B50658">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Б. Житков «Как я ловил человечков». </w:t>
            </w:r>
            <w:r w:rsidRPr="00000BE7">
              <w:rPr>
                <w:rFonts w:ascii="Times New Roman" w:hAnsi="Times New Roman" w:cs="Times New Roman"/>
                <w:color w:val="000000"/>
                <w:sz w:val="20"/>
                <w:szCs w:val="20"/>
                <w:shd w:val="clear" w:color="auto" w:fill="F7F5F5"/>
                <w:lang w:val="ru-RU"/>
              </w:rPr>
              <w:t>Словесный портрет героя как его характеристика.</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2665603" w14:textId="588FCD18"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FE805D" w14:textId="77777777" w:rsidR="00683A39" w:rsidRPr="00000BE7" w:rsidRDefault="00683A39"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08F505F" w14:textId="77777777" w:rsidR="00683A39" w:rsidRPr="00000BE7" w:rsidRDefault="00683A39" w:rsidP="00A92E3D">
            <w:pPr>
              <w:rPr>
                <w:rFonts w:ascii="Times New Roman" w:hAnsi="Times New Roman" w:cs="Times New Roman"/>
                <w:sz w:val="16"/>
                <w:szCs w:val="16"/>
                <w:lang w:val="ru-RU"/>
              </w:rPr>
            </w:pPr>
          </w:p>
        </w:tc>
        <w:tc>
          <w:tcPr>
            <w:tcW w:w="1328" w:type="dxa"/>
            <w:tcBorders>
              <w:top w:val="single" w:sz="4" w:space="0" w:color="000000"/>
              <w:left w:val="single" w:sz="4" w:space="0" w:color="auto"/>
              <w:bottom w:val="single" w:sz="4" w:space="0" w:color="000000"/>
              <w:right w:val="single" w:sz="4" w:space="0" w:color="000000"/>
            </w:tcBorders>
          </w:tcPr>
          <w:p w14:paraId="350B0529" w14:textId="77777777" w:rsidR="00683A39" w:rsidRPr="00000BE7" w:rsidRDefault="00683A39"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2D1B5AA" w14:textId="48E86E16" w:rsidR="00683A39"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16.02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BC0449"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232DDF9" w14:textId="77777777" w:rsidR="00683A39" w:rsidRPr="00000BE7" w:rsidRDefault="00683A39" w:rsidP="00041C0C">
            <w:pPr>
              <w:rPr>
                <w:rFonts w:ascii="Times New Roman" w:hAnsi="Times New Roman" w:cs="Times New Roman"/>
                <w:color w:val="000000"/>
                <w:sz w:val="20"/>
                <w:szCs w:val="20"/>
                <w:shd w:val="clear" w:color="auto" w:fill="F7FDF7"/>
                <w:lang w:val="ru-RU"/>
              </w:rPr>
            </w:pPr>
          </w:p>
        </w:tc>
      </w:tr>
      <w:tr w:rsidR="00A92E3D" w:rsidRPr="00000BE7" w14:paraId="524D54EC" w14:textId="77777777" w:rsidTr="00DA4E43">
        <w:trPr>
          <w:trHeight w:hRule="exact" w:val="2558"/>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E60B33" w14:textId="3E081A28"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65</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488AC7" w14:textId="77777777" w:rsidR="0093588D" w:rsidRPr="00000BE7" w:rsidRDefault="0093588D" w:rsidP="0093588D">
            <w:pPr>
              <w:jc w:val="both"/>
              <w:rPr>
                <w:rFonts w:ascii="Times New Roman" w:hAnsi="Times New Roman" w:cs="Times New Roman"/>
                <w:bCs/>
                <w:sz w:val="20"/>
                <w:szCs w:val="20"/>
                <w:lang w:val="ru-RU"/>
              </w:rPr>
            </w:pPr>
            <w:r w:rsidRPr="00000BE7">
              <w:rPr>
                <w:rFonts w:ascii="Times New Roman" w:hAnsi="Times New Roman" w:cs="Times New Roman"/>
                <w:sz w:val="20"/>
                <w:szCs w:val="20"/>
                <w:lang w:val="ru-RU"/>
              </w:rPr>
              <w:t>Точка зрения автора в художественном произведении. Точка зрения читателя на прочитанное в художественном произведении. .</w:t>
            </w:r>
            <w:r w:rsidRPr="00000BE7">
              <w:rPr>
                <w:rFonts w:ascii="Times New Roman" w:hAnsi="Times New Roman" w:cs="Times New Roman"/>
                <w:sz w:val="20"/>
                <w:szCs w:val="20"/>
              </w:rPr>
              <w:t>Г. Паустовский «Корзина с еловыми шишками».</w:t>
            </w:r>
          </w:p>
          <w:p w14:paraId="1F00D9AC" w14:textId="77777777" w:rsidR="00A92E3D" w:rsidRPr="00000BE7" w:rsidRDefault="00A92E3D" w:rsidP="00A92E3D">
            <w:pPr>
              <w:shd w:val="clear" w:color="auto" w:fill="FFFFFF" w:themeFill="background1"/>
              <w:rPr>
                <w:rFonts w:ascii="Times New Roman" w:hAnsi="Times New Roman" w:cs="Times New Roman"/>
                <w:sz w:val="20"/>
                <w:szCs w:val="20"/>
                <w:lang w:val="ru-RU"/>
              </w:rPr>
            </w:pPr>
          </w:p>
          <w:p w14:paraId="7EAB6C1B"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15F32BC"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2A1192"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44F0B527" w14:textId="77777777" w:rsidR="00A92E3D" w:rsidRPr="00000BE7" w:rsidRDefault="00A92E3D" w:rsidP="00A92E3D">
            <w:pPr>
              <w:rPr>
                <w:rFonts w:ascii="Times New Roman" w:hAnsi="Times New Roman" w:cs="Times New Roman"/>
                <w:sz w:val="20"/>
                <w:szCs w:val="20"/>
              </w:rPr>
            </w:pPr>
          </w:p>
        </w:tc>
        <w:tc>
          <w:tcPr>
            <w:tcW w:w="1328" w:type="dxa"/>
            <w:tcBorders>
              <w:top w:val="single" w:sz="4" w:space="0" w:color="000000"/>
              <w:left w:val="single" w:sz="4" w:space="0" w:color="auto"/>
              <w:bottom w:val="single" w:sz="4" w:space="0" w:color="000000"/>
              <w:right w:val="single" w:sz="4" w:space="0" w:color="000000"/>
            </w:tcBorders>
          </w:tcPr>
          <w:p w14:paraId="61626BF6" w14:textId="77777777" w:rsidR="00A92E3D" w:rsidRPr="00000BE7" w:rsidRDefault="00A92E3D" w:rsidP="00A92E3D">
            <w:pPr>
              <w:rPr>
                <w:rFonts w:ascii="Times New Roman" w:hAnsi="Times New Roman" w:cs="Times New Roman"/>
                <w:sz w:val="20"/>
                <w:szCs w:val="20"/>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4B18F" w14:textId="17D411CB"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17.02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AC71B9" w14:textId="77777777" w:rsidR="0093588D" w:rsidRPr="00000BE7" w:rsidRDefault="002F27D9" w:rsidP="0093588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53939794"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602AECA5" w14:textId="77777777" w:rsidR="00A92E3D" w:rsidRPr="00000BE7" w:rsidRDefault="007F6649"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69C554A6" w14:textId="77777777" w:rsidR="00A92E3D" w:rsidRPr="00000BE7" w:rsidRDefault="00A92E3D" w:rsidP="00A92E3D">
            <w:pPr>
              <w:rPr>
                <w:rFonts w:ascii="Times New Roman" w:hAnsi="Times New Roman" w:cs="Times New Roman"/>
                <w:sz w:val="20"/>
                <w:szCs w:val="20"/>
                <w:lang w:val="ru-RU"/>
              </w:rPr>
            </w:pPr>
          </w:p>
        </w:tc>
      </w:tr>
      <w:tr w:rsidR="00683A39" w:rsidRPr="00000BE7" w14:paraId="2A472AE5" w14:textId="77777777" w:rsidTr="00E25FAB">
        <w:trPr>
          <w:trHeight w:hRule="exact" w:val="2133"/>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76CD95" w14:textId="4F7E5F15"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66.</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B9BE58" w14:textId="076BE27A" w:rsidR="00683A39" w:rsidRPr="00000BE7" w:rsidRDefault="00683A39" w:rsidP="0093588D">
            <w:pPr>
              <w:jc w:val="both"/>
              <w:rPr>
                <w:rFonts w:ascii="Times New Roman" w:hAnsi="Times New Roman" w:cs="Times New Roman"/>
                <w:sz w:val="20"/>
                <w:szCs w:val="20"/>
                <w:lang w:val="ru-RU"/>
              </w:rPr>
            </w:pPr>
            <w:r w:rsidRPr="00000BE7">
              <w:rPr>
                <w:rFonts w:ascii="Times New Roman" w:hAnsi="Times New Roman" w:cs="Times New Roman"/>
                <w:sz w:val="20"/>
                <w:szCs w:val="20"/>
                <w:lang w:val="ru-RU"/>
              </w:rPr>
              <w:t xml:space="preserve">.Г. Паустовский «Корзина с еловыми шишками». </w:t>
            </w:r>
            <w:r w:rsidRPr="00000BE7">
              <w:rPr>
                <w:rFonts w:ascii="Times New Roman" w:hAnsi="Times New Roman" w:cs="Times New Roman"/>
                <w:color w:val="000000"/>
                <w:sz w:val="20"/>
                <w:szCs w:val="20"/>
                <w:shd w:val="clear" w:color="auto" w:fill="F7F5F5"/>
              </w:rPr>
              <w:t>Сюжет. Последовательность событий</w:t>
            </w:r>
            <w:r w:rsidRPr="00000BE7">
              <w:rPr>
                <w:rFonts w:ascii="Times New Roman" w:hAnsi="Times New Roman" w:cs="Times New Roman"/>
                <w:color w:val="000000"/>
                <w:sz w:val="20"/>
                <w:szCs w:val="20"/>
                <w:shd w:val="clear" w:color="auto" w:fill="F7F5F5"/>
                <w:lang w:val="ru-RU"/>
              </w:rPr>
              <w:t>.</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C8217E" w14:textId="4C5F064A"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CB9AB6C" w14:textId="77777777" w:rsidR="00683A39" w:rsidRPr="00000BE7" w:rsidRDefault="00683A39"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59F24778" w14:textId="77777777" w:rsidR="00683A39" w:rsidRPr="00000BE7" w:rsidRDefault="00683A39" w:rsidP="00A92E3D">
            <w:pPr>
              <w:rPr>
                <w:rFonts w:ascii="Times New Roman" w:hAnsi="Times New Roman" w:cs="Times New Roman"/>
                <w:sz w:val="20"/>
                <w:szCs w:val="20"/>
              </w:rPr>
            </w:pPr>
          </w:p>
        </w:tc>
        <w:tc>
          <w:tcPr>
            <w:tcW w:w="1328" w:type="dxa"/>
            <w:tcBorders>
              <w:top w:val="single" w:sz="4" w:space="0" w:color="000000"/>
              <w:left w:val="single" w:sz="4" w:space="0" w:color="auto"/>
              <w:bottom w:val="single" w:sz="4" w:space="0" w:color="000000"/>
              <w:right w:val="single" w:sz="4" w:space="0" w:color="000000"/>
            </w:tcBorders>
          </w:tcPr>
          <w:p w14:paraId="3EAC9C63" w14:textId="77777777" w:rsidR="00683A39" w:rsidRPr="00000BE7" w:rsidRDefault="00683A39" w:rsidP="00A92E3D">
            <w:pPr>
              <w:rPr>
                <w:rFonts w:ascii="Times New Roman" w:hAnsi="Times New Roman" w:cs="Times New Roman"/>
                <w:sz w:val="20"/>
                <w:szCs w:val="20"/>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F85AFA" w14:textId="3DBB5D62" w:rsidR="00683A39"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20.02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811DD2"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18C720EF" w14:textId="77777777" w:rsidR="00683A39" w:rsidRPr="00000BE7" w:rsidRDefault="00683A39" w:rsidP="0093588D">
            <w:pPr>
              <w:rPr>
                <w:rFonts w:ascii="Times New Roman" w:hAnsi="Times New Roman" w:cs="Times New Roman"/>
                <w:color w:val="000000"/>
                <w:sz w:val="20"/>
                <w:szCs w:val="20"/>
                <w:shd w:val="clear" w:color="auto" w:fill="F7FDF7"/>
                <w:lang w:val="ru-RU"/>
              </w:rPr>
            </w:pPr>
          </w:p>
        </w:tc>
      </w:tr>
      <w:tr w:rsidR="00A92E3D" w:rsidRPr="00000BE7" w14:paraId="16F17122" w14:textId="77777777" w:rsidTr="00683A39">
        <w:trPr>
          <w:trHeight w:hRule="exact" w:val="1830"/>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BBFBBCB" w14:textId="685D592B" w:rsidR="00A92E3D" w:rsidRPr="00000BE7" w:rsidRDefault="00E25FAB"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lastRenderedPageBreak/>
              <w:t>67</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5A980A" w14:textId="3FFCB96A" w:rsidR="0093588D" w:rsidRPr="00000BE7" w:rsidRDefault="0093588D" w:rsidP="0093588D">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М. Зощенко «Ёлка». Беседа на нравственную тему.</w:t>
            </w:r>
            <w:r w:rsidR="00683A39" w:rsidRPr="00000BE7">
              <w:rPr>
                <w:rFonts w:ascii="Times New Roman" w:hAnsi="Times New Roman" w:cs="Times New Roman"/>
                <w:bCs/>
                <w:sz w:val="20"/>
                <w:szCs w:val="20"/>
                <w:lang w:val="ru-RU"/>
              </w:rPr>
              <w:t xml:space="preserve"> </w:t>
            </w:r>
            <w:r w:rsidR="00683A39" w:rsidRPr="00000BE7">
              <w:rPr>
                <w:rFonts w:ascii="Times New Roman" w:hAnsi="Times New Roman" w:cs="Times New Roman"/>
                <w:color w:val="000000"/>
                <w:sz w:val="20"/>
                <w:szCs w:val="20"/>
                <w:shd w:val="clear" w:color="auto" w:fill="F7F5F5"/>
                <w:lang w:val="ru-RU"/>
              </w:rPr>
              <w:t>Словесный портрет героя как его характеристика.</w:t>
            </w:r>
            <w:r w:rsidR="00683A39" w:rsidRPr="00000BE7">
              <w:rPr>
                <w:rFonts w:ascii="Times New Roman" w:hAnsi="Times New Roman" w:cs="Times New Roman"/>
                <w:color w:val="000000"/>
                <w:sz w:val="27"/>
                <w:szCs w:val="27"/>
                <w:shd w:val="clear" w:color="auto" w:fill="F7F5F5"/>
                <w:lang w:val="ru-RU"/>
              </w:rPr>
              <w:t xml:space="preserve"> </w:t>
            </w:r>
            <w:r w:rsidR="00683A39" w:rsidRPr="00000BE7">
              <w:rPr>
                <w:rFonts w:ascii="Times New Roman" w:hAnsi="Times New Roman" w:cs="Times New Roman"/>
                <w:color w:val="000000"/>
                <w:sz w:val="20"/>
                <w:szCs w:val="20"/>
                <w:shd w:val="clear" w:color="auto" w:fill="F7F5F5"/>
                <w:lang w:val="ru-RU"/>
              </w:rPr>
              <w:t>Подробное и краткое описание</w:t>
            </w:r>
            <w:r w:rsidR="00683A39" w:rsidRPr="00000BE7">
              <w:rPr>
                <w:rFonts w:ascii="Times New Roman" w:hAnsi="Times New Roman" w:cs="Times New Roman"/>
                <w:color w:val="000000"/>
                <w:sz w:val="27"/>
                <w:szCs w:val="27"/>
                <w:shd w:val="clear" w:color="auto" w:fill="F7F5F5"/>
                <w:lang w:val="ru-RU"/>
              </w:rPr>
              <w:t xml:space="preserve"> </w:t>
            </w:r>
            <w:r w:rsidR="00683A39" w:rsidRPr="00000BE7">
              <w:rPr>
                <w:rFonts w:ascii="Times New Roman" w:hAnsi="Times New Roman" w:cs="Times New Roman"/>
                <w:color w:val="000000"/>
                <w:sz w:val="20"/>
                <w:szCs w:val="20"/>
                <w:shd w:val="clear" w:color="auto" w:fill="F7F5F5"/>
                <w:lang w:val="ru-RU"/>
              </w:rPr>
              <w:t>на основе</w:t>
            </w:r>
            <w:r w:rsidR="00683A39" w:rsidRPr="00000BE7">
              <w:rPr>
                <w:rFonts w:ascii="Times New Roman" w:hAnsi="Times New Roman" w:cs="Times New Roman"/>
                <w:color w:val="000000"/>
                <w:sz w:val="27"/>
                <w:szCs w:val="27"/>
                <w:shd w:val="clear" w:color="auto" w:fill="F7F5F5"/>
                <w:lang w:val="ru-RU"/>
              </w:rPr>
              <w:t xml:space="preserve"> </w:t>
            </w:r>
            <w:r w:rsidR="00683A39" w:rsidRPr="00000BE7">
              <w:rPr>
                <w:rFonts w:ascii="Times New Roman" w:hAnsi="Times New Roman" w:cs="Times New Roman"/>
                <w:color w:val="000000"/>
                <w:sz w:val="20"/>
                <w:szCs w:val="20"/>
                <w:shd w:val="clear" w:color="auto" w:fill="F7F5F5"/>
                <w:lang w:val="ru-RU"/>
              </w:rPr>
              <w:t>текста</w:t>
            </w:r>
            <w:r w:rsidR="00683A39" w:rsidRPr="00000BE7">
              <w:rPr>
                <w:rFonts w:ascii="Times New Roman" w:hAnsi="Times New Roman" w:cs="Times New Roman"/>
                <w:color w:val="000000"/>
                <w:sz w:val="27"/>
                <w:szCs w:val="27"/>
                <w:shd w:val="clear" w:color="auto" w:fill="F7F5F5"/>
                <w:lang w:val="ru-RU"/>
              </w:rPr>
              <w:t xml:space="preserve">. </w:t>
            </w:r>
          </w:p>
          <w:p w14:paraId="13878DF4" w14:textId="77777777" w:rsidR="00C918C7" w:rsidRPr="00000BE7" w:rsidRDefault="00C918C7" w:rsidP="00C918C7">
            <w:pPr>
              <w:shd w:val="clear" w:color="auto" w:fill="FFFFFF" w:themeFill="background1"/>
              <w:rPr>
                <w:rFonts w:ascii="Times New Roman" w:hAnsi="Times New Roman" w:cs="Times New Roman"/>
                <w:sz w:val="20"/>
                <w:szCs w:val="20"/>
                <w:lang w:val="ru-RU"/>
              </w:rPr>
            </w:pPr>
          </w:p>
          <w:p w14:paraId="525D86B5" w14:textId="77777777" w:rsidR="00C918C7" w:rsidRPr="00000BE7" w:rsidRDefault="00C918C7" w:rsidP="00974DD1">
            <w:pPr>
              <w:shd w:val="clear" w:color="auto" w:fill="FFFFFF" w:themeFill="background1"/>
              <w:rPr>
                <w:rFonts w:ascii="Times New Roman" w:hAnsi="Times New Roman" w:cs="Times New Roman"/>
                <w:lang w:val="ru-RU"/>
              </w:rPr>
            </w:pPr>
          </w:p>
          <w:p w14:paraId="6905A904" w14:textId="77777777" w:rsidR="00A92E3D" w:rsidRPr="00000BE7" w:rsidRDefault="00A92E3D" w:rsidP="00A92E3D">
            <w:pPr>
              <w:shd w:val="clear" w:color="auto" w:fill="FFFFFF" w:themeFill="background1"/>
              <w:rPr>
                <w:rFonts w:ascii="Times New Roman" w:hAnsi="Times New Roman" w:cs="Times New Roman"/>
                <w:lang w:val="ru-RU"/>
              </w:rPr>
            </w:pPr>
          </w:p>
          <w:p w14:paraId="1931E170"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A23724"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A356C"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15045CE"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1F92B3F3"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0E2906" w14:textId="57FA3AC3"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27.02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D56007F" w14:textId="55F57989" w:rsidR="00BA7268" w:rsidRPr="00000BE7" w:rsidRDefault="00BA7268" w:rsidP="00BA726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тестирование</w:t>
            </w:r>
          </w:p>
          <w:p w14:paraId="3ABE792D"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383B9714" w14:textId="77777777" w:rsidR="00A92E3D" w:rsidRPr="00000BE7" w:rsidRDefault="00974DD1"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611FAB09" w14:textId="77777777" w:rsidR="00A92E3D" w:rsidRPr="00000BE7" w:rsidRDefault="00A92E3D" w:rsidP="00A92E3D">
            <w:pPr>
              <w:rPr>
                <w:rFonts w:ascii="Times New Roman" w:hAnsi="Times New Roman" w:cs="Times New Roman"/>
                <w:sz w:val="20"/>
                <w:szCs w:val="20"/>
                <w:lang w:val="ru-RU"/>
              </w:rPr>
            </w:pPr>
          </w:p>
        </w:tc>
      </w:tr>
      <w:tr w:rsidR="00683A39" w:rsidRPr="00000BE7" w14:paraId="25E08F54" w14:textId="77777777" w:rsidTr="00320F4C">
        <w:trPr>
          <w:trHeight w:hRule="exact" w:val="1701"/>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9FE0CC8" w14:textId="6032AB2C"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68.</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023D37B7" w14:textId="13C1FA7F" w:rsidR="00683A39" w:rsidRPr="00000BE7" w:rsidRDefault="00683A39" w:rsidP="00683A39">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М. Зощенко «Ёлка».</w:t>
            </w:r>
            <w:r w:rsidRPr="00000BE7">
              <w:rPr>
                <w:rFonts w:ascii="Times New Roman" w:hAnsi="Times New Roman" w:cs="Times New Roman"/>
                <w:color w:val="000000"/>
                <w:sz w:val="20"/>
                <w:szCs w:val="20"/>
                <w:shd w:val="clear" w:color="auto" w:fill="F7F5F5"/>
                <w:lang w:val="ru-RU"/>
              </w:rPr>
              <w:t xml:space="preserve"> Составление вопросов по тексту. Главная и</w:t>
            </w:r>
            <w:r w:rsidRPr="00000BE7">
              <w:rPr>
                <w:rFonts w:ascii="Times New Roman" w:hAnsi="Times New Roman" w:cs="Times New Roman"/>
                <w:color w:val="000000"/>
                <w:sz w:val="27"/>
                <w:szCs w:val="27"/>
                <w:shd w:val="clear" w:color="auto" w:fill="F7F5F5"/>
                <w:lang w:val="ru-RU"/>
              </w:rPr>
              <w:t xml:space="preserve"> </w:t>
            </w:r>
            <w:r w:rsidRPr="00000BE7">
              <w:rPr>
                <w:rFonts w:ascii="Times New Roman" w:hAnsi="Times New Roman" w:cs="Times New Roman"/>
                <w:color w:val="000000"/>
                <w:sz w:val="20"/>
                <w:szCs w:val="20"/>
                <w:shd w:val="clear" w:color="auto" w:fill="F7F5F5"/>
                <w:lang w:val="ru-RU"/>
              </w:rPr>
              <w:t>второстепенная информация.</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8F1FE8" w14:textId="59453368"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AC7B224" w14:textId="77777777" w:rsidR="00683A39" w:rsidRPr="00000BE7" w:rsidRDefault="00683A39"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A09FC06" w14:textId="77777777" w:rsidR="00683A39" w:rsidRPr="00000BE7" w:rsidRDefault="00683A39"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3C1616AC" w14:textId="77777777" w:rsidR="00683A39" w:rsidRPr="00000BE7" w:rsidRDefault="00683A39"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708992" w14:textId="35AD3397" w:rsidR="00683A39"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ED20D9F"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165A6BA6" w14:textId="77777777" w:rsidR="00683A39" w:rsidRPr="00000BE7" w:rsidRDefault="00683A39" w:rsidP="00BA7268">
            <w:pPr>
              <w:rPr>
                <w:rFonts w:ascii="Times New Roman" w:hAnsi="Times New Roman" w:cs="Times New Roman"/>
                <w:color w:val="000000"/>
                <w:sz w:val="20"/>
                <w:szCs w:val="20"/>
                <w:shd w:val="clear" w:color="auto" w:fill="F7FDF7"/>
                <w:lang w:val="ru-RU"/>
              </w:rPr>
            </w:pPr>
          </w:p>
        </w:tc>
      </w:tr>
      <w:tr w:rsidR="00683A39" w:rsidRPr="00000BE7" w14:paraId="60536915" w14:textId="77777777" w:rsidTr="00320F4C">
        <w:trPr>
          <w:trHeight w:hRule="exact" w:val="1701"/>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9002B5" w14:textId="12DDAE0C"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69.</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E40911" w14:textId="71706E9A" w:rsidR="00683A39" w:rsidRPr="00000BE7" w:rsidRDefault="00E67A29" w:rsidP="00683A39">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Тематическая проверочная работа </w:t>
            </w:r>
            <w:r w:rsidR="00EE5EF4" w:rsidRPr="00000BE7">
              <w:rPr>
                <w:rFonts w:ascii="Times New Roman" w:hAnsi="Times New Roman" w:cs="Times New Roman"/>
                <w:bCs/>
                <w:sz w:val="20"/>
                <w:szCs w:val="20"/>
                <w:lang w:val="ru-RU"/>
              </w:rPr>
              <w:t xml:space="preserve"> </w:t>
            </w:r>
          </w:p>
          <w:p w14:paraId="53C4C427" w14:textId="77777777" w:rsidR="00683A39" w:rsidRPr="00000BE7" w:rsidRDefault="00683A39" w:rsidP="00683A39">
            <w:pPr>
              <w:shd w:val="clear" w:color="auto" w:fill="FFFFFF" w:themeFill="background1"/>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EA5E34F" w14:textId="10D8691D"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0E310D" w14:textId="77777777" w:rsidR="00683A39" w:rsidRPr="00000BE7" w:rsidRDefault="00683A39"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47CBA62" w14:textId="6B617BBA" w:rsidR="00683A39" w:rsidRPr="00000BE7" w:rsidRDefault="00E25FAB"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328" w:type="dxa"/>
            <w:tcBorders>
              <w:top w:val="single" w:sz="4" w:space="0" w:color="000000"/>
              <w:left w:val="single" w:sz="4" w:space="0" w:color="auto"/>
              <w:bottom w:val="single" w:sz="4" w:space="0" w:color="000000"/>
              <w:right w:val="single" w:sz="4" w:space="0" w:color="000000"/>
            </w:tcBorders>
          </w:tcPr>
          <w:p w14:paraId="6007026A" w14:textId="77777777" w:rsidR="00683A39" w:rsidRPr="00000BE7" w:rsidRDefault="00683A39"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7F47AEC" w14:textId="50A0FF25" w:rsidR="00683A39"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8472F5"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491C5E1D" w14:textId="77777777" w:rsidR="00683A39" w:rsidRPr="00000BE7" w:rsidRDefault="00683A39" w:rsidP="00BA7268">
            <w:pPr>
              <w:rPr>
                <w:rFonts w:ascii="Times New Roman" w:hAnsi="Times New Roman" w:cs="Times New Roman"/>
                <w:color w:val="000000"/>
                <w:sz w:val="20"/>
                <w:szCs w:val="20"/>
                <w:shd w:val="clear" w:color="auto" w:fill="F7FDF7"/>
                <w:lang w:val="ru-RU"/>
              </w:rPr>
            </w:pPr>
          </w:p>
        </w:tc>
      </w:tr>
      <w:tr w:rsidR="00B66009" w:rsidRPr="00000BE7" w14:paraId="38EAF867" w14:textId="77777777" w:rsidTr="00B66009">
        <w:trPr>
          <w:trHeight w:hRule="exact" w:val="990"/>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30F5E78B" w14:textId="68ECF4DC" w:rsidR="00B66009" w:rsidRPr="00000BE7" w:rsidRDefault="00B66009" w:rsidP="00B66009">
            <w:pPr>
              <w:pStyle w:val="affc"/>
              <w:rPr>
                <w:rFonts w:ascii="Times New Roman" w:eastAsia="Times New Roman" w:hAnsi="Times New Roman" w:cs="Times New Roman"/>
                <w:color w:val="000000"/>
                <w:w w:val="97"/>
                <w:lang w:val="ru-RU"/>
              </w:rPr>
            </w:pPr>
            <w:r w:rsidRPr="00000BE7">
              <w:rPr>
                <w:rFonts w:ascii="Times New Roman" w:eastAsia="Times New Roman" w:hAnsi="Times New Roman" w:cs="Times New Roman"/>
                <w:color w:val="000000"/>
                <w:w w:val="97"/>
                <w:lang w:val="ru-RU"/>
              </w:rPr>
              <w:t xml:space="preserve">                                                 В учебнике (вторая часть) темы относятся к разделу «Природа и мы». </w:t>
            </w:r>
          </w:p>
          <w:p w14:paraId="112AFAFA" w14:textId="657A8F89" w:rsidR="00B66009" w:rsidRPr="00000BE7" w:rsidRDefault="00B66009" w:rsidP="00B66009">
            <w:pPr>
              <w:rPr>
                <w:rFonts w:ascii="Times New Roman" w:hAnsi="Times New Roman" w:cs="Times New Roman"/>
                <w:color w:val="000000"/>
                <w:sz w:val="20"/>
                <w:szCs w:val="20"/>
                <w:shd w:val="clear" w:color="auto" w:fill="F7FDF7"/>
                <w:lang w:val="ru-RU"/>
              </w:rPr>
            </w:pPr>
            <w:r w:rsidRPr="00000BE7">
              <w:rPr>
                <w:rFonts w:ascii="Times New Roman" w:eastAsia="Times New Roman" w:hAnsi="Times New Roman" w:cs="Times New Roman"/>
                <w:color w:val="000000"/>
                <w:w w:val="97"/>
                <w:sz w:val="20"/>
                <w:szCs w:val="20"/>
                <w:lang w:val="ru-RU"/>
              </w:rPr>
              <w:t xml:space="preserve">                   В тематическом планировании темы относятся к разделу </w:t>
            </w:r>
            <w:r w:rsidRPr="00000BE7">
              <w:rPr>
                <w:rFonts w:ascii="Times New Roman" w:hAnsi="Times New Roman" w:cs="Times New Roman"/>
                <w:bCs/>
                <w:sz w:val="20"/>
                <w:szCs w:val="20"/>
                <w:lang w:val="ru-RU"/>
              </w:rPr>
              <w:t>«</w:t>
            </w:r>
            <w:r w:rsidRPr="00000BE7">
              <w:rPr>
                <w:rFonts w:ascii="Times New Roman" w:eastAsia="Times New Roman" w:hAnsi="Times New Roman" w:cs="Times New Roman"/>
                <w:color w:val="000000"/>
                <w:w w:val="97"/>
                <w:sz w:val="20"/>
                <w:szCs w:val="20"/>
                <w:lang w:val="ru-RU"/>
              </w:rPr>
              <w:t>Произведения о животных и родной природе».</w:t>
            </w:r>
            <w:r w:rsidRPr="00000BE7">
              <w:rPr>
                <w:rFonts w:ascii="Times New Roman" w:hAnsi="Times New Roman" w:cs="Times New Roman"/>
                <w:bCs/>
                <w:lang w:val="ru-RU"/>
              </w:rPr>
              <w:t xml:space="preserve">  </w:t>
            </w:r>
          </w:p>
        </w:tc>
      </w:tr>
      <w:tr w:rsidR="00A92E3D" w:rsidRPr="00000BE7" w14:paraId="415FDF2D" w14:textId="77777777" w:rsidTr="00E67A29">
        <w:trPr>
          <w:trHeight w:hRule="exact" w:val="1583"/>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8DD84D" w14:textId="65695AE6" w:rsidR="00A92E3D" w:rsidRPr="00000BE7" w:rsidRDefault="00E25FAB"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70</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4EEE1037" w14:textId="77777777" w:rsidR="00B66009" w:rsidRPr="00000BE7" w:rsidRDefault="00B66009" w:rsidP="00B66009">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 xml:space="preserve">Введение в тему. </w:t>
            </w:r>
            <w:r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1CFDE653"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79BC31"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358CEE"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16C33DF"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4F0EA856"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5CC78F" w14:textId="4B691FBC"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6.03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2606409" w14:textId="77777777" w:rsidR="00D20DDB" w:rsidRPr="00000BE7" w:rsidRDefault="002F27D9" w:rsidP="00D20DD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6EA71C1" w14:textId="77777777" w:rsidR="007F6649" w:rsidRPr="00000BE7" w:rsidRDefault="007F6649" w:rsidP="00A92E3D">
            <w:pPr>
              <w:rPr>
                <w:rFonts w:ascii="Times New Roman" w:hAnsi="Times New Roman" w:cs="Times New Roman"/>
                <w:color w:val="000000"/>
                <w:sz w:val="20"/>
                <w:szCs w:val="20"/>
                <w:shd w:val="clear" w:color="auto" w:fill="F7FDF7"/>
                <w:lang w:val="ru-RU"/>
              </w:rPr>
            </w:pPr>
          </w:p>
          <w:p w14:paraId="2B1AE214" w14:textId="77777777" w:rsidR="00A92E3D" w:rsidRPr="00000BE7" w:rsidRDefault="00A92E3D" w:rsidP="00A92E3D">
            <w:pPr>
              <w:rPr>
                <w:rFonts w:ascii="Times New Roman" w:hAnsi="Times New Roman" w:cs="Times New Roman"/>
                <w:sz w:val="20"/>
                <w:szCs w:val="20"/>
                <w:lang w:val="ru-RU"/>
              </w:rPr>
            </w:pPr>
          </w:p>
        </w:tc>
      </w:tr>
      <w:tr w:rsidR="00B66009" w:rsidRPr="00000BE7" w14:paraId="4E07CA11" w14:textId="77777777" w:rsidTr="00DA4E43">
        <w:trPr>
          <w:trHeight w:hRule="exact" w:val="2415"/>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517CA5" w14:textId="15D116CE" w:rsidR="00B6600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71.</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2780C3" w14:textId="2F54165B" w:rsidR="00B66009" w:rsidRPr="00000BE7" w:rsidRDefault="00B66009" w:rsidP="00A92E3D">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Сравнение художественного и научно-познавательного текста. Д. Мамин-Сибиряк «Приёмыш». Выборочный пересказ</w:t>
            </w:r>
            <w:r w:rsidRPr="00000BE7">
              <w:rPr>
                <w:rFonts w:ascii="Times New Roman" w:hAnsi="Times New Roman" w:cs="Times New Roman"/>
                <w:bCs/>
                <w:sz w:val="24"/>
                <w:szCs w:val="24"/>
                <w:lang w:val="ru-RU"/>
              </w:rPr>
              <w:t>.</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8399DF" w14:textId="723AE5C9" w:rsidR="00B6600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5B2E277" w14:textId="77777777" w:rsidR="00B66009" w:rsidRPr="00000BE7" w:rsidRDefault="00B66009"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AA6E2FF" w14:textId="77777777" w:rsidR="00B66009" w:rsidRPr="00000BE7" w:rsidRDefault="00B66009"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0F5F1C78" w14:textId="77777777" w:rsidR="00B66009" w:rsidRPr="00000BE7" w:rsidRDefault="00B66009"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ED3D42D" w14:textId="1958B47A" w:rsidR="00B66009"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9.03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88E467B" w14:textId="6693B8B6"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2F7F9F1C" w14:textId="77777777" w:rsidR="00B66009" w:rsidRPr="00000BE7" w:rsidRDefault="00B66009" w:rsidP="00D20DDB">
            <w:pPr>
              <w:rPr>
                <w:rFonts w:ascii="Times New Roman" w:hAnsi="Times New Roman" w:cs="Times New Roman"/>
                <w:color w:val="000000"/>
                <w:sz w:val="20"/>
                <w:szCs w:val="20"/>
                <w:shd w:val="clear" w:color="auto" w:fill="F7FDF7"/>
                <w:lang w:val="ru-RU"/>
              </w:rPr>
            </w:pPr>
          </w:p>
        </w:tc>
      </w:tr>
      <w:tr w:rsidR="00B66009" w:rsidRPr="00000BE7" w14:paraId="26FC4A6E" w14:textId="77777777" w:rsidTr="00E25FAB">
        <w:trPr>
          <w:trHeight w:hRule="exact" w:val="1425"/>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F0D4B5" w14:textId="116489DF" w:rsidR="00B6600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72.</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051D2529" w14:textId="0A01D2B4" w:rsidR="00B66009" w:rsidRPr="00000BE7" w:rsidRDefault="009828C3" w:rsidP="00A92E3D">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Д. Мамин-Сибиряк «Приёмыш». </w:t>
            </w:r>
            <w:r w:rsidRPr="00000BE7">
              <w:rPr>
                <w:rFonts w:ascii="Times New Roman" w:hAnsi="Times New Roman" w:cs="Times New Roman"/>
                <w:color w:val="000000"/>
                <w:sz w:val="20"/>
                <w:szCs w:val="20"/>
                <w:shd w:val="clear" w:color="auto" w:fill="F7F5F5"/>
                <w:lang w:val="ru-RU"/>
              </w:rPr>
              <w:t>Составление разных видов плана.</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A273DAE" w14:textId="4C22043E" w:rsidR="00B6600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76275B" w14:textId="77777777" w:rsidR="00B66009" w:rsidRPr="00000BE7" w:rsidRDefault="00B66009"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5D0C484" w14:textId="77777777" w:rsidR="00B66009" w:rsidRPr="00000BE7" w:rsidRDefault="00B66009"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651002D2" w14:textId="77777777" w:rsidR="00B66009" w:rsidRPr="00000BE7" w:rsidRDefault="00B66009"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4930B2" w14:textId="7B105BF9" w:rsidR="00B66009"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10.03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09AE77" w14:textId="5460DCA3"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3CDDE08D" w14:textId="77777777" w:rsidR="00B66009" w:rsidRPr="00000BE7" w:rsidRDefault="00B66009" w:rsidP="00D20DDB">
            <w:pPr>
              <w:rPr>
                <w:rFonts w:ascii="Times New Roman" w:hAnsi="Times New Roman" w:cs="Times New Roman"/>
                <w:color w:val="000000"/>
                <w:sz w:val="20"/>
                <w:szCs w:val="20"/>
                <w:shd w:val="clear" w:color="auto" w:fill="F7FDF7"/>
                <w:lang w:val="ru-RU"/>
              </w:rPr>
            </w:pPr>
          </w:p>
        </w:tc>
      </w:tr>
      <w:tr w:rsidR="00A92E3D" w:rsidRPr="00000BE7" w14:paraId="655DA901" w14:textId="77777777" w:rsidTr="00DA4E43">
        <w:trPr>
          <w:trHeight w:hRule="exact" w:val="1415"/>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60186E2" w14:textId="6C5D5916"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73</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53A05528" w14:textId="77777777" w:rsidR="00D20DDB" w:rsidRPr="00000BE7" w:rsidRDefault="00D20DDB" w:rsidP="00D20DD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Олицетворение как средство создания образа. С. Есенин «Лебедушка».</w:t>
            </w:r>
            <w:r w:rsidRPr="00000BE7">
              <w:rPr>
                <w:rFonts w:ascii="Times New Roman" w:hAnsi="Times New Roman" w:cs="Times New Roman"/>
                <w:color w:val="000000"/>
                <w:sz w:val="20"/>
                <w:szCs w:val="20"/>
                <w:shd w:val="clear" w:color="auto" w:fill="F7F5F5"/>
                <w:lang w:val="ru-RU"/>
              </w:rPr>
              <w:t xml:space="preserve"> </w:t>
            </w:r>
          </w:p>
          <w:p w14:paraId="48EFBD31" w14:textId="77777777" w:rsidR="00A92E3D" w:rsidRPr="00000BE7" w:rsidRDefault="00A92E3D" w:rsidP="00B3737D">
            <w:pPr>
              <w:autoSpaceDE w:val="0"/>
              <w:autoSpaceDN w:val="0"/>
              <w:spacing w:before="78" w:after="0" w:line="252" w:lineRule="auto"/>
              <w:ind w:right="288"/>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039DC97"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D053E3"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12F0CCB"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350AC614"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95DAA54" w14:textId="3DA55BBF"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95C5A25" w14:textId="77777777" w:rsidR="00D20DDB" w:rsidRPr="00000BE7" w:rsidRDefault="002F27D9" w:rsidP="00D20DD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06FAFA36" w14:textId="77777777" w:rsidR="00A92E3D" w:rsidRPr="00000BE7" w:rsidRDefault="00A92E3D" w:rsidP="00B3737D">
            <w:pPr>
              <w:rPr>
                <w:rFonts w:ascii="Times New Roman" w:hAnsi="Times New Roman" w:cs="Times New Roman"/>
                <w:sz w:val="20"/>
                <w:szCs w:val="20"/>
                <w:lang w:val="ru-RU"/>
              </w:rPr>
            </w:pPr>
          </w:p>
        </w:tc>
      </w:tr>
      <w:tr w:rsidR="00A92E3D" w:rsidRPr="00000BE7" w14:paraId="14D4F19C" w14:textId="77777777" w:rsidTr="00347795">
        <w:trPr>
          <w:trHeight w:hRule="exact" w:val="996"/>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5297ED4" w14:textId="4175F66D"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74</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E9DD50" w14:textId="2AE6B81B" w:rsidR="00A92E3D" w:rsidRPr="00000BE7" w:rsidRDefault="00683A39" w:rsidP="00A92E3D">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sz w:val="20"/>
                <w:szCs w:val="20"/>
                <w:lang w:val="ru-RU"/>
              </w:rPr>
              <w:t>М. Пришвин. «Выскочка». Анализ заголовка.</w:t>
            </w:r>
          </w:p>
          <w:p w14:paraId="18DBFAF7"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79259"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0F63826"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0D4DF27"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51818A5F"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A648FB" w14:textId="0BBD76D9"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16.03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4AC9A9" w14:textId="77777777" w:rsidR="00D20DDB" w:rsidRPr="00000BE7" w:rsidRDefault="002F27D9" w:rsidP="00D20DD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37271144"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70CE325F" w14:textId="77777777" w:rsidR="00A92E3D" w:rsidRPr="00000BE7" w:rsidRDefault="00BE75B2"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316F4A18"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157A3DA2" w14:textId="77777777" w:rsidR="00A92E3D" w:rsidRPr="00000BE7" w:rsidRDefault="00A92E3D"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0D9B2B33" w14:textId="77777777" w:rsidR="00A92E3D" w:rsidRPr="00000BE7" w:rsidRDefault="00A92E3D" w:rsidP="00A92E3D">
            <w:pPr>
              <w:rPr>
                <w:rFonts w:ascii="Times New Roman" w:hAnsi="Times New Roman" w:cs="Times New Roman"/>
                <w:sz w:val="20"/>
                <w:szCs w:val="20"/>
                <w:lang w:val="ru-RU"/>
              </w:rPr>
            </w:pPr>
          </w:p>
        </w:tc>
      </w:tr>
      <w:tr w:rsidR="00683A39" w:rsidRPr="00000BE7" w14:paraId="5711BEEA" w14:textId="77777777" w:rsidTr="00DA4E43">
        <w:trPr>
          <w:trHeight w:hRule="exact" w:val="1563"/>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652534" w14:textId="657B94DA"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lastRenderedPageBreak/>
              <w:t>75.</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B50FB22" w14:textId="65440E11" w:rsidR="00683A39" w:rsidRPr="00000BE7" w:rsidRDefault="00683A39" w:rsidP="00683A39">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sz w:val="20"/>
                <w:szCs w:val="20"/>
                <w:lang w:val="ru-RU"/>
              </w:rPr>
              <w:t>М. Пришвин. «Выскочка».  Герои произведения. Характеристика героя на основе поступка.</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BF0685" w14:textId="1FA61A12" w:rsidR="00683A39"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69D484" w14:textId="77777777" w:rsidR="00683A39" w:rsidRPr="00000BE7" w:rsidRDefault="00683A39"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520A8845" w14:textId="77777777" w:rsidR="00683A39" w:rsidRPr="00000BE7" w:rsidRDefault="00683A39"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791AA15F" w14:textId="77777777" w:rsidR="00683A39" w:rsidRPr="00000BE7" w:rsidRDefault="00683A39"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DAD9F58" w14:textId="7E8508BE" w:rsidR="00683A39"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17.03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42E3DB" w14:textId="1B2C0EB2"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58C6A0C0" w14:textId="77777777" w:rsidR="00683A39" w:rsidRPr="00000BE7" w:rsidRDefault="00683A39" w:rsidP="00D20DDB">
            <w:pPr>
              <w:rPr>
                <w:rFonts w:ascii="Times New Roman" w:hAnsi="Times New Roman" w:cs="Times New Roman"/>
                <w:color w:val="000000"/>
                <w:sz w:val="20"/>
                <w:szCs w:val="20"/>
                <w:shd w:val="clear" w:color="auto" w:fill="F7FDF7"/>
                <w:lang w:val="ru-RU"/>
              </w:rPr>
            </w:pPr>
          </w:p>
        </w:tc>
      </w:tr>
      <w:tr w:rsidR="00A92E3D" w:rsidRPr="00000BE7" w14:paraId="526AC83F" w14:textId="77777777" w:rsidTr="00154571">
        <w:trPr>
          <w:trHeight w:hRule="exact" w:val="2142"/>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45BC59" w14:textId="170D3CFD" w:rsidR="00A92E3D" w:rsidRPr="00000BE7" w:rsidRDefault="00E25FAB"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76</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577188" w14:textId="77777777" w:rsidR="00D20DDB" w:rsidRPr="00000BE7" w:rsidRDefault="00D20DDB" w:rsidP="00D20DDB">
            <w:pPr>
              <w:shd w:val="clear" w:color="auto" w:fill="FFFFFF" w:themeFill="background1"/>
              <w:rPr>
                <w:rFonts w:ascii="Times New Roman" w:hAnsi="Times New Roman" w:cs="Times New Roman"/>
                <w:sz w:val="20"/>
                <w:szCs w:val="20"/>
              </w:rPr>
            </w:pPr>
            <w:r w:rsidRPr="00000BE7">
              <w:rPr>
                <w:rFonts w:ascii="Times New Roman" w:hAnsi="Times New Roman" w:cs="Times New Roman"/>
                <w:bCs/>
                <w:sz w:val="20"/>
                <w:szCs w:val="20"/>
                <w:lang w:val="ru-RU"/>
              </w:rPr>
              <w:t xml:space="preserve">Рубрика «Поговорим о самом главном». А. Куприн «Барбос и Жулька». </w:t>
            </w:r>
            <w:r w:rsidRPr="00000BE7">
              <w:rPr>
                <w:rFonts w:ascii="Times New Roman" w:hAnsi="Times New Roman" w:cs="Times New Roman"/>
                <w:bCs/>
                <w:sz w:val="20"/>
                <w:szCs w:val="20"/>
              </w:rPr>
              <w:t>Беседа на нравственную тему.</w:t>
            </w:r>
          </w:p>
          <w:p w14:paraId="53AB4805" w14:textId="77777777" w:rsidR="00BE75B2" w:rsidRPr="00000BE7" w:rsidRDefault="00BE75B2" w:rsidP="00BE75B2">
            <w:pPr>
              <w:shd w:val="clear" w:color="auto" w:fill="FFFFFF" w:themeFill="background1"/>
              <w:rPr>
                <w:rFonts w:ascii="Times New Roman" w:hAnsi="Times New Roman" w:cs="Times New Roman"/>
                <w:sz w:val="20"/>
                <w:szCs w:val="20"/>
                <w:lang w:val="ru-RU"/>
              </w:rPr>
            </w:pPr>
          </w:p>
          <w:p w14:paraId="6CF6CAF2" w14:textId="77777777" w:rsidR="00A92E3D" w:rsidRPr="00000BE7" w:rsidRDefault="00A92E3D" w:rsidP="00BE75B2">
            <w:pPr>
              <w:shd w:val="clear" w:color="auto" w:fill="FFFFFF" w:themeFill="background1"/>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2D48BAA"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EFEEC5F"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54BEDCC4"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39282664"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55A657" w14:textId="50AD5DC7"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20.03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DB338A" w14:textId="77777777" w:rsidR="00D20DDB" w:rsidRPr="00000BE7" w:rsidRDefault="002F27D9" w:rsidP="00D20DD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18553078"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17311E79" w14:textId="77777777" w:rsidR="00A92E3D" w:rsidRPr="00000BE7" w:rsidRDefault="00A92E3D" w:rsidP="00A92E3D">
            <w:pPr>
              <w:rPr>
                <w:rFonts w:ascii="Times New Roman" w:hAnsi="Times New Roman" w:cs="Times New Roman"/>
                <w:sz w:val="20"/>
                <w:szCs w:val="20"/>
                <w:lang w:val="ru-RU"/>
              </w:rPr>
            </w:pPr>
          </w:p>
        </w:tc>
      </w:tr>
      <w:tr w:rsidR="00A92E3D" w:rsidRPr="00000BE7" w14:paraId="5BBD2E74" w14:textId="77777777" w:rsidTr="00E25FAB">
        <w:trPr>
          <w:trHeight w:hRule="exact" w:val="1547"/>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90ECE1" w14:textId="264E20AB" w:rsidR="00A92E3D" w:rsidRPr="00000BE7" w:rsidRDefault="00E25FAB"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77</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03DC6555" w14:textId="38048A6F" w:rsidR="00D20DDB" w:rsidRPr="00000BE7" w:rsidRDefault="00D20DDB" w:rsidP="00D20DDB">
            <w:pPr>
              <w:shd w:val="clear" w:color="auto" w:fill="FFFFFF" w:themeFill="background1"/>
              <w:rPr>
                <w:rFonts w:ascii="Times New Roman" w:hAnsi="Times New Roman" w:cs="Times New Roman"/>
                <w:sz w:val="20"/>
                <w:szCs w:val="20"/>
                <w:lang w:val="ru-RU" w:eastAsia="ru-RU"/>
              </w:rPr>
            </w:pPr>
            <w:r w:rsidRPr="00000BE7">
              <w:rPr>
                <w:rFonts w:ascii="Times New Roman" w:hAnsi="Times New Roman" w:cs="Times New Roman"/>
                <w:bCs/>
                <w:sz w:val="20"/>
                <w:szCs w:val="20"/>
                <w:lang w:val="ru-RU"/>
              </w:rPr>
              <w:t xml:space="preserve">В. Астафьев «Стрижонок Скрип». </w:t>
            </w:r>
            <w:r w:rsidRPr="00000BE7">
              <w:rPr>
                <w:rFonts w:ascii="Times New Roman" w:hAnsi="Times New Roman" w:cs="Times New Roman"/>
                <w:sz w:val="20"/>
                <w:szCs w:val="20"/>
                <w:lang w:val="ru-RU" w:eastAsia="ru-RU"/>
              </w:rPr>
              <w:t xml:space="preserve">Тема охраны природы в произведениях. </w:t>
            </w:r>
            <w:r w:rsidR="00347795" w:rsidRPr="00000BE7">
              <w:rPr>
                <w:rFonts w:ascii="Times New Roman" w:hAnsi="Times New Roman" w:cs="Times New Roman"/>
                <w:sz w:val="20"/>
                <w:szCs w:val="20"/>
                <w:lang w:val="ru-RU"/>
              </w:rPr>
              <w:t>Герои рассказа.</w:t>
            </w:r>
            <w:r w:rsidRPr="00000BE7">
              <w:rPr>
                <w:rFonts w:ascii="Times New Roman" w:hAnsi="Times New Roman" w:cs="Times New Roman"/>
                <w:sz w:val="20"/>
                <w:szCs w:val="20"/>
                <w:lang w:val="ru-RU" w:eastAsia="ru-RU"/>
              </w:rPr>
              <w:t xml:space="preserve"> </w:t>
            </w:r>
          </w:p>
          <w:p w14:paraId="39282F71" w14:textId="22B98230" w:rsidR="00A92E3D" w:rsidRPr="00000BE7" w:rsidRDefault="00A92E3D" w:rsidP="00A92E3D">
            <w:pPr>
              <w:shd w:val="clear" w:color="auto" w:fill="FFFFFF" w:themeFill="background1"/>
              <w:rPr>
                <w:rFonts w:ascii="Times New Roman" w:hAnsi="Times New Roman" w:cs="Times New Roman"/>
                <w:sz w:val="20"/>
                <w:szCs w:val="20"/>
                <w:lang w:val="ru-RU"/>
              </w:rPr>
            </w:pPr>
          </w:p>
          <w:p w14:paraId="55B0D96B"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C91AFC4"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10E07F" w14:textId="77777777" w:rsidR="00A92E3D" w:rsidRPr="00000BE7" w:rsidRDefault="00A92E3D"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E81505D" w14:textId="77777777" w:rsidR="00A92E3D" w:rsidRPr="00000BE7" w:rsidRDefault="00A92E3D" w:rsidP="00A92E3D">
            <w:pPr>
              <w:rPr>
                <w:rFonts w:ascii="Times New Roman" w:hAnsi="Times New Roman" w:cs="Times New Roman"/>
                <w:sz w:val="20"/>
                <w:szCs w:val="20"/>
              </w:rPr>
            </w:pPr>
          </w:p>
        </w:tc>
        <w:tc>
          <w:tcPr>
            <w:tcW w:w="1328" w:type="dxa"/>
            <w:tcBorders>
              <w:top w:val="single" w:sz="4" w:space="0" w:color="000000"/>
              <w:left w:val="single" w:sz="4" w:space="0" w:color="auto"/>
              <w:bottom w:val="single" w:sz="4" w:space="0" w:color="000000"/>
              <w:right w:val="single" w:sz="4" w:space="0" w:color="000000"/>
            </w:tcBorders>
          </w:tcPr>
          <w:p w14:paraId="31F4CCBD" w14:textId="77777777" w:rsidR="00A92E3D" w:rsidRPr="00000BE7" w:rsidRDefault="00A92E3D" w:rsidP="00A92E3D">
            <w:pPr>
              <w:rPr>
                <w:rFonts w:ascii="Times New Roman" w:hAnsi="Times New Roman" w:cs="Times New Roman"/>
                <w:sz w:val="20"/>
                <w:szCs w:val="20"/>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5F370B" w14:textId="25F385C5"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23.03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446F1C" w14:textId="1EA413B8" w:rsidR="00BA7268" w:rsidRPr="00000BE7" w:rsidRDefault="00BA7268" w:rsidP="00BA726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r w:rsidR="00E25FAB" w:rsidRPr="00000BE7">
              <w:rPr>
                <w:rFonts w:ascii="Times New Roman" w:hAnsi="Times New Roman" w:cs="Times New Roman"/>
                <w:color w:val="000000"/>
                <w:sz w:val="20"/>
                <w:szCs w:val="20"/>
                <w:shd w:val="clear" w:color="auto" w:fill="F7FDF7"/>
                <w:lang w:val="ru-RU"/>
              </w:rPr>
              <w:t xml:space="preserve"> </w:t>
            </w:r>
          </w:p>
          <w:p w14:paraId="419498D9"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7CB8A6DA" w14:textId="77777777" w:rsidR="00A92E3D" w:rsidRPr="00000BE7" w:rsidRDefault="00BE75B2"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52E5FA39" w14:textId="77777777" w:rsidR="00A92E3D" w:rsidRPr="00000BE7" w:rsidRDefault="00A92E3D" w:rsidP="00A92E3D">
            <w:pPr>
              <w:rPr>
                <w:rFonts w:ascii="Times New Roman" w:hAnsi="Times New Roman" w:cs="Times New Roman"/>
                <w:sz w:val="20"/>
                <w:szCs w:val="20"/>
                <w:lang w:val="ru-RU"/>
              </w:rPr>
            </w:pPr>
          </w:p>
        </w:tc>
      </w:tr>
      <w:tr w:rsidR="00347795" w:rsidRPr="00000BE7" w14:paraId="7798A3CC" w14:textId="77777777" w:rsidTr="00E25FAB">
        <w:trPr>
          <w:trHeight w:hRule="exact" w:val="1568"/>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B91776" w14:textId="1E480595" w:rsidR="00347795"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78.</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C5FF6F" w14:textId="61509E6D" w:rsidR="00347795" w:rsidRPr="00000BE7" w:rsidRDefault="00347795" w:rsidP="00D20DDB">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В. Астафьев «Стрижонок Скрип». </w:t>
            </w:r>
            <w:r w:rsidRPr="00000BE7">
              <w:rPr>
                <w:rFonts w:ascii="Times New Roman" w:hAnsi="Times New Roman" w:cs="Times New Roman"/>
                <w:sz w:val="20"/>
                <w:szCs w:val="20"/>
                <w:lang w:val="ru-RU"/>
              </w:rPr>
              <w:t xml:space="preserve">Деление текста на части. Составление плана. </w:t>
            </w:r>
            <w:r w:rsidRPr="00000BE7">
              <w:rPr>
                <w:rFonts w:ascii="Times New Roman" w:hAnsi="Times New Roman" w:cs="Times New Roman"/>
                <w:sz w:val="20"/>
                <w:szCs w:val="20"/>
              </w:rPr>
              <w:t>Выборочный пересказ.</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EE4F894" w14:textId="032EFEFE" w:rsidR="00347795" w:rsidRPr="00000BE7" w:rsidRDefault="008E7EC1"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210289" w14:textId="77777777" w:rsidR="00347795" w:rsidRPr="00000BE7" w:rsidRDefault="00347795" w:rsidP="00A92E3D">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A6B012A" w14:textId="77777777" w:rsidR="00347795" w:rsidRPr="00000BE7" w:rsidRDefault="00347795" w:rsidP="00A92E3D">
            <w:pPr>
              <w:rPr>
                <w:rFonts w:ascii="Times New Roman" w:hAnsi="Times New Roman" w:cs="Times New Roman"/>
                <w:sz w:val="20"/>
                <w:szCs w:val="20"/>
              </w:rPr>
            </w:pPr>
          </w:p>
        </w:tc>
        <w:tc>
          <w:tcPr>
            <w:tcW w:w="1328" w:type="dxa"/>
            <w:tcBorders>
              <w:top w:val="single" w:sz="4" w:space="0" w:color="000000"/>
              <w:left w:val="single" w:sz="4" w:space="0" w:color="auto"/>
              <w:bottom w:val="single" w:sz="4" w:space="0" w:color="000000"/>
              <w:right w:val="single" w:sz="4" w:space="0" w:color="000000"/>
            </w:tcBorders>
          </w:tcPr>
          <w:p w14:paraId="46184EFF" w14:textId="77777777" w:rsidR="00347795" w:rsidRPr="00000BE7" w:rsidRDefault="00347795" w:rsidP="00A92E3D">
            <w:pPr>
              <w:rPr>
                <w:rFonts w:ascii="Times New Roman" w:hAnsi="Times New Roman" w:cs="Times New Roman"/>
                <w:sz w:val="20"/>
                <w:szCs w:val="20"/>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9B62F5" w14:textId="0A5F8E51" w:rsidR="00347795"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24.03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F914B0" w14:textId="7BF86FA9" w:rsidR="008E7EC1" w:rsidRPr="00000BE7" w:rsidRDefault="008E7EC1" w:rsidP="008E7EC1">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3D300E12" w14:textId="77777777" w:rsidR="00347795" w:rsidRPr="00000BE7" w:rsidRDefault="00347795" w:rsidP="00BA7268">
            <w:pPr>
              <w:rPr>
                <w:rFonts w:ascii="Times New Roman" w:hAnsi="Times New Roman" w:cs="Times New Roman"/>
                <w:color w:val="000000"/>
                <w:sz w:val="20"/>
                <w:szCs w:val="20"/>
                <w:shd w:val="clear" w:color="auto" w:fill="F7FDF7"/>
                <w:lang w:val="ru-RU"/>
              </w:rPr>
            </w:pPr>
          </w:p>
        </w:tc>
      </w:tr>
      <w:tr w:rsidR="00A92E3D" w:rsidRPr="00000BE7" w14:paraId="01560B53" w14:textId="77777777" w:rsidTr="00E25FAB">
        <w:trPr>
          <w:trHeight w:hRule="exact" w:val="1407"/>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ABF881" w14:textId="59550AC3"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79</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4AED670" w14:textId="2CC1F1D1" w:rsidR="00A92E3D" w:rsidRPr="00000BE7" w:rsidRDefault="00E67A29" w:rsidP="00EE5EF4">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Тематическая проверочная работа </w:t>
            </w:r>
            <w:r w:rsidR="00347795" w:rsidRPr="00000BE7">
              <w:rPr>
                <w:rFonts w:ascii="Times New Roman" w:hAnsi="Times New Roman" w:cs="Times New Roman"/>
                <w:bCs/>
                <w:sz w:val="20"/>
                <w:szCs w:val="20"/>
                <w:lang w:val="ru-RU"/>
              </w:rPr>
              <w:t xml:space="preserve"> </w:t>
            </w:r>
            <w:r w:rsidR="00EE5EF4" w:rsidRPr="00000BE7">
              <w:rPr>
                <w:rFonts w:ascii="Times New Roman" w:hAnsi="Times New Roman" w:cs="Times New Roman"/>
                <w:bCs/>
                <w:sz w:val="20"/>
                <w:szCs w:val="20"/>
                <w:lang w:val="ru-RU"/>
              </w:rPr>
              <w:t xml:space="preserve"> </w:t>
            </w:r>
            <w:r w:rsidR="00347795" w:rsidRPr="00000BE7">
              <w:rPr>
                <w:rFonts w:ascii="Times New Roman" w:hAnsi="Times New Roman" w:cs="Times New Roman"/>
                <w:bCs/>
                <w:sz w:val="20"/>
                <w:szCs w:val="20"/>
                <w:lang w:val="ru-RU"/>
              </w:rPr>
              <w:t xml:space="preserve">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654F25"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9A0AB8"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579A0B3C" w14:textId="04E0A241" w:rsidR="00A92E3D" w:rsidRPr="00000BE7" w:rsidRDefault="008E7EC1"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328" w:type="dxa"/>
            <w:tcBorders>
              <w:top w:val="single" w:sz="4" w:space="0" w:color="000000"/>
              <w:left w:val="single" w:sz="4" w:space="0" w:color="auto"/>
              <w:bottom w:val="single" w:sz="4" w:space="0" w:color="000000"/>
              <w:right w:val="single" w:sz="4" w:space="0" w:color="000000"/>
            </w:tcBorders>
          </w:tcPr>
          <w:p w14:paraId="4BADE732"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B404E" w14:textId="0EE3724D"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3.04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9CCCA8" w14:textId="77777777"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057C0199" w14:textId="77777777" w:rsidR="00A92E3D" w:rsidRPr="00000BE7" w:rsidRDefault="00A92E3D" w:rsidP="00A92E3D">
            <w:pPr>
              <w:rPr>
                <w:rFonts w:ascii="Times New Roman" w:hAnsi="Times New Roman" w:cs="Times New Roman"/>
                <w:sz w:val="20"/>
                <w:szCs w:val="20"/>
                <w:lang w:val="ru-RU"/>
              </w:rPr>
            </w:pPr>
          </w:p>
        </w:tc>
      </w:tr>
      <w:tr w:rsidR="001D7821" w:rsidRPr="00000BE7" w14:paraId="248BA1C8" w14:textId="77777777" w:rsidTr="001D7821">
        <w:trPr>
          <w:trHeight w:hRule="exact" w:val="1320"/>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35A417A0" w14:textId="75738461" w:rsidR="001D7821" w:rsidRPr="00000BE7" w:rsidRDefault="001D7821" w:rsidP="001D7821">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 xml:space="preserve">                                      </w:t>
            </w:r>
            <w:r w:rsidR="00EE5EF4" w:rsidRPr="00000BE7">
              <w:rPr>
                <w:rFonts w:ascii="Times New Roman" w:eastAsia="Times New Roman" w:hAnsi="Times New Roman" w:cs="Times New Roman"/>
                <w:color w:val="000000"/>
                <w:w w:val="97"/>
                <w:sz w:val="20"/>
                <w:szCs w:val="20"/>
                <w:lang w:val="ru-RU"/>
              </w:rPr>
              <w:t xml:space="preserve">               </w:t>
            </w:r>
            <w:r w:rsidRPr="00000BE7">
              <w:rPr>
                <w:rFonts w:ascii="Times New Roman" w:eastAsia="Times New Roman" w:hAnsi="Times New Roman" w:cs="Times New Roman"/>
                <w:color w:val="000000"/>
                <w:w w:val="97"/>
                <w:sz w:val="20"/>
                <w:szCs w:val="20"/>
                <w:lang w:val="ru-RU"/>
              </w:rPr>
              <w:t xml:space="preserve">В учебнике (вторая часть) темы относятся к разделу «Родина». </w:t>
            </w:r>
          </w:p>
          <w:p w14:paraId="720E2AC4" w14:textId="2CD2E9CD" w:rsidR="001D7821" w:rsidRPr="00000BE7" w:rsidRDefault="001D7821" w:rsidP="001D7821">
            <w:pPr>
              <w:rPr>
                <w:rFonts w:ascii="Times New Roman" w:hAnsi="Times New Roman" w:cs="Times New Roman"/>
                <w:color w:val="000000"/>
                <w:sz w:val="20"/>
                <w:szCs w:val="20"/>
                <w:shd w:val="clear" w:color="auto" w:fill="F7FDF7"/>
                <w:lang w:val="ru-RU"/>
              </w:rPr>
            </w:pPr>
            <w:r w:rsidRPr="00000BE7">
              <w:rPr>
                <w:rFonts w:ascii="Times New Roman" w:eastAsia="Times New Roman" w:hAnsi="Times New Roman" w:cs="Times New Roman"/>
                <w:color w:val="000000"/>
                <w:w w:val="97"/>
                <w:sz w:val="20"/>
                <w:szCs w:val="20"/>
                <w:lang w:val="ru-RU"/>
              </w:rPr>
              <w:t xml:space="preserve">В тематическом планировании темы относятся к разделу </w:t>
            </w:r>
            <w:r w:rsidRPr="00000BE7">
              <w:rPr>
                <w:rFonts w:ascii="Times New Roman" w:hAnsi="Times New Roman" w:cs="Times New Roman"/>
                <w:bCs/>
                <w:sz w:val="20"/>
                <w:szCs w:val="20"/>
                <w:lang w:val="ru-RU"/>
              </w:rPr>
              <w:t>«</w:t>
            </w:r>
            <w:r w:rsidRPr="00000BE7">
              <w:rPr>
                <w:rFonts w:ascii="Times New Roman" w:eastAsia="Times New Roman" w:hAnsi="Times New Roman" w:cs="Times New Roman"/>
                <w:color w:val="000000"/>
                <w:w w:val="97"/>
                <w:sz w:val="20"/>
                <w:szCs w:val="20"/>
                <w:lang w:val="ru-RU"/>
              </w:rPr>
              <w:t>О Родине, героические страницы истории». Изучение тем этого раздела было начато в начале  первой четверти.</w:t>
            </w:r>
            <w:r w:rsidRPr="00000BE7">
              <w:rPr>
                <w:rFonts w:ascii="Times New Roman" w:hAnsi="Times New Roman" w:cs="Times New Roman"/>
                <w:bCs/>
                <w:lang w:val="ru-RU"/>
              </w:rPr>
              <w:t xml:space="preserve">  </w:t>
            </w:r>
          </w:p>
        </w:tc>
      </w:tr>
      <w:tr w:rsidR="00347795" w:rsidRPr="00000BE7" w14:paraId="0A9D21F8" w14:textId="77777777" w:rsidTr="007F6649">
        <w:trPr>
          <w:trHeight w:hRule="exact" w:val="2120"/>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64696" w14:textId="2E8AB641" w:rsidR="00347795"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80.</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268F2E2E" w14:textId="4AB8F692" w:rsidR="00347795" w:rsidRPr="00000BE7" w:rsidRDefault="00347795" w:rsidP="00347795">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Что такое риторический вопрос. И. С. Никитин «Русь». </w:t>
            </w:r>
            <w:r w:rsidRPr="00000BE7">
              <w:rPr>
                <w:rFonts w:ascii="Times New Roman" w:hAnsi="Times New Roman" w:cs="Times New Roman"/>
                <w:lang w:val="ru-RU"/>
              </w:rPr>
              <w:t xml:space="preserve"> </w:t>
            </w:r>
            <w:r w:rsidRPr="00000BE7">
              <w:rPr>
                <w:rFonts w:ascii="Times New Roman" w:hAnsi="Times New Roman" w:cs="Times New Roman"/>
                <w:sz w:val="20"/>
                <w:szCs w:val="20"/>
                <w:lang w:val="ru-RU"/>
              </w:rPr>
              <w:t>Образ Родины в поэтическом тексте. Ритм стихотворения.</w:t>
            </w:r>
          </w:p>
          <w:p w14:paraId="177E9A2C" w14:textId="77777777" w:rsidR="00347795" w:rsidRPr="00000BE7" w:rsidRDefault="00347795" w:rsidP="00A92E3D">
            <w:pPr>
              <w:shd w:val="clear" w:color="auto" w:fill="FFFFFF" w:themeFill="background1"/>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EED4DDE" w14:textId="455E1750" w:rsidR="00347795"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D12D38" w14:textId="77777777" w:rsidR="00347795" w:rsidRPr="00000BE7" w:rsidRDefault="00347795"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3C082A8" w14:textId="77777777" w:rsidR="00347795" w:rsidRPr="00000BE7" w:rsidRDefault="00347795"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5B611B2E" w14:textId="77777777" w:rsidR="00347795" w:rsidRPr="00000BE7" w:rsidRDefault="00347795"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75C9DBC" w14:textId="518E62B6" w:rsidR="00347795"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6.04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B14216" w14:textId="3C4120A8"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771C0FF5" w14:textId="77777777" w:rsidR="00347795" w:rsidRPr="00000BE7" w:rsidRDefault="00347795" w:rsidP="00A92E3D">
            <w:pPr>
              <w:rPr>
                <w:rFonts w:ascii="Times New Roman" w:hAnsi="Times New Roman" w:cs="Times New Roman"/>
                <w:color w:val="000000"/>
                <w:sz w:val="20"/>
                <w:szCs w:val="20"/>
                <w:shd w:val="clear" w:color="auto" w:fill="F7FDF7"/>
                <w:lang w:val="ru-RU"/>
              </w:rPr>
            </w:pPr>
          </w:p>
        </w:tc>
      </w:tr>
      <w:tr w:rsidR="00A92E3D" w:rsidRPr="00000BE7" w14:paraId="61DCB408" w14:textId="77777777" w:rsidTr="00540D13">
        <w:trPr>
          <w:trHeight w:hRule="exact" w:val="1554"/>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FD203B" w14:textId="07B98F33"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81</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75CA504C" w14:textId="3CD7E49C" w:rsidR="00A92E3D" w:rsidRPr="00000BE7" w:rsidRDefault="00C961A7" w:rsidP="00A92E3D">
            <w:pPr>
              <w:shd w:val="clear" w:color="auto" w:fill="FFFFFF" w:themeFill="background1"/>
              <w:rPr>
                <w:rFonts w:ascii="Times New Roman" w:hAnsi="Times New Roman" w:cs="Times New Roman"/>
                <w:sz w:val="20"/>
                <w:szCs w:val="20"/>
                <w:lang w:val="ru-RU"/>
              </w:rPr>
            </w:pPr>
            <w:commentRangeStart w:id="15"/>
            <w:r w:rsidRPr="00000BE7">
              <w:rPr>
                <w:rFonts w:ascii="Times New Roman" w:hAnsi="Times New Roman" w:cs="Times New Roman"/>
                <w:bCs/>
                <w:sz w:val="20"/>
                <w:szCs w:val="20"/>
                <w:lang w:val="ru-RU"/>
              </w:rPr>
              <w:t>С. Дрожжин «Родине». А. Жигулин «О, Родина!».</w:t>
            </w:r>
            <w:commentRangeEnd w:id="15"/>
            <w:r w:rsidR="00AF1FC3" w:rsidRPr="00000BE7">
              <w:rPr>
                <w:rStyle w:val="affb"/>
                <w:rFonts w:ascii="Times New Roman" w:hAnsi="Times New Roman" w:cs="Times New Roman"/>
              </w:rPr>
              <w:commentReference w:id="15"/>
            </w:r>
            <w:r w:rsidR="00347795" w:rsidRPr="00000BE7">
              <w:rPr>
                <w:rFonts w:ascii="Times New Roman" w:hAnsi="Times New Roman" w:cs="Times New Roman"/>
                <w:lang w:val="ru-RU"/>
              </w:rPr>
              <w:t xml:space="preserve"> </w:t>
            </w:r>
            <w:r w:rsidR="00347795" w:rsidRPr="00000BE7">
              <w:rPr>
                <w:rFonts w:ascii="Times New Roman" w:hAnsi="Times New Roman" w:cs="Times New Roman"/>
                <w:sz w:val="20"/>
                <w:szCs w:val="20"/>
                <w:lang w:val="ru-RU"/>
              </w:rPr>
              <w:t>Тема стихотворения. Авторское отношение к изображаемому.</w:t>
            </w:r>
          </w:p>
          <w:p w14:paraId="6D77693F"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0D769F"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8C786C"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BF485BA"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3EBAF6C7"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9A11B4" w14:textId="5E6DBADB"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2A5DEF7" w14:textId="77777777" w:rsidR="00CB4D15" w:rsidRPr="00000BE7" w:rsidRDefault="002F27D9" w:rsidP="00CB4D15">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50676287" w14:textId="77777777" w:rsidR="00A92E3D" w:rsidRPr="00000BE7" w:rsidRDefault="00A92E3D" w:rsidP="00A92E3D">
            <w:pPr>
              <w:rPr>
                <w:rFonts w:ascii="Times New Roman" w:hAnsi="Times New Roman" w:cs="Times New Roman"/>
                <w:color w:val="000000"/>
                <w:sz w:val="20"/>
                <w:szCs w:val="20"/>
                <w:shd w:val="clear" w:color="auto" w:fill="F7FDF7"/>
                <w:lang w:val="ru-RU"/>
              </w:rPr>
            </w:pPr>
          </w:p>
          <w:p w14:paraId="293BA2BF" w14:textId="77777777" w:rsidR="00A92E3D" w:rsidRPr="00000BE7" w:rsidRDefault="00713459"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6FDF3AB9" w14:textId="77777777" w:rsidR="00A92E3D" w:rsidRPr="00000BE7" w:rsidRDefault="00A92E3D" w:rsidP="00A92E3D">
            <w:pPr>
              <w:rPr>
                <w:rFonts w:ascii="Times New Roman" w:hAnsi="Times New Roman" w:cs="Times New Roman"/>
                <w:sz w:val="20"/>
                <w:szCs w:val="20"/>
                <w:lang w:val="ru-RU"/>
              </w:rPr>
            </w:pPr>
          </w:p>
        </w:tc>
      </w:tr>
      <w:tr w:rsidR="00A92E3D" w:rsidRPr="00000BE7" w14:paraId="39541EBA" w14:textId="77777777" w:rsidTr="00154571">
        <w:trPr>
          <w:trHeight w:hRule="exact" w:val="269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F3753D" w14:textId="36357D81" w:rsidR="00A92E3D"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lastRenderedPageBreak/>
              <w:t>82</w:t>
            </w:r>
            <w:r w:rsidR="00A92E3D"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280DABD7" w14:textId="77777777" w:rsidR="00A92E3D" w:rsidRPr="00000BE7" w:rsidRDefault="00EE5EF4" w:rsidP="00E25FAB">
            <w:pPr>
              <w:rPr>
                <w:rFonts w:ascii="Times New Roman" w:eastAsia="Times New Roman" w:hAnsi="Times New Roman" w:cs="Times New Roman"/>
                <w:color w:val="000000"/>
                <w:w w:val="97"/>
                <w:sz w:val="20"/>
                <w:szCs w:val="20"/>
                <w:lang w:val="ru-RU"/>
              </w:rPr>
            </w:pPr>
            <w:r w:rsidRPr="00000BE7">
              <w:rPr>
                <w:rFonts w:ascii="Times New Roman" w:eastAsia="Times New Roman" w:hAnsi="Times New Roman" w:cs="Times New Roman"/>
                <w:color w:val="000000"/>
                <w:w w:val="97"/>
                <w:sz w:val="20"/>
                <w:szCs w:val="20"/>
                <w:lang w:val="ru-RU"/>
              </w:rPr>
              <w:t>Н. М. Языков «Мой друг! Что может быть милей…».</w:t>
            </w:r>
            <w:r w:rsidR="00E25FAB" w:rsidRPr="00000BE7">
              <w:rPr>
                <w:rFonts w:ascii="Times New Roman" w:hAnsi="Times New Roman" w:cs="Times New Roman"/>
                <w:color w:val="000000"/>
                <w:sz w:val="27"/>
                <w:szCs w:val="27"/>
                <w:shd w:val="clear" w:color="auto" w:fill="F7F5F5"/>
                <w:lang w:val="ru-RU"/>
              </w:rPr>
              <w:t xml:space="preserve"> </w:t>
            </w:r>
            <w:r w:rsidR="00E25FAB" w:rsidRPr="00000BE7">
              <w:rPr>
                <w:rFonts w:ascii="Times New Roman" w:hAnsi="Times New Roman" w:cs="Times New Roman"/>
                <w:color w:val="000000"/>
                <w:sz w:val="20"/>
                <w:szCs w:val="20"/>
                <w:shd w:val="clear" w:color="auto" w:fill="F7F5F5"/>
                <w:lang w:val="ru-RU"/>
              </w:rPr>
              <w:t>Тема, основная мысль, заголовок.</w:t>
            </w:r>
            <w:r w:rsidR="00E25FAB" w:rsidRPr="00000BE7">
              <w:rPr>
                <w:rFonts w:ascii="Times New Roman" w:eastAsia="Times New Roman" w:hAnsi="Times New Roman" w:cs="Times New Roman"/>
                <w:color w:val="000000"/>
                <w:w w:val="97"/>
                <w:sz w:val="16"/>
                <w:lang w:val="ru-RU"/>
              </w:rPr>
              <w:t xml:space="preserve">, </w:t>
            </w:r>
            <w:r w:rsidR="00E25FAB" w:rsidRPr="00000BE7">
              <w:rPr>
                <w:rFonts w:ascii="Times New Roman" w:eastAsia="Times New Roman" w:hAnsi="Times New Roman" w:cs="Times New Roman"/>
                <w:color w:val="000000"/>
                <w:w w:val="97"/>
                <w:sz w:val="20"/>
                <w:szCs w:val="20"/>
                <w:lang w:val="ru-RU"/>
              </w:rPr>
              <w:t>Соотнесение смысла пословиц о Родине с</w:t>
            </w:r>
            <w:r w:rsidR="00E25FAB" w:rsidRPr="00000BE7">
              <w:rPr>
                <w:rFonts w:ascii="Times New Roman" w:hAnsi="Times New Roman" w:cs="Times New Roman"/>
                <w:sz w:val="20"/>
                <w:szCs w:val="20"/>
                <w:lang w:val="ru-RU"/>
              </w:rPr>
              <w:br/>
            </w:r>
            <w:r w:rsidR="00E25FAB" w:rsidRPr="00000BE7">
              <w:rPr>
                <w:rFonts w:ascii="Times New Roman" w:eastAsia="Times New Roman" w:hAnsi="Times New Roman" w:cs="Times New Roman"/>
                <w:color w:val="000000"/>
                <w:w w:val="97"/>
                <w:sz w:val="20"/>
                <w:szCs w:val="20"/>
                <w:lang w:val="ru-RU"/>
              </w:rPr>
              <w:t>прослушанными/прочитанными произведениями.</w:t>
            </w:r>
          </w:p>
          <w:p w14:paraId="3B36E76E" w14:textId="2F861107" w:rsidR="00E25FAB" w:rsidRPr="00000BE7" w:rsidRDefault="00E25FAB" w:rsidP="00E25FAB">
            <w:pPr>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(нет в учебнике)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459333D" w14:textId="77777777" w:rsidR="00A92E3D" w:rsidRPr="00000BE7" w:rsidRDefault="00A92E3D"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0F818E" w14:textId="7777777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46E9E89F" w14:textId="77777777" w:rsidR="00A92E3D" w:rsidRPr="00000BE7" w:rsidRDefault="00A92E3D"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168DF2E8" w14:textId="77777777" w:rsidR="00A92E3D" w:rsidRPr="00000BE7" w:rsidRDefault="00A92E3D"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AC6B45" w14:textId="32A63C20"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10.04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8E9EA1" w14:textId="4127B4FE" w:rsidR="00E25FAB" w:rsidRPr="00000BE7" w:rsidRDefault="00E25FAB" w:rsidP="00E25FAB">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6FB5BED3" w14:textId="64EAE1B8" w:rsidR="00261E9C" w:rsidRPr="00000BE7" w:rsidRDefault="00261E9C" w:rsidP="00CB4D15">
            <w:pPr>
              <w:rPr>
                <w:rFonts w:ascii="Times New Roman" w:hAnsi="Times New Roman" w:cs="Times New Roman"/>
                <w:color w:val="000000"/>
                <w:sz w:val="20"/>
                <w:szCs w:val="20"/>
                <w:shd w:val="clear" w:color="auto" w:fill="F7FDF7"/>
                <w:lang w:val="ru-RU"/>
              </w:rPr>
            </w:pPr>
          </w:p>
          <w:p w14:paraId="5E06104F" w14:textId="77777777" w:rsidR="00BE75B2" w:rsidRPr="00000BE7" w:rsidRDefault="00BE75B2" w:rsidP="00BE75B2">
            <w:pPr>
              <w:rPr>
                <w:rFonts w:ascii="Times New Roman" w:hAnsi="Times New Roman" w:cs="Times New Roman"/>
                <w:color w:val="000000"/>
                <w:sz w:val="20"/>
                <w:szCs w:val="20"/>
                <w:shd w:val="clear" w:color="auto" w:fill="F7FDF7"/>
                <w:lang w:val="ru-RU"/>
              </w:rPr>
            </w:pPr>
          </w:p>
          <w:p w14:paraId="29AC7E24" w14:textId="77777777" w:rsidR="00A92E3D" w:rsidRPr="00000BE7" w:rsidRDefault="00A92E3D"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lang w:val="ru-RU"/>
              </w:rPr>
              <w:br/>
            </w:r>
            <w:r w:rsidR="00BE75B2" w:rsidRPr="00000BE7">
              <w:rPr>
                <w:rFonts w:ascii="Times New Roman" w:hAnsi="Times New Roman" w:cs="Times New Roman"/>
                <w:color w:val="000000"/>
                <w:sz w:val="20"/>
                <w:szCs w:val="20"/>
                <w:shd w:val="clear" w:color="auto" w:fill="F7FDF7"/>
                <w:lang w:val="ru-RU"/>
              </w:rPr>
              <w:t xml:space="preserve"> </w:t>
            </w:r>
          </w:p>
          <w:p w14:paraId="597003F1" w14:textId="77777777" w:rsidR="00A92E3D" w:rsidRPr="00000BE7" w:rsidRDefault="00A92E3D" w:rsidP="00A92E3D">
            <w:pPr>
              <w:rPr>
                <w:rFonts w:ascii="Times New Roman" w:hAnsi="Times New Roman" w:cs="Times New Roman"/>
                <w:sz w:val="20"/>
                <w:szCs w:val="20"/>
                <w:lang w:val="ru-RU"/>
              </w:rPr>
            </w:pPr>
          </w:p>
        </w:tc>
      </w:tr>
      <w:tr w:rsidR="00347795" w:rsidRPr="00000BE7" w14:paraId="6A624D1C" w14:textId="77777777" w:rsidTr="00154571">
        <w:trPr>
          <w:trHeight w:hRule="exact" w:val="269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BB2F3" w14:textId="3D1C7F20" w:rsidR="00347795"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83.</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553345" w14:textId="77777777" w:rsidR="00EE5EF4" w:rsidRPr="00000BE7" w:rsidRDefault="00EE5EF4" w:rsidP="00EE5EF4">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Рубрика «Поговорим о самом главном». Песня защитников Брестской крепости. Беседа на нравственную тему.</w:t>
            </w:r>
          </w:p>
          <w:p w14:paraId="369CBAAE" w14:textId="77777777" w:rsidR="00EE5EF4" w:rsidRPr="00000BE7" w:rsidRDefault="00EE5EF4" w:rsidP="00EE5EF4">
            <w:pPr>
              <w:rPr>
                <w:rFonts w:ascii="Times New Roman" w:hAnsi="Times New Roman" w:cs="Times New Roman"/>
                <w:sz w:val="20"/>
                <w:szCs w:val="20"/>
                <w:lang w:val="ru-RU"/>
              </w:rPr>
            </w:pPr>
          </w:p>
          <w:p w14:paraId="011CF1DE" w14:textId="283BA65D" w:rsidR="00347795" w:rsidRPr="00000BE7" w:rsidRDefault="00E67A29" w:rsidP="00EE5EF4">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sz w:val="20"/>
                <w:szCs w:val="20"/>
                <w:lang w:val="ru-RU"/>
              </w:rPr>
              <w:t>Тематический тест</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E778B91" w14:textId="2B573FA7" w:rsidR="00347795" w:rsidRPr="00000BE7" w:rsidRDefault="00E25FAB" w:rsidP="00A92E3D">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32232D" w14:textId="77777777" w:rsidR="00347795" w:rsidRPr="00000BE7" w:rsidRDefault="00347795"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D7C5110" w14:textId="77777777" w:rsidR="00347795" w:rsidRPr="00000BE7" w:rsidRDefault="00347795"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153E92E1" w14:textId="5D53632D" w:rsidR="00347795" w:rsidRPr="00000BE7" w:rsidRDefault="00347795"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9580D5" w14:textId="2E5D65ED" w:rsidR="00347795"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13.04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4465A40" w14:textId="77777777" w:rsidR="00EE5EF4" w:rsidRPr="00000BE7" w:rsidRDefault="00EE5EF4" w:rsidP="00EE5EF4">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тестирование</w:t>
            </w:r>
          </w:p>
          <w:p w14:paraId="2E7C1C9C" w14:textId="77777777" w:rsidR="00347795" w:rsidRPr="00000BE7" w:rsidRDefault="00347795" w:rsidP="00EE5EF4">
            <w:pPr>
              <w:rPr>
                <w:rFonts w:ascii="Times New Roman" w:hAnsi="Times New Roman" w:cs="Times New Roman"/>
                <w:color w:val="000000"/>
                <w:sz w:val="20"/>
                <w:szCs w:val="20"/>
                <w:shd w:val="clear" w:color="auto" w:fill="F7FDF7"/>
                <w:lang w:val="ru-RU"/>
              </w:rPr>
            </w:pPr>
          </w:p>
        </w:tc>
      </w:tr>
      <w:tr w:rsidR="00A92E3D" w:rsidRPr="00000BE7" w14:paraId="355A3FEC" w14:textId="77777777" w:rsidTr="00517DB9">
        <w:trPr>
          <w:trHeight w:hRule="exact" w:val="2860"/>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2B87CE" w14:textId="565BE110" w:rsidR="00A92E3D" w:rsidRPr="00000BE7" w:rsidRDefault="00E25FAB" w:rsidP="00A92E3D">
            <w:pPr>
              <w:autoSpaceDE w:val="0"/>
              <w:autoSpaceDN w:val="0"/>
              <w:spacing w:before="100"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84</w:t>
            </w:r>
            <w:r w:rsidR="00A92E3D"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81FBB5" w14:textId="77777777" w:rsidR="00EE5EF4" w:rsidRPr="00000BE7" w:rsidRDefault="00EE5EF4" w:rsidP="00EE5EF4">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Рубрика «Наши проекты» (по выбору): «Они защищали Родину», «Как не гордиться мне тобой, Россия», «Россия – Родина – моя».</w:t>
            </w:r>
          </w:p>
          <w:p w14:paraId="7B77EFD4" w14:textId="77777777" w:rsidR="00EB5D74" w:rsidRPr="00000BE7" w:rsidRDefault="00EB5D74" w:rsidP="00A92E3D">
            <w:pPr>
              <w:shd w:val="clear" w:color="auto" w:fill="FFFFFF" w:themeFill="background1"/>
              <w:rPr>
                <w:rFonts w:ascii="Times New Roman" w:hAnsi="Times New Roman" w:cs="Times New Roman"/>
                <w:sz w:val="20"/>
                <w:szCs w:val="20"/>
                <w:lang w:val="ru-RU"/>
              </w:rPr>
            </w:pPr>
          </w:p>
          <w:p w14:paraId="433890A7" w14:textId="77777777" w:rsidR="00C8100B" w:rsidRPr="00000BE7" w:rsidRDefault="00C918C7" w:rsidP="00C8100B">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 xml:space="preserve"> </w:t>
            </w:r>
          </w:p>
          <w:p w14:paraId="6C122903" w14:textId="77777777" w:rsidR="00A92E3D" w:rsidRPr="00000BE7" w:rsidRDefault="00A92E3D" w:rsidP="00A92E3D">
            <w:pPr>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BC49D6" w14:textId="77777777" w:rsidR="00A92E3D" w:rsidRPr="00000BE7" w:rsidRDefault="00A92E3D" w:rsidP="00A92E3D">
            <w:pPr>
              <w:autoSpaceDE w:val="0"/>
              <w:autoSpaceDN w:val="0"/>
              <w:spacing w:before="100"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94007" w14:textId="331C2567" w:rsidR="00A92E3D" w:rsidRPr="00000BE7" w:rsidRDefault="00A92E3D" w:rsidP="00A92E3D">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1CA299A" w14:textId="77777777" w:rsidR="00A92E3D" w:rsidRPr="00000BE7" w:rsidRDefault="00A92E3D" w:rsidP="00A92E3D">
            <w:pPr>
              <w:rPr>
                <w:rFonts w:ascii="Times New Roman" w:hAnsi="Times New Roman" w:cs="Times New Roman"/>
                <w:sz w:val="16"/>
                <w:szCs w:val="16"/>
                <w:lang w:val="ru-RU"/>
              </w:rPr>
            </w:pPr>
          </w:p>
        </w:tc>
        <w:tc>
          <w:tcPr>
            <w:tcW w:w="1328" w:type="dxa"/>
            <w:tcBorders>
              <w:top w:val="single" w:sz="4" w:space="0" w:color="000000"/>
              <w:left w:val="single" w:sz="4" w:space="0" w:color="auto"/>
              <w:bottom w:val="single" w:sz="4" w:space="0" w:color="000000"/>
              <w:right w:val="single" w:sz="4" w:space="0" w:color="000000"/>
            </w:tcBorders>
          </w:tcPr>
          <w:p w14:paraId="73AAE9B6" w14:textId="6310AA16" w:rsidR="00A92E3D" w:rsidRPr="00000BE7" w:rsidRDefault="00EE5EF4"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D4D330" w14:textId="501C07D1" w:rsidR="00A92E3D"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14.04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50A2118" w14:textId="77777777" w:rsidR="00EE5EF4" w:rsidRPr="00000BE7" w:rsidRDefault="00EE5EF4" w:rsidP="00EE5EF4">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практическая работа в форме проектной деятельности. Самооценка с использованием «Оценочного листа».</w:t>
            </w:r>
          </w:p>
          <w:p w14:paraId="3D104CAC" w14:textId="77777777" w:rsidR="00A92E3D" w:rsidRPr="00000BE7" w:rsidRDefault="00A92E3D" w:rsidP="00EE5EF4">
            <w:pPr>
              <w:rPr>
                <w:rFonts w:ascii="Times New Roman" w:hAnsi="Times New Roman" w:cs="Times New Roman"/>
                <w:sz w:val="20"/>
                <w:szCs w:val="20"/>
                <w:lang w:val="ru-RU"/>
              </w:rPr>
            </w:pPr>
          </w:p>
        </w:tc>
      </w:tr>
      <w:tr w:rsidR="00FF3C11" w:rsidRPr="00000BE7" w14:paraId="5EA0A877" w14:textId="77777777" w:rsidTr="00517DB9">
        <w:trPr>
          <w:trHeight w:hRule="exact" w:val="1696"/>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253079D" w14:textId="3821A39F" w:rsidR="00FF3C11" w:rsidRPr="00000BE7" w:rsidRDefault="00E25FAB"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85</w:t>
            </w:r>
            <w:r w:rsidR="00FF3C11"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7401E4A8" w14:textId="77777777" w:rsidR="00EE5EF4" w:rsidRPr="00000BE7" w:rsidRDefault="00EE5EF4" w:rsidP="00EE5EF4">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Комплексная контрольная работа за год</w:t>
            </w:r>
          </w:p>
          <w:p w14:paraId="374D552C" w14:textId="77777777" w:rsidR="00FF3C11" w:rsidRPr="00000BE7" w:rsidRDefault="00FF3C11" w:rsidP="00EE5EF4">
            <w:pPr>
              <w:shd w:val="clear" w:color="auto" w:fill="FFFFFF" w:themeFill="background1"/>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C94D5B" w14:textId="77777777" w:rsidR="00FF3C11" w:rsidRPr="00000BE7" w:rsidRDefault="00FF3C11" w:rsidP="00A92E3D">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A963C4" w14:textId="59D3BC0E" w:rsidR="00FF3C11" w:rsidRPr="00000BE7" w:rsidRDefault="00EE5EF4"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A652987" w14:textId="77777777" w:rsidR="00FF3C11" w:rsidRPr="00000BE7" w:rsidRDefault="00FF3C11" w:rsidP="00A92E3D">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35F6D2EC" w14:textId="77777777" w:rsidR="00FF3C11" w:rsidRPr="00000BE7" w:rsidRDefault="00FF3C11" w:rsidP="00A92E3D">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9066806" w14:textId="5E64CB25" w:rsidR="00FF3C11" w:rsidRPr="00000BE7" w:rsidRDefault="00407835" w:rsidP="00A92E3D">
            <w:pPr>
              <w:rPr>
                <w:rFonts w:ascii="Times New Roman" w:hAnsi="Times New Roman" w:cs="Times New Roman"/>
                <w:sz w:val="20"/>
                <w:szCs w:val="20"/>
                <w:lang w:val="ru-RU"/>
              </w:rPr>
            </w:pPr>
            <w:r w:rsidRPr="00000BE7">
              <w:rPr>
                <w:rFonts w:ascii="Times New Roman" w:hAnsi="Times New Roman" w:cs="Times New Roman"/>
                <w:sz w:val="20"/>
                <w:szCs w:val="20"/>
                <w:lang w:val="ru-RU"/>
              </w:rPr>
              <w:t>17.04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6124138" w14:textId="77777777" w:rsidR="00EE5EF4" w:rsidRPr="00000BE7" w:rsidRDefault="00EE5EF4" w:rsidP="00EE5EF4">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Промежуточный контроль: контрольная работа в письменной форме.</w:t>
            </w:r>
          </w:p>
          <w:p w14:paraId="740AC653" w14:textId="77777777" w:rsidR="00FF3C11" w:rsidRPr="00000BE7" w:rsidRDefault="00FF3C11" w:rsidP="00A92E3D">
            <w:pPr>
              <w:rPr>
                <w:rFonts w:ascii="Times New Roman" w:hAnsi="Times New Roman" w:cs="Times New Roman"/>
                <w:color w:val="000000"/>
                <w:sz w:val="20"/>
                <w:szCs w:val="20"/>
                <w:shd w:val="clear" w:color="auto" w:fill="F7FDF7"/>
                <w:lang w:val="ru-RU"/>
              </w:rPr>
            </w:pPr>
          </w:p>
          <w:p w14:paraId="5C675BE1" w14:textId="77777777" w:rsidR="00FF3C11" w:rsidRPr="00000BE7" w:rsidRDefault="000816B4" w:rsidP="00A92E3D">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043CBF27" w14:textId="77777777" w:rsidR="00FF3C11" w:rsidRPr="00000BE7" w:rsidRDefault="00FF3C11" w:rsidP="00A92E3D">
            <w:pPr>
              <w:rPr>
                <w:rFonts w:ascii="Times New Roman" w:hAnsi="Times New Roman" w:cs="Times New Roman"/>
                <w:color w:val="000000"/>
                <w:sz w:val="20"/>
                <w:szCs w:val="20"/>
                <w:shd w:val="clear" w:color="auto" w:fill="F7FDF7"/>
                <w:lang w:val="ru-RU"/>
              </w:rPr>
            </w:pPr>
          </w:p>
          <w:p w14:paraId="297DEAAD" w14:textId="77777777" w:rsidR="00FF3C11" w:rsidRPr="00000BE7" w:rsidRDefault="00FF3C11" w:rsidP="00A92E3D">
            <w:pPr>
              <w:rPr>
                <w:rFonts w:ascii="Times New Roman" w:hAnsi="Times New Roman" w:cs="Times New Roman"/>
                <w:sz w:val="20"/>
                <w:szCs w:val="20"/>
                <w:lang w:val="ru-RU"/>
              </w:rPr>
            </w:pPr>
          </w:p>
        </w:tc>
      </w:tr>
      <w:tr w:rsidR="00114A33" w:rsidRPr="00000BE7" w14:paraId="78C8358D" w14:textId="77777777" w:rsidTr="00540D13">
        <w:trPr>
          <w:trHeight w:hRule="exact" w:val="1848"/>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6BD138" w14:textId="6CCDE629" w:rsidR="00114A33"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86.</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1C015EE1" w14:textId="77777777" w:rsidR="00EE5EF4" w:rsidRPr="00000BE7" w:rsidRDefault="00EE5EF4" w:rsidP="00EE5EF4">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Анализ комплексной контрольной работы и выявление причин затруднения.</w:t>
            </w:r>
          </w:p>
          <w:p w14:paraId="47463213" w14:textId="74CB4FB8" w:rsidR="00114A33" w:rsidRPr="00000BE7" w:rsidRDefault="00114A33" w:rsidP="00114A33">
            <w:pPr>
              <w:jc w:val="both"/>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AFBEFD9" w14:textId="77777777" w:rsidR="00114A33" w:rsidRPr="00000BE7" w:rsidRDefault="00A42F1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2D35B7" w14:textId="77777777" w:rsidR="00114A33" w:rsidRPr="00000BE7" w:rsidRDefault="00114A33"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7729E40" w14:textId="77777777" w:rsidR="00114A33" w:rsidRPr="00000BE7" w:rsidRDefault="00114A33"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532DBEE3" w14:textId="77777777" w:rsidR="00114A33" w:rsidRPr="00000BE7" w:rsidRDefault="00114A33"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D00E8CD" w14:textId="5BD22BB2" w:rsidR="00114A33" w:rsidRPr="00000BE7" w:rsidRDefault="00407835"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20.04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F56E40" w14:textId="77777777" w:rsidR="00EE5EF4" w:rsidRPr="00000BE7" w:rsidRDefault="00EE5EF4" w:rsidP="00EE5EF4">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самооценка с использованием «Оценочного листа».</w:t>
            </w:r>
          </w:p>
          <w:p w14:paraId="46EFCE40" w14:textId="235586D7" w:rsidR="00114A33" w:rsidRPr="00000BE7" w:rsidRDefault="00114A33" w:rsidP="00EE5EF4">
            <w:pPr>
              <w:rPr>
                <w:rFonts w:ascii="Times New Roman" w:hAnsi="Times New Roman" w:cs="Times New Roman"/>
                <w:color w:val="000000"/>
                <w:sz w:val="20"/>
                <w:szCs w:val="20"/>
                <w:shd w:val="clear" w:color="auto" w:fill="F7FDF7"/>
                <w:lang w:val="ru-RU"/>
              </w:rPr>
            </w:pPr>
          </w:p>
        </w:tc>
      </w:tr>
      <w:tr w:rsidR="001D7821" w:rsidRPr="00000BE7" w14:paraId="674E11D8" w14:textId="77777777" w:rsidTr="001D7821">
        <w:trPr>
          <w:trHeight w:hRule="exact" w:val="857"/>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3E20AB04" w14:textId="0AB8A4FC" w:rsidR="001D7821" w:rsidRPr="00000BE7" w:rsidRDefault="001D7821" w:rsidP="001D7821">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 xml:space="preserve">                                       В учебнике (вторая часть) темы относятся к разделу «Страна Фантазия». </w:t>
            </w:r>
          </w:p>
          <w:p w14:paraId="50339E55" w14:textId="689E1D27" w:rsidR="001D7821" w:rsidRPr="00000BE7" w:rsidRDefault="001D7821" w:rsidP="001D7821">
            <w:pPr>
              <w:rPr>
                <w:rFonts w:ascii="Times New Roman" w:hAnsi="Times New Roman" w:cs="Times New Roman"/>
                <w:color w:val="000000"/>
                <w:sz w:val="20"/>
                <w:szCs w:val="20"/>
                <w:shd w:val="clear" w:color="auto" w:fill="F7FDF7"/>
                <w:lang w:val="ru-RU"/>
              </w:rPr>
            </w:pPr>
            <w:r w:rsidRPr="00000BE7">
              <w:rPr>
                <w:rFonts w:ascii="Times New Roman" w:eastAsia="Times New Roman" w:hAnsi="Times New Roman" w:cs="Times New Roman"/>
                <w:color w:val="000000"/>
                <w:w w:val="97"/>
                <w:sz w:val="20"/>
                <w:szCs w:val="20"/>
                <w:lang w:val="ru-RU"/>
              </w:rPr>
              <w:t xml:space="preserve">                                  В тематическом планировании темы относятся к разделу </w:t>
            </w:r>
            <w:r w:rsidRPr="00000BE7">
              <w:rPr>
                <w:rFonts w:ascii="Times New Roman" w:hAnsi="Times New Roman" w:cs="Times New Roman"/>
                <w:bCs/>
                <w:sz w:val="20"/>
                <w:szCs w:val="20"/>
                <w:lang w:val="ru-RU"/>
              </w:rPr>
              <w:t>«</w:t>
            </w:r>
            <w:r w:rsidRPr="00000BE7">
              <w:rPr>
                <w:rFonts w:ascii="Times New Roman" w:eastAsia="Times New Roman" w:hAnsi="Times New Roman" w:cs="Times New Roman"/>
                <w:color w:val="000000"/>
                <w:w w:val="97"/>
                <w:sz w:val="20"/>
                <w:szCs w:val="20"/>
                <w:lang w:val="ru-RU"/>
              </w:rPr>
              <w:t>Произведения о детях».</w:t>
            </w:r>
            <w:r w:rsidRPr="00000BE7">
              <w:rPr>
                <w:rFonts w:ascii="Times New Roman" w:eastAsia="Times New Roman" w:hAnsi="Times New Roman" w:cs="Times New Roman"/>
                <w:color w:val="000000"/>
                <w:w w:val="97"/>
                <w:lang w:val="ru-RU"/>
              </w:rPr>
              <w:t xml:space="preserve">  </w:t>
            </w:r>
            <w:r w:rsidRPr="00000BE7">
              <w:rPr>
                <w:rFonts w:ascii="Times New Roman" w:hAnsi="Times New Roman" w:cs="Times New Roman"/>
                <w:bCs/>
                <w:lang w:val="ru-RU"/>
              </w:rPr>
              <w:t xml:space="preserve">  </w:t>
            </w:r>
          </w:p>
        </w:tc>
      </w:tr>
      <w:tr w:rsidR="00114A33" w:rsidRPr="00000BE7" w14:paraId="3088C09E" w14:textId="77777777" w:rsidTr="00DA4E43">
        <w:trPr>
          <w:trHeight w:hRule="exact" w:val="183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BB6D4A" w14:textId="4F967EE2" w:rsidR="00114A33"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87.</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2ACF336B" w14:textId="77777777" w:rsidR="001D7821" w:rsidRPr="00000BE7" w:rsidRDefault="001D7821" w:rsidP="001D7821">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 xml:space="preserve">Введение в тему. </w:t>
            </w:r>
            <w:r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385C8E85" w14:textId="503380B0" w:rsidR="00114A33" w:rsidRPr="00000BE7" w:rsidRDefault="00114A33" w:rsidP="00114A33">
            <w:pPr>
              <w:jc w:val="both"/>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1D4479A" w14:textId="77777777" w:rsidR="00114A33" w:rsidRPr="00000BE7" w:rsidRDefault="00A42F1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CBBD21" w14:textId="77777777" w:rsidR="00114A33" w:rsidRPr="00000BE7" w:rsidRDefault="00114A33"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3E238131" w14:textId="77777777" w:rsidR="00114A33" w:rsidRPr="00000BE7" w:rsidRDefault="00114A33"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73200559" w14:textId="77777777" w:rsidR="00114A33" w:rsidRPr="00000BE7" w:rsidRDefault="00114A33"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E7A0B4A" w14:textId="28E34307" w:rsidR="00114A33" w:rsidRPr="00000BE7" w:rsidRDefault="00407835"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21.04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B0FD55A" w14:textId="77777777" w:rsidR="00A42F19" w:rsidRPr="00000BE7" w:rsidRDefault="002F27D9" w:rsidP="00A42F1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49788B67" w14:textId="77777777" w:rsidR="00114A33" w:rsidRPr="00000BE7" w:rsidRDefault="00114A33" w:rsidP="00A42F19">
            <w:pPr>
              <w:rPr>
                <w:rFonts w:ascii="Times New Roman" w:hAnsi="Times New Roman" w:cs="Times New Roman"/>
                <w:color w:val="000000"/>
                <w:sz w:val="20"/>
                <w:szCs w:val="20"/>
                <w:shd w:val="clear" w:color="auto" w:fill="F7FDF7"/>
                <w:lang w:val="ru-RU"/>
              </w:rPr>
            </w:pPr>
          </w:p>
        </w:tc>
      </w:tr>
      <w:tr w:rsidR="001D7821" w:rsidRPr="00000BE7" w14:paraId="076AEBA9" w14:textId="77777777" w:rsidTr="00DA4E43">
        <w:trPr>
          <w:trHeight w:hRule="exact" w:val="183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268FEB" w14:textId="5B8E9564" w:rsidR="001D7821"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lastRenderedPageBreak/>
              <w:t>88.</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686C07BB" w14:textId="62DCB73A" w:rsidR="001D7821" w:rsidRPr="00000BE7" w:rsidRDefault="001D7821" w:rsidP="00114A33">
            <w:pPr>
              <w:jc w:val="both"/>
              <w:rPr>
                <w:rFonts w:ascii="Times New Roman" w:hAnsi="Times New Roman" w:cs="Times New Roman"/>
                <w:bCs/>
                <w:sz w:val="20"/>
                <w:szCs w:val="20"/>
                <w:lang w:val="ru-RU"/>
              </w:rPr>
            </w:pPr>
            <w:r w:rsidRPr="00000BE7">
              <w:rPr>
                <w:rFonts w:ascii="Times New Roman" w:hAnsi="Times New Roman" w:cs="Times New Roman"/>
                <w:bCs/>
                <w:sz w:val="20"/>
                <w:szCs w:val="20"/>
                <w:lang w:val="ru-RU"/>
              </w:rPr>
              <w:t>Что такое научно – фантастический рассказ? Е. Велтистов «Приключения Электроника» Оценка чтения и понимания текста.</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717737" w14:textId="3D3D5B45" w:rsidR="001D7821"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2F72A23" w14:textId="77777777" w:rsidR="001D7821" w:rsidRPr="00000BE7" w:rsidRDefault="001D7821"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5F183A2F" w14:textId="77777777" w:rsidR="001D7821" w:rsidRPr="00000BE7" w:rsidRDefault="001D7821"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3F7D0321" w14:textId="77777777" w:rsidR="001D7821" w:rsidRPr="00000BE7" w:rsidRDefault="001D7821"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EDE29A" w14:textId="318F2495" w:rsidR="001D7821" w:rsidRPr="00000BE7" w:rsidRDefault="00407835"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24.04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5E32A9F" w14:textId="0B6A893C"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761B1113" w14:textId="77777777" w:rsidR="001D7821" w:rsidRPr="00000BE7" w:rsidRDefault="001D7821" w:rsidP="00A42F19">
            <w:pPr>
              <w:rPr>
                <w:rFonts w:ascii="Times New Roman" w:hAnsi="Times New Roman" w:cs="Times New Roman"/>
                <w:color w:val="000000"/>
                <w:sz w:val="20"/>
                <w:szCs w:val="20"/>
                <w:shd w:val="clear" w:color="auto" w:fill="F7FDF7"/>
                <w:lang w:val="ru-RU"/>
              </w:rPr>
            </w:pPr>
          </w:p>
        </w:tc>
      </w:tr>
      <w:tr w:rsidR="00347795" w:rsidRPr="00000BE7" w14:paraId="311FEAD3" w14:textId="77777777" w:rsidTr="00DA4E43">
        <w:trPr>
          <w:trHeight w:hRule="exact" w:val="183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BFC33" w14:textId="08060FBF" w:rsidR="00347795"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89.</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5D36FB87" w14:textId="6D68F633" w:rsidR="00347795" w:rsidRPr="00000BE7" w:rsidRDefault="00347795" w:rsidP="00347795">
            <w:pPr>
              <w:jc w:val="both"/>
              <w:rPr>
                <w:rFonts w:ascii="Times New Roman" w:hAnsi="Times New Roman" w:cs="Times New Roman"/>
                <w:bCs/>
                <w:sz w:val="20"/>
                <w:szCs w:val="20"/>
                <w:lang w:val="ru-RU"/>
              </w:rPr>
            </w:pPr>
            <w:r w:rsidRPr="00000BE7">
              <w:rPr>
                <w:rFonts w:ascii="Times New Roman" w:hAnsi="Times New Roman" w:cs="Times New Roman"/>
                <w:bCs/>
                <w:sz w:val="20"/>
                <w:szCs w:val="20"/>
                <w:lang w:val="ru-RU"/>
              </w:rPr>
              <w:t>Е. Велтистов</w:t>
            </w:r>
            <w:r w:rsidRPr="00000BE7">
              <w:rPr>
                <w:rFonts w:ascii="Times New Roman" w:hAnsi="Times New Roman" w:cs="Times New Roman"/>
                <w:bCs/>
                <w:sz w:val="24"/>
                <w:szCs w:val="24"/>
                <w:lang w:val="ru-RU"/>
              </w:rPr>
              <w:t xml:space="preserve"> </w:t>
            </w:r>
            <w:r w:rsidRPr="00000BE7">
              <w:rPr>
                <w:rFonts w:ascii="Times New Roman" w:hAnsi="Times New Roman" w:cs="Times New Roman"/>
                <w:bCs/>
                <w:sz w:val="20"/>
                <w:szCs w:val="20"/>
                <w:lang w:val="ru-RU"/>
              </w:rPr>
              <w:t xml:space="preserve">«Приключения Электроника». Средства художественной выразительности в литературном произведении.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15C636E" w14:textId="111F814A" w:rsidR="00347795"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705F3053" w14:textId="77777777" w:rsidR="00347795" w:rsidRPr="00000BE7" w:rsidRDefault="00347795"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ECDD74B" w14:textId="77777777" w:rsidR="00347795" w:rsidRPr="00000BE7" w:rsidRDefault="00347795"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09C90488" w14:textId="77777777" w:rsidR="00347795" w:rsidRPr="00000BE7" w:rsidRDefault="00347795"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FBF964A" w14:textId="5B7B3514" w:rsidR="00347795" w:rsidRPr="00000BE7" w:rsidRDefault="00407835"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27.04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AFBA18" w14:textId="68B548C6"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73F5A09F" w14:textId="77777777" w:rsidR="00347795" w:rsidRPr="00000BE7" w:rsidRDefault="00347795" w:rsidP="00A42F19">
            <w:pPr>
              <w:rPr>
                <w:rFonts w:ascii="Times New Roman" w:hAnsi="Times New Roman" w:cs="Times New Roman"/>
                <w:color w:val="000000"/>
                <w:sz w:val="20"/>
                <w:szCs w:val="20"/>
                <w:shd w:val="clear" w:color="auto" w:fill="F7FDF7"/>
                <w:lang w:val="ru-RU"/>
              </w:rPr>
            </w:pPr>
          </w:p>
        </w:tc>
      </w:tr>
      <w:tr w:rsidR="000055A8" w:rsidRPr="00000BE7" w14:paraId="7FE84A85" w14:textId="77777777" w:rsidTr="00DA4E43">
        <w:trPr>
          <w:trHeight w:hRule="exact" w:val="184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64157F" w14:textId="6B96D3DF" w:rsidR="000055A8"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599DBACD" w14:textId="77777777" w:rsidR="000055A8" w:rsidRPr="00000BE7" w:rsidRDefault="000055A8" w:rsidP="000055A8">
            <w:pPr>
              <w:jc w:val="both"/>
              <w:rPr>
                <w:rFonts w:ascii="Times New Roman" w:hAnsi="Times New Roman" w:cs="Times New Roman"/>
                <w:bCs/>
                <w:sz w:val="20"/>
                <w:szCs w:val="20"/>
                <w:lang w:val="ru-RU"/>
              </w:rPr>
            </w:pPr>
            <w:r w:rsidRPr="00000BE7">
              <w:rPr>
                <w:rFonts w:ascii="Times New Roman" w:hAnsi="Times New Roman" w:cs="Times New Roman"/>
                <w:bCs/>
                <w:sz w:val="20"/>
                <w:szCs w:val="20"/>
                <w:lang w:val="ru-RU"/>
              </w:rPr>
              <w:t>Особенности фантастической литературы. Сравнение фантастической литературы и сказки. К. Булычёв «Путешествие Алисы».</w:t>
            </w:r>
          </w:p>
          <w:p w14:paraId="659976AF" w14:textId="77777777" w:rsidR="000055A8" w:rsidRPr="00000BE7" w:rsidRDefault="000055A8" w:rsidP="00A42F19">
            <w:pPr>
              <w:jc w:val="both"/>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6B17B4" w14:textId="0DB5BEB5" w:rsidR="000055A8"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791F18" w14:textId="77777777" w:rsidR="000055A8" w:rsidRPr="00000BE7" w:rsidRDefault="000055A8"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4FAAB93B" w14:textId="77777777" w:rsidR="000055A8" w:rsidRPr="00000BE7" w:rsidRDefault="000055A8"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6390DA48" w14:textId="77777777" w:rsidR="000055A8" w:rsidRPr="00000BE7" w:rsidRDefault="000055A8"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712F1CB" w14:textId="20B02F03" w:rsidR="000055A8" w:rsidRPr="00000BE7" w:rsidRDefault="00407835"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28.04</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061D304" w14:textId="69395645"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3CD2D954" w14:textId="77777777" w:rsidR="000055A8" w:rsidRPr="00000BE7" w:rsidRDefault="000055A8" w:rsidP="00A42F19">
            <w:pPr>
              <w:rPr>
                <w:rFonts w:ascii="Times New Roman" w:hAnsi="Times New Roman" w:cs="Times New Roman"/>
                <w:color w:val="000000"/>
                <w:sz w:val="20"/>
                <w:szCs w:val="20"/>
                <w:shd w:val="clear" w:color="auto" w:fill="F7FDF7"/>
                <w:lang w:val="ru-RU"/>
              </w:rPr>
            </w:pPr>
          </w:p>
        </w:tc>
      </w:tr>
      <w:tr w:rsidR="00114A33" w:rsidRPr="00000BE7" w14:paraId="6FBD1FFF" w14:textId="77777777" w:rsidTr="00DA4E43">
        <w:trPr>
          <w:trHeight w:hRule="exact" w:val="184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22AD8" w14:textId="1D9C6A06" w:rsidR="00114A33"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91.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3FE57576" w14:textId="77777777" w:rsidR="00114A33" w:rsidRPr="00000BE7" w:rsidRDefault="000055A8" w:rsidP="00A42F19">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К. Булычёв «Путешествие Алисы».</w:t>
            </w:r>
            <w:r w:rsidRPr="00000BE7">
              <w:rPr>
                <w:rFonts w:ascii="Times New Roman" w:hAnsi="Times New Roman" w:cs="Times New Roman"/>
                <w:sz w:val="20"/>
                <w:szCs w:val="20"/>
                <w:lang w:val="ru-RU"/>
              </w:rPr>
              <w:t xml:space="preserve"> </w:t>
            </w:r>
            <w:r w:rsidRPr="00000BE7">
              <w:rPr>
                <w:rFonts w:ascii="Times New Roman" w:hAnsi="Times New Roman" w:cs="Times New Roman"/>
                <w:bCs/>
                <w:sz w:val="20"/>
                <w:szCs w:val="20"/>
                <w:lang w:val="ru-RU"/>
              </w:rPr>
              <w:t>Оценка чтения и понимания текста.</w:t>
            </w:r>
          </w:p>
          <w:p w14:paraId="7B4AC034" w14:textId="6F1F00DF" w:rsidR="000055A8" w:rsidRPr="00000BE7" w:rsidRDefault="00082D16" w:rsidP="00A42F19">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 </w:t>
            </w:r>
            <w:r w:rsidR="000055A8" w:rsidRPr="00000BE7">
              <w:rPr>
                <w:rFonts w:ascii="Times New Roman" w:hAnsi="Times New Roman" w:cs="Times New Roman"/>
                <w:bCs/>
                <w:sz w:val="20"/>
                <w:szCs w:val="20"/>
                <w:lang w:val="ru-RU"/>
              </w:rPr>
              <w:t xml:space="preserve">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DBC8AF1" w14:textId="77777777" w:rsidR="00114A33" w:rsidRPr="00000BE7" w:rsidRDefault="00A42F1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2B29B9" w14:textId="77777777" w:rsidR="00114A33" w:rsidRPr="00000BE7" w:rsidRDefault="00114A33"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23EC86E2" w14:textId="77777777" w:rsidR="00114A33" w:rsidRPr="00000BE7" w:rsidRDefault="00114A33"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43FF5C6D" w14:textId="77777777" w:rsidR="00114A33" w:rsidRPr="00000BE7" w:rsidRDefault="00114A33"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8990A6" w14:textId="22084B67" w:rsidR="00114A33" w:rsidRPr="00000BE7" w:rsidRDefault="00407835"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4.05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67EFBFB" w14:textId="77777777" w:rsidR="00A42F19" w:rsidRPr="00000BE7" w:rsidRDefault="002F27D9" w:rsidP="00A42F1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6095B78E" w14:textId="77777777" w:rsidR="00CB4D15" w:rsidRPr="00000BE7" w:rsidRDefault="00CB4D15" w:rsidP="00CB4D15">
            <w:pPr>
              <w:rPr>
                <w:rFonts w:ascii="Times New Roman" w:hAnsi="Times New Roman" w:cs="Times New Roman"/>
                <w:color w:val="000000"/>
                <w:sz w:val="20"/>
                <w:szCs w:val="20"/>
                <w:shd w:val="clear" w:color="auto" w:fill="F7FDF7"/>
                <w:lang w:val="ru-RU"/>
              </w:rPr>
            </w:pPr>
          </w:p>
          <w:p w14:paraId="6AAFA796" w14:textId="77777777" w:rsidR="00114A33" w:rsidRPr="00000BE7" w:rsidRDefault="00114A33" w:rsidP="00114A33">
            <w:pPr>
              <w:rPr>
                <w:rFonts w:ascii="Times New Roman" w:hAnsi="Times New Roman" w:cs="Times New Roman"/>
                <w:color w:val="000000"/>
                <w:sz w:val="20"/>
                <w:szCs w:val="20"/>
                <w:shd w:val="clear" w:color="auto" w:fill="F7FDF7"/>
                <w:lang w:val="ru-RU"/>
              </w:rPr>
            </w:pPr>
          </w:p>
        </w:tc>
      </w:tr>
      <w:tr w:rsidR="001D7821" w:rsidRPr="00000BE7" w14:paraId="071CA2D3" w14:textId="77777777" w:rsidTr="001D7821">
        <w:trPr>
          <w:trHeight w:hRule="exact" w:val="112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ADD4AD" w14:textId="149C36B5" w:rsidR="001D7821"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92.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36C4EAC2" w14:textId="25495BCB" w:rsidR="001D7821" w:rsidRPr="00000BE7" w:rsidRDefault="00E67A29" w:rsidP="00E67A29">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Тематическая п</w:t>
            </w:r>
            <w:r w:rsidR="001D7821" w:rsidRPr="00000BE7">
              <w:rPr>
                <w:rFonts w:ascii="Times New Roman" w:hAnsi="Times New Roman" w:cs="Times New Roman"/>
                <w:bCs/>
                <w:sz w:val="20"/>
                <w:szCs w:val="20"/>
                <w:lang w:val="ru-RU"/>
              </w:rPr>
              <w:t xml:space="preserve">роверочная работа </w:t>
            </w:r>
            <w:r w:rsidRPr="00000BE7">
              <w:rPr>
                <w:rFonts w:ascii="Times New Roman" w:hAnsi="Times New Roman" w:cs="Times New Roman"/>
                <w:bCs/>
                <w:sz w:val="20"/>
                <w:szCs w:val="20"/>
                <w:lang w:val="ru-RU"/>
              </w:rPr>
              <w:t xml:space="preserve">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B6EDC42" w14:textId="57AF90EC" w:rsidR="001D7821"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04AA44" w14:textId="77777777" w:rsidR="001D7821" w:rsidRPr="00000BE7" w:rsidRDefault="001D7821"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7904C7D2" w14:textId="0557913E" w:rsidR="001D7821" w:rsidRPr="00000BE7" w:rsidRDefault="00E67A29"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328" w:type="dxa"/>
            <w:tcBorders>
              <w:top w:val="single" w:sz="4" w:space="0" w:color="000000"/>
              <w:left w:val="single" w:sz="4" w:space="0" w:color="auto"/>
              <w:bottom w:val="single" w:sz="4" w:space="0" w:color="000000"/>
              <w:right w:val="single" w:sz="4" w:space="0" w:color="000000"/>
            </w:tcBorders>
          </w:tcPr>
          <w:p w14:paraId="4772AA51" w14:textId="77777777" w:rsidR="001D7821" w:rsidRPr="00000BE7" w:rsidRDefault="001D7821"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4FCB5FA" w14:textId="33416292" w:rsidR="001D7821" w:rsidRPr="00000BE7" w:rsidRDefault="00407835"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B6BB365" w14:textId="77777777"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3DDDF569" w14:textId="77777777" w:rsidR="001D7821" w:rsidRPr="00000BE7" w:rsidRDefault="001D7821" w:rsidP="00A42F19">
            <w:pPr>
              <w:rPr>
                <w:rFonts w:ascii="Times New Roman" w:hAnsi="Times New Roman" w:cs="Times New Roman"/>
                <w:color w:val="000000"/>
                <w:sz w:val="20"/>
                <w:szCs w:val="20"/>
                <w:shd w:val="clear" w:color="auto" w:fill="F7FDF7"/>
                <w:lang w:val="ru-RU"/>
              </w:rPr>
            </w:pPr>
          </w:p>
        </w:tc>
      </w:tr>
      <w:tr w:rsidR="001D7821" w:rsidRPr="00000BE7" w14:paraId="3065B34F" w14:textId="77777777" w:rsidTr="00CA1DA8">
        <w:trPr>
          <w:trHeight w:hRule="exact" w:val="1129"/>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354C1C06" w14:textId="7E405F8A" w:rsidR="001D7821" w:rsidRPr="00000BE7" w:rsidRDefault="001D7821" w:rsidP="001D7821">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 xml:space="preserve">                                   В учебнике (вторая часть) темы относятся к разделу «Зарубежная литература». </w:t>
            </w:r>
          </w:p>
          <w:p w14:paraId="75A40521" w14:textId="61CA908F" w:rsidR="001D7821" w:rsidRPr="00000BE7" w:rsidRDefault="001D7821" w:rsidP="001D7821">
            <w:pPr>
              <w:rPr>
                <w:rFonts w:ascii="Times New Roman" w:hAnsi="Times New Roman" w:cs="Times New Roman"/>
                <w:color w:val="000000"/>
                <w:sz w:val="20"/>
                <w:szCs w:val="20"/>
                <w:shd w:val="clear" w:color="auto" w:fill="F7FDF7"/>
                <w:lang w:val="ru-RU"/>
              </w:rPr>
            </w:pPr>
            <w:r w:rsidRPr="00000BE7">
              <w:rPr>
                <w:rFonts w:ascii="Times New Roman" w:eastAsia="Times New Roman" w:hAnsi="Times New Roman" w:cs="Times New Roman"/>
                <w:color w:val="000000"/>
                <w:w w:val="97"/>
                <w:sz w:val="20"/>
                <w:szCs w:val="20"/>
                <w:lang w:val="ru-RU"/>
              </w:rPr>
              <w:t xml:space="preserve">                                В тематическом планировании темы относятся к разделу </w:t>
            </w:r>
            <w:r w:rsidRPr="00000BE7">
              <w:rPr>
                <w:rFonts w:ascii="Times New Roman" w:hAnsi="Times New Roman" w:cs="Times New Roman"/>
                <w:bCs/>
                <w:sz w:val="20"/>
                <w:szCs w:val="20"/>
                <w:lang w:val="ru-RU"/>
              </w:rPr>
              <w:t>«</w:t>
            </w:r>
            <w:r w:rsidRPr="00000BE7">
              <w:rPr>
                <w:rFonts w:ascii="Times New Roman" w:eastAsia="Times New Roman" w:hAnsi="Times New Roman" w:cs="Times New Roman"/>
                <w:color w:val="000000"/>
                <w:w w:val="97"/>
                <w:sz w:val="20"/>
                <w:szCs w:val="20"/>
                <w:lang w:val="ru-RU"/>
              </w:rPr>
              <w:t>Зарубежная литература».</w:t>
            </w:r>
            <w:r w:rsidRPr="00000BE7">
              <w:rPr>
                <w:rFonts w:ascii="Times New Roman" w:eastAsia="Times New Roman" w:hAnsi="Times New Roman" w:cs="Times New Roman"/>
                <w:color w:val="000000"/>
                <w:w w:val="97"/>
                <w:lang w:val="ru-RU"/>
              </w:rPr>
              <w:t xml:space="preserve">  </w:t>
            </w:r>
            <w:r w:rsidRPr="00000BE7">
              <w:rPr>
                <w:rFonts w:ascii="Times New Roman" w:hAnsi="Times New Roman" w:cs="Times New Roman"/>
                <w:bCs/>
                <w:lang w:val="ru-RU"/>
              </w:rPr>
              <w:t xml:space="preserve">  </w:t>
            </w:r>
          </w:p>
        </w:tc>
      </w:tr>
      <w:tr w:rsidR="001D7821" w:rsidRPr="00000BE7" w14:paraId="4332AF2A" w14:textId="77777777" w:rsidTr="001D7821">
        <w:trPr>
          <w:trHeight w:hRule="exact" w:val="112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D027A5" w14:textId="47EB7F04" w:rsidR="001D7821"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93.</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0" w:type="dxa"/>
              <w:right w:w="0" w:type="dxa"/>
            </w:tcMar>
          </w:tcPr>
          <w:p w14:paraId="51401760" w14:textId="77777777" w:rsidR="001D7821" w:rsidRPr="00000BE7" w:rsidRDefault="001D7821" w:rsidP="001D7821">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 xml:space="preserve">Введение в тему. </w:t>
            </w:r>
            <w:r w:rsidRPr="00000BE7">
              <w:rPr>
                <w:rFonts w:ascii="Times New Roman" w:hAnsi="Times New Roman" w:cs="Times New Roman"/>
                <w:bCs/>
                <w:sz w:val="20"/>
                <w:szCs w:val="20"/>
                <w:lang w:val="ru-RU"/>
              </w:rPr>
              <w:t>Работа с учебным текстом. Рубрика «В мире книг»: работа с выставкой.</w:t>
            </w:r>
          </w:p>
          <w:p w14:paraId="7D8DC12D" w14:textId="77777777" w:rsidR="001D7821" w:rsidRPr="00000BE7" w:rsidRDefault="001D7821" w:rsidP="00A42F19">
            <w:pPr>
              <w:shd w:val="clear" w:color="auto" w:fill="FFFFFF" w:themeFill="background1"/>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38CC31" w14:textId="3DCDE230" w:rsidR="001D7821"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17FE3C8F" w14:textId="77777777" w:rsidR="001D7821" w:rsidRPr="00000BE7" w:rsidRDefault="001D7821"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F65FBBD" w14:textId="77777777" w:rsidR="001D7821" w:rsidRPr="00000BE7" w:rsidRDefault="001D7821"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56774791" w14:textId="77777777" w:rsidR="001D7821" w:rsidRPr="00000BE7" w:rsidRDefault="001D7821"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017193" w14:textId="2E1550D6" w:rsidR="001D7821"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8</w:t>
            </w:r>
            <w:r w:rsidR="00407835" w:rsidRPr="00000BE7">
              <w:rPr>
                <w:rFonts w:ascii="Times New Roman" w:hAnsi="Times New Roman" w:cs="Times New Roman"/>
                <w:sz w:val="20"/>
                <w:szCs w:val="20"/>
                <w:lang w:val="ru-RU"/>
              </w:rPr>
              <w:t>.05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6B23A1" w14:textId="0B662307"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076EDD76" w14:textId="77777777" w:rsidR="001D7821" w:rsidRPr="00000BE7" w:rsidRDefault="001D7821" w:rsidP="00A42F19">
            <w:pPr>
              <w:rPr>
                <w:rFonts w:ascii="Times New Roman" w:hAnsi="Times New Roman" w:cs="Times New Roman"/>
                <w:color w:val="000000"/>
                <w:sz w:val="20"/>
                <w:szCs w:val="20"/>
                <w:shd w:val="clear" w:color="auto" w:fill="F7FDF7"/>
                <w:lang w:val="ru-RU"/>
              </w:rPr>
            </w:pPr>
          </w:p>
        </w:tc>
      </w:tr>
      <w:tr w:rsidR="00114A33" w:rsidRPr="00000BE7" w14:paraId="03430FCE" w14:textId="77777777" w:rsidTr="001D7821">
        <w:trPr>
          <w:trHeight w:hRule="exact" w:val="1844"/>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581792A" w14:textId="04EA1F16" w:rsidR="00114A33" w:rsidRPr="00000BE7" w:rsidRDefault="00E25FAB" w:rsidP="00114A33">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9</w:t>
            </w:r>
            <w:r w:rsidR="00114A33" w:rsidRPr="00000BE7">
              <w:rPr>
                <w:rFonts w:ascii="Times New Roman" w:eastAsia="Times New Roman" w:hAnsi="Times New Roman" w:cs="Times New Roman"/>
                <w:color w:val="000000"/>
                <w:sz w:val="20"/>
                <w:szCs w:val="20"/>
                <w:lang w:val="ru-RU"/>
              </w:rPr>
              <w:t>4.</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122018" w14:textId="757185B1" w:rsidR="00A42F19" w:rsidRPr="00000BE7" w:rsidRDefault="00A42F19" w:rsidP="00A42F19">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bCs/>
                <w:sz w:val="20"/>
                <w:szCs w:val="20"/>
                <w:lang w:val="ru-RU"/>
              </w:rPr>
              <w:t>Особенности  приключенческой литературы. Дж. Свифт «Путешествие Гулливера» (отрывок). Оценка поступка героя.</w:t>
            </w:r>
            <w:r w:rsidR="000055A8" w:rsidRPr="00000BE7">
              <w:rPr>
                <w:rFonts w:ascii="Times New Roman" w:hAnsi="Times New Roman" w:cs="Times New Roman"/>
                <w:bCs/>
                <w:sz w:val="24"/>
                <w:szCs w:val="24"/>
                <w:lang w:val="ru-RU"/>
              </w:rPr>
              <w:t xml:space="preserve"> </w:t>
            </w:r>
          </w:p>
          <w:p w14:paraId="3965F869" w14:textId="77777777" w:rsidR="00CB4D15" w:rsidRPr="00000BE7" w:rsidRDefault="00CB4D15" w:rsidP="00CB4D15">
            <w:pPr>
              <w:jc w:val="both"/>
              <w:rPr>
                <w:rFonts w:ascii="Times New Roman" w:hAnsi="Times New Roman" w:cs="Times New Roman"/>
                <w:bCs/>
                <w:sz w:val="20"/>
                <w:szCs w:val="20"/>
                <w:lang w:val="ru-RU"/>
              </w:rPr>
            </w:pPr>
          </w:p>
          <w:p w14:paraId="17F796C2" w14:textId="77777777" w:rsidR="00114A33" w:rsidRPr="00000BE7" w:rsidRDefault="00114A33" w:rsidP="00CB4D15">
            <w:pPr>
              <w:shd w:val="clear" w:color="auto" w:fill="FFFFFF" w:themeFill="background1"/>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5F5650" w14:textId="77777777" w:rsidR="00114A33" w:rsidRPr="00000BE7" w:rsidRDefault="00114A33" w:rsidP="00114A33">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EF9A1" w14:textId="77777777" w:rsidR="00114A33" w:rsidRPr="00000BE7" w:rsidRDefault="00114A33"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063B62AB" w14:textId="77777777" w:rsidR="00114A33" w:rsidRPr="00000BE7" w:rsidRDefault="00114A33"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2F44F10B" w14:textId="77777777" w:rsidR="00114A33" w:rsidRPr="00000BE7" w:rsidRDefault="00114A33"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0124F" w14:textId="3E59495D" w:rsidR="00114A33"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11</w:t>
            </w:r>
            <w:r w:rsidR="00407835" w:rsidRPr="00000BE7">
              <w:rPr>
                <w:rFonts w:ascii="Times New Roman" w:hAnsi="Times New Roman" w:cs="Times New Roman"/>
                <w:sz w:val="20"/>
                <w:szCs w:val="20"/>
                <w:lang w:val="ru-RU"/>
              </w:rPr>
              <w:t>.05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2B15F9" w14:textId="77777777" w:rsidR="00CB4D15" w:rsidRPr="00000BE7" w:rsidRDefault="002F27D9" w:rsidP="00CB4D15">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34F6D0EB" w14:textId="77777777" w:rsidR="00114A33" w:rsidRPr="00000BE7" w:rsidRDefault="00114A33" w:rsidP="00114A33">
            <w:pPr>
              <w:rPr>
                <w:rFonts w:ascii="Times New Roman" w:hAnsi="Times New Roman" w:cs="Times New Roman"/>
                <w:color w:val="000000"/>
                <w:sz w:val="20"/>
                <w:szCs w:val="20"/>
                <w:shd w:val="clear" w:color="auto" w:fill="F7FDF7"/>
                <w:lang w:val="ru-RU"/>
              </w:rPr>
            </w:pPr>
          </w:p>
          <w:p w14:paraId="7BB9A195" w14:textId="77777777" w:rsidR="00114A33" w:rsidRPr="00000BE7" w:rsidRDefault="00114A33" w:rsidP="00114A33">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1B78C5A5" w14:textId="77777777" w:rsidR="00114A33" w:rsidRPr="00000BE7" w:rsidRDefault="00114A33" w:rsidP="00114A33">
            <w:pPr>
              <w:rPr>
                <w:rFonts w:ascii="Times New Roman" w:hAnsi="Times New Roman" w:cs="Times New Roman"/>
                <w:sz w:val="20"/>
                <w:szCs w:val="20"/>
                <w:lang w:val="ru-RU"/>
              </w:rPr>
            </w:pPr>
          </w:p>
        </w:tc>
      </w:tr>
      <w:tr w:rsidR="000055A8" w:rsidRPr="00000BE7" w14:paraId="41566858" w14:textId="77777777" w:rsidTr="001D7821">
        <w:trPr>
          <w:trHeight w:hRule="exact" w:val="184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350FC0" w14:textId="24B72F10" w:rsidR="000055A8"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95.</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A9ECE7" w14:textId="596648C4" w:rsidR="000055A8" w:rsidRPr="00000BE7" w:rsidRDefault="000055A8" w:rsidP="00A42F19">
            <w:pPr>
              <w:shd w:val="clear" w:color="auto" w:fill="FFFFFF" w:themeFill="background1"/>
              <w:rPr>
                <w:rFonts w:ascii="Times New Roman" w:hAnsi="Times New Roman" w:cs="Times New Roman"/>
                <w:color w:val="000000"/>
                <w:sz w:val="20"/>
                <w:szCs w:val="20"/>
                <w:shd w:val="clear" w:color="auto" w:fill="F7F5F5"/>
                <w:lang w:val="ru-RU"/>
              </w:rPr>
            </w:pPr>
            <w:r w:rsidRPr="00000BE7">
              <w:rPr>
                <w:rFonts w:ascii="Times New Roman" w:hAnsi="Times New Roman" w:cs="Times New Roman"/>
                <w:bCs/>
                <w:sz w:val="20"/>
                <w:szCs w:val="20"/>
                <w:lang w:val="ru-RU"/>
              </w:rPr>
              <w:t>Дж. Свифт «Путешествие Гулливера» (отрывок). Средства художественной выразительности в литературном произведении.</w:t>
            </w:r>
            <w:r w:rsidRPr="00000BE7">
              <w:rPr>
                <w:rFonts w:ascii="Times New Roman" w:hAnsi="Times New Roman" w:cs="Times New Roman"/>
                <w:bCs/>
                <w:sz w:val="24"/>
                <w:szCs w:val="24"/>
                <w:lang w:val="ru-RU"/>
              </w:rPr>
              <w:t xml:space="preserve">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F21D94" w14:textId="685A8986" w:rsidR="000055A8"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65916F" w14:textId="77777777" w:rsidR="000055A8" w:rsidRPr="00000BE7" w:rsidRDefault="000055A8"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5288FA8F" w14:textId="77777777" w:rsidR="000055A8" w:rsidRPr="00000BE7" w:rsidRDefault="000055A8"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6C01125E" w14:textId="77777777" w:rsidR="000055A8" w:rsidRPr="00000BE7" w:rsidRDefault="000055A8"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02A98DD" w14:textId="4419D446" w:rsidR="000055A8"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12</w:t>
            </w:r>
            <w:r w:rsidR="00407835" w:rsidRPr="00000BE7">
              <w:rPr>
                <w:rFonts w:ascii="Times New Roman" w:hAnsi="Times New Roman" w:cs="Times New Roman"/>
                <w:sz w:val="20"/>
                <w:szCs w:val="20"/>
                <w:lang w:val="ru-RU"/>
              </w:rPr>
              <w:t>.05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5ACC8B" w14:textId="10ADD8C9"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7D36FB5F" w14:textId="77777777" w:rsidR="000055A8" w:rsidRPr="00000BE7" w:rsidRDefault="000055A8" w:rsidP="00CB4D15">
            <w:pPr>
              <w:rPr>
                <w:rFonts w:ascii="Times New Roman" w:hAnsi="Times New Roman" w:cs="Times New Roman"/>
                <w:color w:val="000000"/>
                <w:sz w:val="20"/>
                <w:szCs w:val="20"/>
                <w:shd w:val="clear" w:color="auto" w:fill="F7FDF7"/>
                <w:lang w:val="ru-RU"/>
              </w:rPr>
            </w:pPr>
          </w:p>
        </w:tc>
      </w:tr>
      <w:tr w:rsidR="00114A33" w:rsidRPr="00000BE7" w14:paraId="56B1FC7A" w14:textId="77777777" w:rsidTr="007F6649">
        <w:trPr>
          <w:trHeight w:hRule="exact" w:val="2252"/>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C2028A" w14:textId="4C62236D" w:rsidR="00114A33" w:rsidRPr="00000BE7" w:rsidRDefault="00E25FAB" w:rsidP="00E25FAB">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lastRenderedPageBreak/>
              <w:t>96</w:t>
            </w:r>
            <w:r w:rsidR="00114A33"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33E84486" w14:textId="0A5F12ED" w:rsidR="00114A33" w:rsidRPr="00000BE7" w:rsidRDefault="00CB4D15" w:rsidP="00114A33">
            <w:pPr>
              <w:shd w:val="clear" w:color="auto" w:fill="FFFFFF" w:themeFill="background1"/>
              <w:rPr>
                <w:rFonts w:ascii="Times New Roman" w:hAnsi="Times New Roman" w:cs="Times New Roman"/>
                <w:lang w:val="ru-RU"/>
              </w:rPr>
            </w:pPr>
            <w:r w:rsidRPr="00000BE7">
              <w:rPr>
                <w:rFonts w:ascii="Times New Roman" w:hAnsi="Times New Roman" w:cs="Times New Roman"/>
                <w:bCs/>
                <w:sz w:val="20"/>
                <w:szCs w:val="20"/>
                <w:lang w:val="ru-RU"/>
              </w:rPr>
              <w:t>Герой. Поступок героя. Оценка поступка героя. Г. Х. Андерсен «Русалочка».</w:t>
            </w:r>
            <w:r w:rsidRPr="00000BE7">
              <w:rPr>
                <w:rFonts w:ascii="Times New Roman" w:hAnsi="Times New Roman" w:cs="Times New Roman"/>
                <w:bCs/>
                <w:sz w:val="24"/>
                <w:szCs w:val="24"/>
                <w:lang w:val="ru-RU"/>
              </w:rPr>
              <w:t xml:space="preserve"> </w:t>
            </w:r>
            <w:r w:rsidR="0081345C" w:rsidRPr="00000BE7">
              <w:rPr>
                <w:rFonts w:ascii="Times New Roman" w:hAnsi="Times New Roman" w:cs="Times New Roman"/>
                <w:bCs/>
                <w:sz w:val="20"/>
                <w:szCs w:val="20"/>
                <w:lang w:val="ru-RU"/>
              </w:rPr>
              <w:t xml:space="preserve"> </w:t>
            </w:r>
            <w:r w:rsidR="00114A33" w:rsidRPr="00000BE7">
              <w:rPr>
                <w:rFonts w:ascii="Times New Roman" w:hAnsi="Times New Roman" w:cs="Times New Roman"/>
                <w:color w:val="000000"/>
                <w:sz w:val="20"/>
                <w:szCs w:val="20"/>
                <w:shd w:val="clear" w:color="auto" w:fill="F7F5F5"/>
                <w:lang w:val="ru-RU"/>
              </w:rPr>
              <w:t xml:space="preserve">  </w:t>
            </w:r>
          </w:p>
          <w:p w14:paraId="709991BB" w14:textId="77777777" w:rsidR="00114A33" w:rsidRPr="00000BE7" w:rsidRDefault="00114A33" w:rsidP="00114A33">
            <w:pPr>
              <w:shd w:val="clear" w:color="auto" w:fill="FFFFFF" w:themeFill="background1"/>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E78B6F5" w14:textId="77777777" w:rsidR="00114A33" w:rsidRPr="00000BE7" w:rsidRDefault="00114A33" w:rsidP="00114A33">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0FB0F2" w14:textId="77777777" w:rsidR="00114A33" w:rsidRPr="00000BE7" w:rsidRDefault="00114A33" w:rsidP="00114A33">
            <w:pPr>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5D03E285" w14:textId="77777777" w:rsidR="00114A33" w:rsidRPr="00000BE7" w:rsidRDefault="00114A33"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7915E167" w14:textId="77777777" w:rsidR="00114A33" w:rsidRPr="00000BE7" w:rsidRDefault="00114A33"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752B7F" w14:textId="1F3BCF43" w:rsidR="00114A33"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15</w:t>
            </w:r>
            <w:r w:rsidR="00407835" w:rsidRPr="00000BE7">
              <w:rPr>
                <w:rFonts w:ascii="Times New Roman" w:hAnsi="Times New Roman" w:cs="Times New Roman"/>
                <w:sz w:val="20"/>
                <w:szCs w:val="20"/>
                <w:lang w:val="ru-RU"/>
              </w:rPr>
              <w:t>.05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128360" w14:textId="77777777" w:rsidR="00CB4D15" w:rsidRPr="00000BE7" w:rsidRDefault="002F27D9" w:rsidP="00CB4D15">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7246C45A" w14:textId="77777777" w:rsidR="00114A33" w:rsidRPr="00000BE7" w:rsidRDefault="00114A33" w:rsidP="00114A33">
            <w:pPr>
              <w:rPr>
                <w:rFonts w:ascii="Times New Roman" w:hAnsi="Times New Roman" w:cs="Times New Roman"/>
                <w:color w:val="000000"/>
                <w:sz w:val="20"/>
                <w:szCs w:val="20"/>
                <w:shd w:val="clear" w:color="auto" w:fill="F7FDF7"/>
                <w:lang w:val="ru-RU"/>
              </w:rPr>
            </w:pPr>
          </w:p>
          <w:p w14:paraId="1FE79FAB" w14:textId="77777777" w:rsidR="00114A33" w:rsidRPr="00000BE7" w:rsidRDefault="00114A33" w:rsidP="00114A33">
            <w:pPr>
              <w:rPr>
                <w:rFonts w:ascii="Times New Roman" w:hAnsi="Times New Roman" w:cs="Times New Roman"/>
                <w:color w:val="000000"/>
                <w:sz w:val="20"/>
                <w:szCs w:val="20"/>
                <w:shd w:val="clear" w:color="auto" w:fill="F7FDF7"/>
                <w:lang w:val="ru-RU"/>
              </w:rPr>
            </w:pPr>
          </w:p>
          <w:p w14:paraId="13E5170D" w14:textId="77777777" w:rsidR="00114A33" w:rsidRPr="00000BE7" w:rsidRDefault="00114A33" w:rsidP="00114A33">
            <w:pPr>
              <w:rPr>
                <w:rFonts w:ascii="Times New Roman" w:hAnsi="Times New Roman" w:cs="Times New Roman"/>
                <w:sz w:val="20"/>
                <w:szCs w:val="20"/>
                <w:lang w:val="ru-RU"/>
              </w:rPr>
            </w:pPr>
          </w:p>
        </w:tc>
      </w:tr>
      <w:tr w:rsidR="000055A8" w:rsidRPr="00000BE7" w14:paraId="7EB5C416" w14:textId="77777777" w:rsidTr="007F6649">
        <w:trPr>
          <w:trHeight w:hRule="exact" w:val="2252"/>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D23070" w14:textId="6BF5F618" w:rsidR="000055A8"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97.</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3998FC80" w14:textId="060BAFA8" w:rsidR="000055A8" w:rsidRPr="00000BE7" w:rsidRDefault="0081345C" w:rsidP="00114A33">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Г. Х. Андерсен «Русалочка».</w:t>
            </w:r>
            <w:r w:rsidRPr="00000BE7">
              <w:rPr>
                <w:rFonts w:ascii="Times New Roman" w:hAnsi="Times New Roman" w:cs="Times New Roman"/>
                <w:bCs/>
                <w:sz w:val="24"/>
                <w:szCs w:val="24"/>
                <w:lang w:val="ru-RU"/>
              </w:rPr>
              <w:t xml:space="preserve"> </w:t>
            </w:r>
            <w:r w:rsidRPr="00000BE7">
              <w:rPr>
                <w:rFonts w:ascii="Times New Roman" w:hAnsi="Times New Roman" w:cs="Times New Roman"/>
                <w:bCs/>
                <w:sz w:val="20"/>
                <w:szCs w:val="20"/>
                <w:lang w:val="ru-RU"/>
              </w:rPr>
              <w:t>Средства художественной выразительности в литературном произведении</w:t>
            </w:r>
            <w:r w:rsidRPr="00000BE7">
              <w:rPr>
                <w:rFonts w:ascii="Times New Roman" w:hAnsi="Times New Roman" w:cs="Times New Roman"/>
                <w:color w:val="000000"/>
                <w:sz w:val="20"/>
                <w:szCs w:val="20"/>
                <w:shd w:val="clear" w:color="auto" w:fill="F7F5F5"/>
                <w:lang w:val="ru-RU"/>
              </w:rPr>
              <w:t xml:space="preserve">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1B7CBD" w14:textId="786248EB" w:rsidR="000055A8"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8D2803" w14:textId="77777777" w:rsidR="000055A8" w:rsidRPr="00000BE7" w:rsidRDefault="000055A8"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5C44F49F" w14:textId="77777777" w:rsidR="000055A8" w:rsidRPr="00000BE7" w:rsidRDefault="000055A8"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5C69696D" w14:textId="77777777" w:rsidR="000055A8" w:rsidRPr="00000BE7" w:rsidRDefault="000055A8"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FE697E" w14:textId="7250A791" w:rsidR="000055A8"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18</w:t>
            </w:r>
            <w:r w:rsidR="00407835" w:rsidRPr="00000BE7">
              <w:rPr>
                <w:rFonts w:ascii="Times New Roman" w:hAnsi="Times New Roman" w:cs="Times New Roman"/>
                <w:sz w:val="20"/>
                <w:szCs w:val="20"/>
                <w:lang w:val="ru-RU"/>
              </w:rPr>
              <w:t>.05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45E86" w14:textId="0FB933C5"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0521DA06" w14:textId="77777777" w:rsidR="000055A8" w:rsidRPr="00000BE7" w:rsidRDefault="000055A8" w:rsidP="00CB4D15">
            <w:pPr>
              <w:rPr>
                <w:rFonts w:ascii="Times New Roman" w:hAnsi="Times New Roman" w:cs="Times New Roman"/>
                <w:color w:val="000000"/>
                <w:sz w:val="20"/>
                <w:szCs w:val="20"/>
                <w:shd w:val="clear" w:color="auto" w:fill="F7FDF7"/>
                <w:lang w:val="ru-RU"/>
              </w:rPr>
            </w:pPr>
          </w:p>
        </w:tc>
      </w:tr>
      <w:tr w:rsidR="00114A33" w:rsidRPr="00000BE7" w14:paraId="1BCA9985" w14:textId="77777777" w:rsidTr="00AF1FC3">
        <w:trPr>
          <w:trHeight w:hRule="exact" w:val="170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2FBB5A" w14:textId="6DA29609" w:rsidR="00114A33" w:rsidRPr="00000BE7" w:rsidRDefault="00E25FAB" w:rsidP="00114A33">
            <w:pPr>
              <w:autoSpaceDE w:val="0"/>
              <w:autoSpaceDN w:val="0"/>
              <w:spacing w:before="98" w:after="0" w:line="230" w:lineRule="auto"/>
              <w:ind w:left="72"/>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98</w:t>
            </w:r>
            <w:r w:rsidR="00114A33" w:rsidRPr="00000BE7">
              <w:rPr>
                <w:rFonts w:ascii="Times New Roman" w:eastAsia="Times New Roman" w:hAnsi="Times New Roman" w:cs="Times New Roman"/>
                <w:color w:val="000000"/>
                <w:sz w:val="20"/>
                <w:szCs w:val="20"/>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315CF" w14:textId="77777777" w:rsidR="00CB4D15" w:rsidRPr="00000BE7" w:rsidRDefault="00CB4D15" w:rsidP="00CB4D15">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М. Твен «Приключения Тома Сойера» (отрывок). Характеристика героя.  </w:t>
            </w:r>
          </w:p>
          <w:p w14:paraId="6C6DCE16" w14:textId="77777777" w:rsidR="00114A33" w:rsidRPr="00000BE7" w:rsidRDefault="00114A33" w:rsidP="00114A33">
            <w:pPr>
              <w:shd w:val="clear" w:color="auto" w:fill="FFFFFF" w:themeFill="background1"/>
              <w:rPr>
                <w:rFonts w:ascii="Times New Roman" w:hAnsi="Times New Roman" w:cs="Times New Roman"/>
                <w:sz w:val="20"/>
                <w:szCs w:val="20"/>
                <w:lang w:val="ru-RU"/>
              </w:rPr>
            </w:pPr>
          </w:p>
          <w:p w14:paraId="4B880E1D" w14:textId="77777777" w:rsidR="00114A33" w:rsidRPr="00000BE7" w:rsidRDefault="00114A33" w:rsidP="00114A33">
            <w:pPr>
              <w:shd w:val="clear" w:color="auto" w:fill="FFFFFF" w:themeFill="background1"/>
              <w:rPr>
                <w:rFonts w:ascii="Times New Roman" w:hAnsi="Times New Roman" w:cs="Times New Roman"/>
                <w:sz w:val="20"/>
                <w:szCs w:val="20"/>
                <w:lang w:val="ru-RU"/>
              </w:rPr>
            </w:pPr>
          </w:p>
          <w:p w14:paraId="3D924C92" w14:textId="77777777" w:rsidR="00114A33" w:rsidRPr="00000BE7" w:rsidRDefault="00114A33" w:rsidP="00114A33">
            <w:pPr>
              <w:shd w:val="clear" w:color="auto" w:fill="FFFFFF" w:themeFill="background1"/>
              <w:rPr>
                <w:rFonts w:ascii="Times New Roman" w:hAnsi="Times New Roman" w:cs="Times New Roman"/>
                <w:bCs/>
                <w:sz w:val="20"/>
                <w:szCs w:val="20"/>
                <w:lang w:val="ru-RU"/>
              </w:rPr>
            </w:pPr>
          </w:p>
          <w:p w14:paraId="3090554E" w14:textId="77777777" w:rsidR="00114A33" w:rsidRPr="00000BE7" w:rsidRDefault="00114A33" w:rsidP="00114A33">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 xml:space="preserve"> </w:t>
            </w:r>
          </w:p>
          <w:p w14:paraId="2C256A21" w14:textId="77777777" w:rsidR="00114A33" w:rsidRPr="00000BE7" w:rsidRDefault="00114A33" w:rsidP="00114A33">
            <w:pPr>
              <w:shd w:val="clear" w:color="auto" w:fill="FFFFFF" w:themeFill="background1"/>
              <w:rPr>
                <w:rFonts w:ascii="Times New Roman" w:hAnsi="Times New Roman" w:cs="Times New Roman"/>
                <w:sz w:val="20"/>
                <w:szCs w:val="20"/>
                <w:lang w:val="ru-RU"/>
              </w:rPr>
            </w:pPr>
          </w:p>
          <w:p w14:paraId="326530D5" w14:textId="77777777" w:rsidR="00114A33" w:rsidRPr="00000BE7" w:rsidRDefault="00114A33" w:rsidP="00114A33">
            <w:pPr>
              <w:shd w:val="clear" w:color="auto" w:fill="FFFFFF" w:themeFill="background1"/>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F21BC" w14:textId="77777777" w:rsidR="00114A33" w:rsidRPr="00000BE7" w:rsidRDefault="00114A33" w:rsidP="00114A33">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28E18A4" w14:textId="77777777" w:rsidR="00114A33" w:rsidRPr="00000BE7" w:rsidRDefault="00114A33"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054226C" w14:textId="77777777" w:rsidR="00114A33" w:rsidRPr="00000BE7" w:rsidRDefault="00114A33" w:rsidP="00114A33">
            <w:pPr>
              <w:rPr>
                <w:rFonts w:ascii="Times New Roman" w:hAnsi="Times New Roman" w:cs="Times New Roman"/>
                <w:sz w:val="16"/>
                <w:szCs w:val="16"/>
                <w:lang w:val="ru-RU"/>
              </w:rPr>
            </w:pPr>
          </w:p>
        </w:tc>
        <w:tc>
          <w:tcPr>
            <w:tcW w:w="1328" w:type="dxa"/>
            <w:tcBorders>
              <w:top w:val="single" w:sz="4" w:space="0" w:color="000000"/>
              <w:left w:val="single" w:sz="4" w:space="0" w:color="auto"/>
              <w:bottom w:val="single" w:sz="4" w:space="0" w:color="000000"/>
              <w:right w:val="single" w:sz="4" w:space="0" w:color="000000"/>
            </w:tcBorders>
          </w:tcPr>
          <w:p w14:paraId="06B950B8" w14:textId="77777777" w:rsidR="00114A33" w:rsidRPr="00000BE7" w:rsidRDefault="00114A33"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5A6143" w14:textId="04035AB1" w:rsidR="00114A33"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19.05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57F764" w14:textId="61944D82" w:rsidR="00261E9C" w:rsidRPr="00000BE7" w:rsidRDefault="00517DB9" w:rsidP="00CB4D15">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r w:rsidR="00E67A29" w:rsidRPr="00000BE7">
              <w:rPr>
                <w:rFonts w:ascii="Times New Roman" w:hAnsi="Times New Roman" w:cs="Times New Roman"/>
                <w:color w:val="000000"/>
                <w:sz w:val="20"/>
                <w:szCs w:val="20"/>
                <w:shd w:val="clear" w:color="auto" w:fill="F7FDF7"/>
                <w:lang w:val="ru-RU"/>
              </w:rPr>
              <w:t xml:space="preserve"> </w:t>
            </w:r>
          </w:p>
          <w:p w14:paraId="31D3414B" w14:textId="77777777" w:rsidR="00114A33" w:rsidRPr="00000BE7" w:rsidRDefault="00114A33" w:rsidP="00114A33">
            <w:pPr>
              <w:rPr>
                <w:rFonts w:ascii="Times New Roman" w:hAnsi="Times New Roman" w:cs="Times New Roman"/>
                <w:color w:val="000000"/>
                <w:sz w:val="20"/>
                <w:szCs w:val="20"/>
                <w:shd w:val="clear" w:color="auto" w:fill="F7FDF7"/>
                <w:lang w:val="ru-RU"/>
              </w:rPr>
            </w:pPr>
          </w:p>
          <w:p w14:paraId="107CB8CF" w14:textId="77777777" w:rsidR="00114A33" w:rsidRPr="00000BE7" w:rsidRDefault="00114A33" w:rsidP="00114A33">
            <w:pPr>
              <w:rPr>
                <w:rFonts w:ascii="Times New Roman" w:hAnsi="Times New Roman" w:cs="Times New Roman"/>
                <w:sz w:val="20"/>
                <w:szCs w:val="20"/>
                <w:lang w:val="ru-RU"/>
              </w:rPr>
            </w:pPr>
          </w:p>
        </w:tc>
      </w:tr>
      <w:tr w:rsidR="0081345C" w:rsidRPr="00000BE7" w14:paraId="02641B86" w14:textId="77777777" w:rsidTr="00AF1FC3">
        <w:trPr>
          <w:trHeight w:hRule="exact" w:val="170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F56DF5" w14:textId="1162BE26" w:rsidR="0081345C"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99.</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8847AA" w14:textId="1E71D2E2" w:rsidR="0081345C" w:rsidRPr="00000BE7" w:rsidRDefault="0081345C" w:rsidP="00CB4D15">
            <w:pPr>
              <w:shd w:val="clear" w:color="auto" w:fill="FFFFFF" w:themeFill="background1"/>
              <w:rPr>
                <w:rFonts w:ascii="Times New Roman" w:hAnsi="Times New Roman" w:cs="Times New Roman"/>
                <w:bCs/>
                <w:sz w:val="20"/>
                <w:szCs w:val="20"/>
                <w:lang w:val="ru-RU"/>
              </w:rPr>
            </w:pPr>
            <w:r w:rsidRPr="00000BE7">
              <w:rPr>
                <w:rFonts w:ascii="Times New Roman" w:hAnsi="Times New Roman" w:cs="Times New Roman"/>
                <w:bCs/>
                <w:sz w:val="20"/>
                <w:szCs w:val="20"/>
                <w:lang w:val="ru-RU"/>
              </w:rPr>
              <w:t>М. Твен «Приключения Тома Сойера» (отрывок).</w:t>
            </w:r>
            <w:r w:rsidRPr="00000BE7">
              <w:rPr>
                <w:rFonts w:ascii="Times New Roman" w:hAnsi="Times New Roman" w:cs="Times New Roman"/>
                <w:color w:val="000000"/>
                <w:sz w:val="27"/>
                <w:szCs w:val="27"/>
                <w:shd w:val="clear" w:color="auto" w:fill="F7F5F5"/>
                <w:lang w:val="ru-RU"/>
              </w:rPr>
              <w:t xml:space="preserve"> </w:t>
            </w:r>
            <w:r w:rsidRPr="00000BE7">
              <w:rPr>
                <w:rFonts w:ascii="Times New Roman" w:hAnsi="Times New Roman" w:cs="Times New Roman"/>
                <w:color w:val="000000"/>
                <w:sz w:val="20"/>
                <w:szCs w:val="20"/>
                <w:shd w:val="clear" w:color="auto" w:fill="F7F5F5"/>
                <w:lang w:val="ru-RU"/>
              </w:rPr>
              <w:t>Тема. Идея. Заголовок. Эпизод, смысловые части.</w:t>
            </w:r>
            <w:r w:rsidRPr="00000BE7">
              <w:rPr>
                <w:rFonts w:ascii="Times New Roman" w:hAnsi="Times New Roman" w:cs="Times New Roman"/>
                <w:color w:val="000000"/>
                <w:sz w:val="27"/>
                <w:szCs w:val="27"/>
                <w:shd w:val="clear" w:color="auto" w:fill="F7F5F5"/>
              </w:rPr>
              <w:t> </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3221AB" w14:textId="116E4CDF" w:rsidR="0081345C"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427FF3" w14:textId="77777777" w:rsidR="0081345C" w:rsidRPr="00000BE7" w:rsidRDefault="0081345C"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39337D85" w14:textId="77777777" w:rsidR="0081345C" w:rsidRPr="00000BE7" w:rsidRDefault="0081345C" w:rsidP="00114A33">
            <w:pPr>
              <w:rPr>
                <w:rFonts w:ascii="Times New Roman" w:hAnsi="Times New Roman" w:cs="Times New Roman"/>
                <w:sz w:val="16"/>
                <w:szCs w:val="16"/>
                <w:lang w:val="ru-RU"/>
              </w:rPr>
            </w:pPr>
          </w:p>
        </w:tc>
        <w:tc>
          <w:tcPr>
            <w:tcW w:w="1328" w:type="dxa"/>
            <w:tcBorders>
              <w:top w:val="single" w:sz="4" w:space="0" w:color="000000"/>
              <w:left w:val="single" w:sz="4" w:space="0" w:color="auto"/>
              <w:bottom w:val="single" w:sz="4" w:space="0" w:color="000000"/>
              <w:right w:val="single" w:sz="4" w:space="0" w:color="000000"/>
            </w:tcBorders>
          </w:tcPr>
          <w:p w14:paraId="076334E8" w14:textId="77777777" w:rsidR="0081345C" w:rsidRPr="00000BE7" w:rsidRDefault="0081345C"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156BE" w14:textId="13978494" w:rsidR="0081345C"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22.05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87B5EB" w14:textId="499006B0"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Текущий контроль </w:t>
            </w:r>
          </w:p>
          <w:p w14:paraId="5C995BD0" w14:textId="77777777" w:rsidR="0081345C" w:rsidRPr="00000BE7" w:rsidRDefault="0081345C" w:rsidP="00CB4D15">
            <w:pPr>
              <w:rPr>
                <w:rFonts w:ascii="Times New Roman" w:hAnsi="Times New Roman" w:cs="Times New Roman"/>
                <w:color w:val="000000"/>
                <w:sz w:val="20"/>
                <w:szCs w:val="20"/>
                <w:shd w:val="clear" w:color="auto" w:fill="F7FDF7"/>
                <w:lang w:val="ru-RU"/>
              </w:rPr>
            </w:pPr>
          </w:p>
        </w:tc>
      </w:tr>
      <w:tr w:rsidR="0081345C" w:rsidRPr="00000BE7" w14:paraId="4FF12B8A" w14:textId="77777777" w:rsidTr="00AF1FC3">
        <w:trPr>
          <w:trHeight w:hRule="exact" w:val="1709"/>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6F79E0" w14:textId="14257A6B" w:rsidR="0081345C" w:rsidRPr="00000BE7" w:rsidRDefault="00E25FAB"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100.</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4B84A2AC" w14:textId="20A4CFFD" w:rsidR="0081345C" w:rsidRPr="00000BE7" w:rsidRDefault="00E67A29" w:rsidP="0081345C">
            <w:pPr>
              <w:shd w:val="clear" w:color="auto" w:fill="FFFFFF" w:themeFill="background1"/>
              <w:rPr>
                <w:rFonts w:ascii="Times New Roman" w:hAnsi="Times New Roman" w:cs="Times New Roman"/>
                <w:sz w:val="20"/>
                <w:szCs w:val="20"/>
                <w:lang w:val="ru-RU"/>
              </w:rPr>
            </w:pPr>
            <w:r w:rsidRPr="00000BE7">
              <w:rPr>
                <w:rFonts w:ascii="Times New Roman" w:hAnsi="Times New Roman" w:cs="Times New Roman"/>
                <w:bCs/>
                <w:sz w:val="20"/>
                <w:szCs w:val="20"/>
                <w:lang w:val="ru-RU"/>
              </w:rPr>
              <w:t>Тематическая п</w:t>
            </w:r>
            <w:r w:rsidR="0081345C" w:rsidRPr="00000BE7">
              <w:rPr>
                <w:rFonts w:ascii="Times New Roman" w:hAnsi="Times New Roman" w:cs="Times New Roman"/>
                <w:bCs/>
                <w:sz w:val="20"/>
                <w:szCs w:val="20"/>
                <w:lang w:val="ru-RU"/>
              </w:rPr>
              <w:t>роверочная работа</w:t>
            </w:r>
            <w:r w:rsidRPr="00000BE7">
              <w:rPr>
                <w:rFonts w:ascii="Times New Roman" w:hAnsi="Times New Roman" w:cs="Times New Roman"/>
                <w:bCs/>
                <w:sz w:val="20"/>
                <w:szCs w:val="20"/>
                <w:lang w:val="ru-RU"/>
              </w:rPr>
              <w:t xml:space="preserve"> </w:t>
            </w:r>
          </w:p>
          <w:p w14:paraId="5DA377F7" w14:textId="77777777" w:rsidR="0081345C" w:rsidRPr="00000BE7" w:rsidRDefault="0081345C" w:rsidP="00CB4D15">
            <w:pPr>
              <w:shd w:val="clear" w:color="auto" w:fill="FFFFFF" w:themeFill="background1"/>
              <w:rPr>
                <w:rFonts w:ascii="Times New Roman" w:hAnsi="Times New Roman" w:cs="Times New Roman"/>
                <w:bCs/>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3E26A7" w14:textId="355D6BAC" w:rsidR="0081345C" w:rsidRPr="00000BE7" w:rsidRDefault="00E67A29" w:rsidP="00114A33">
            <w:pPr>
              <w:autoSpaceDE w:val="0"/>
              <w:autoSpaceDN w:val="0"/>
              <w:spacing w:before="98" w:after="0" w:line="230" w:lineRule="auto"/>
              <w:ind w:left="72"/>
              <w:rPr>
                <w:rFonts w:ascii="Times New Roman" w:eastAsia="Times New Roman" w:hAnsi="Times New Roman" w:cs="Times New Roman"/>
                <w:color w:val="000000"/>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5DD265" w14:textId="77777777" w:rsidR="0081345C" w:rsidRPr="00000BE7" w:rsidRDefault="0081345C"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445D64F4" w14:textId="5BF8883D" w:rsidR="0081345C" w:rsidRPr="00000BE7" w:rsidRDefault="00E67A29"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1</w:t>
            </w:r>
          </w:p>
        </w:tc>
        <w:tc>
          <w:tcPr>
            <w:tcW w:w="1328" w:type="dxa"/>
            <w:tcBorders>
              <w:top w:val="single" w:sz="4" w:space="0" w:color="000000"/>
              <w:left w:val="single" w:sz="4" w:space="0" w:color="auto"/>
              <w:bottom w:val="single" w:sz="4" w:space="0" w:color="000000"/>
              <w:right w:val="single" w:sz="4" w:space="0" w:color="000000"/>
            </w:tcBorders>
          </w:tcPr>
          <w:p w14:paraId="4DF6AC92" w14:textId="77777777" w:rsidR="0081345C" w:rsidRPr="00000BE7" w:rsidRDefault="0081345C"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B474545" w14:textId="5D19EE23" w:rsidR="0081345C"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25.05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8F756F" w14:textId="77777777" w:rsidR="00E67A29" w:rsidRPr="00000BE7" w:rsidRDefault="00E67A29" w:rsidP="00E67A29">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 проверочная работа в письменной форме</w:t>
            </w:r>
          </w:p>
          <w:p w14:paraId="48390E94" w14:textId="77777777" w:rsidR="0081345C" w:rsidRPr="00000BE7" w:rsidRDefault="0081345C" w:rsidP="00CB4D15">
            <w:pPr>
              <w:rPr>
                <w:rFonts w:ascii="Times New Roman" w:hAnsi="Times New Roman" w:cs="Times New Roman"/>
                <w:color w:val="000000"/>
                <w:sz w:val="20"/>
                <w:szCs w:val="20"/>
                <w:shd w:val="clear" w:color="auto" w:fill="F7FDF7"/>
                <w:lang w:val="ru-RU"/>
              </w:rPr>
            </w:pPr>
          </w:p>
        </w:tc>
      </w:tr>
      <w:tr w:rsidR="001D7821" w:rsidRPr="00000BE7" w14:paraId="01D92343" w14:textId="77777777" w:rsidTr="00E67A29">
        <w:trPr>
          <w:trHeight w:hRule="exact" w:val="1008"/>
        </w:trPr>
        <w:tc>
          <w:tcPr>
            <w:tcW w:w="10552"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54920BBD" w14:textId="0A841D08" w:rsidR="001D7821" w:rsidRPr="00000BE7" w:rsidRDefault="001D7821" w:rsidP="00082D16">
            <w:pPr>
              <w:shd w:val="clear" w:color="auto" w:fill="FFFFFF" w:themeFill="background1"/>
              <w:rPr>
                <w:rFonts w:ascii="Times New Roman" w:hAnsi="Times New Roman" w:cs="Times New Roman"/>
                <w:lang w:val="ru-RU"/>
              </w:rPr>
            </w:pPr>
            <w:r w:rsidRPr="00000BE7">
              <w:rPr>
                <w:rFonts w:ascii="Times New Roman" w:eastAsia="Times New Roman" w:hAnsi="Times New Roman" w:cs="Times New Roman"/>
                <w:color w:val="000000"/>
                <w:w w:val="97"/>
                <w:sz w:val="20"/>
                <w:szCs w:val="20"/>
                <w:lang w:val="ru-RU"/>
              </w:rPr>
              <w:t xml:space="preserve">В тематическом планировании темы относятся к разделу </w:t>
            </w:r>
            <w:r w:rsidRPr="00000BE7">
              <w:rPr>
                <w:rFonts w:ascii="Times New Roman" w:hAnsi="Times New Roman" w:cs="Times New Roman"/>
                <w:bCs/>
                <w:sz w:val="20"/>
                <w:szCs w:val="20"/>
                <w:lang w:val="ru-RU"/>
              </w:rPr>
              <w:t>«</w:t>
            </w:r>
            <w:r w:rsidRPr="00000BE7">
              <w:rPr>
                <w:rFonts w:ascii="Times New Roman" w:hAnsi="Times New Roman" w:cs="Times New Roman"/>
                <w:color w:val="000000"/>
                <w:sz w:val="18"/>
                <w:szCs w:val="20"/>
                <w:shd w:val="clear" w:color="auto" w:fill="F7F5F5"/>
                <w:lang w:val="ru-RU"/>
              </w:rPr>
              <w:t>Библиографическая</w:t>
            </w:r>
            <w:r w:rsidRPr="00000BE7">
              <w:rPr>
                <w:rFonts w:ascii="Times New Roman" w:hAnsi="Times New Roman" w:cs="Times New Roman"/>
                <w:color w:val="000000"/>
                <w:sz w:val="20"/>
                <w:szCs w:val="20"/>
                <w:shd w:val="clear" w:color="auto" w:fill="F7F5F5"/>
                <w:lang w:val="ru-RU"/>
              </w:rPr>
              <w:t xml:space="preserve"> культура (работа с детской к</w:t>
            </w:r>
            <w:r w:rsidR="00082D16" w:rsidRPr="00000BE7">
              <w:rPr>
                <w:rFonts w:ascii="Times New Roman" w:hAnsi="Times New Roman" w:cs="Times New Roman"/>
                <w:color w:val="000000"/>
                <w:sz w:val="20"/>
                <w:szCs w:val="20"/>
                <w:shd w:val="clear" w:color="auto" w:fill="F7F5F5"/>
                <w:lang w:val="ru-RU"/>
              </w:rPr>
              <w:t>нигой и справочной литературой)</w:t>
            </w:r>
            <w:r w:rsidRPr="00000BE7">
              <w:rPr>
                <w:rFonts w:ascii="Times New Roman" w:eastAsia="Times New Roman" w:hAnsi="Times New Roman" w:cs="Times New Roman"/>
                <w:color w:val="000000"/>
                <w:w w:val="97"/>
                <w:sz w:val="20"/>
                <w:szCs w:val="20"/>
                <w:lang w:val="ru-RU"/>
              </w:rPr>
              <w:t>».</w:t>
            </w:r>
            <w:r w:rsidR="00082D16" w:rsidRPr="00000BE7">
              <w:rPr>
                <w:rFonts w:ascii="Times New Roman" w:eastAsia="Times New Roman" w:hAnsi="Times New Roman" w:cs="Times New Roman"/>
                <w:color w:val="000000"/>
                <w:w w:val="97"/>
                <w:lang w:val="ru-RU"/>
              </w:rPr>
              <w:t xml:space="preserve"> </w:t>
            </w:r>
            <w:r w:rsidRPr="00000BE7">
              <w:rPr>
                <w:rFonts w:ascii="Times New Roman" w:hAnsi="Times New Roman" w:cs="Times New Roman"/>
                <w:sz w:val="20"/>
                <w:szCs w:val="20"/>
                <w:lang w:val="ru-RU"/>
              </w:rPr>
              <w:t>Есть в тематическом классификаторе.</w:t>
            </w:r>
          </w:p>
        </w:tc>
      </w:tr>
      <w:tr w:rsidR="00114A33" w:rsidRPr="00000BE7" w14:paraId="7E7B9D72" w14:textId="77777777" w:rsidTr="00E67A29">
        <w:trPr>
          <w:trHeight w:hRule="exact" w:val="2841"/>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703F42" w14:textId="3DB17E52" w:rsidR="00114A33" w:rsidRPr="00000BE7" w:rsidRDefault="00E25FAB" w:rsidP="00114A33">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101</w:t>
            </w:r>
            <w:r w:rsidR="00114A33"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C77623" w14:textId="77777777" w:rsidR="000A3E8F" w:rsidRPr="00000BE7" w:rsidRDefault="000A3E8F" w:rsidP="000A3E8F">
            <w:pPr>
              <w:shd w:val="clear" w:color="auto" w:fill="FFFFFF" w:themeFill="background1"/>
              <w:rPr>
                <w:rFonts w:ascii="Times New Roman" w:hAnsi="Times New Roman" w:cs="Times New Roman"/>
                <w:lang w:val="ru-RU"/>
              </w:rPr>
            </w:pPr>
            <w:commentRangeStart w:id="16"/>
            <w:r w:rsidRPr="00000BE7">
              <w:rPr>
                <w:rFonts w:ascii="Times New Roman" w:hAnsi="Times New Roman" w:cs="Times New Roman"/>
                <w:color w:val="000000"/>
                <w:sz w:val="18"/>
                <w:szCs w:val="20"/>
                <w:shd w:val="clear" w:color="auto" w:fill="F7F5F5"/>
                <w:lang w:val="ru-RU"/>
              </w:rPr>
              <w:t>Библиографическая</w:t>
            </w:r>
            <w:r w:rsidRPr="00000BE7">
              <w:rPr>
                <w:rFonts w:ascii="Times New Roman" w:hAnsi="Times New Roman" w:cs="Times New Roman"/>
                <w:color w:val="000000"/>
                <w:sz w:val="20"/>
                <w:szCs w:val="20"/>
                <w:shd w:val="clear" w:color="auto" w:fill="F7F5F5"/>
                <w:lang w:val="ru-RU"/>
              </w:rPr>
              <w:t xml:space="preserve"> культура (работа с детской книгой и справочной литературой).</w:t>
            </w:r>
          </w:p>
          <w:p w14:paraId="3999625D" w14:textId="6E732311" w:rsidR="00114A33" w:rsidRPr="00000BE7" w:rsidRDefault="000A3E8F" w:rsidP="00D829DF">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Экскурсия в библиотеку: тема экскурсии «Зачем нужны книги»</w:t>
            </w:r>
            <w:commentRangeEnd w:id="16"/>
            <w:r w:rsidR="00AF1FC3" w:rsidRPr="00000BE7">
              <w:rPr>
                <w:rStyle w:val="affb"/>
                <w:rFonts w:ascii="Times New Roman" w:hAnsi="Times New Roman" w:cs="Times New Roman"/>
              </w:rPr>
              <w:commentReference w:id="16"/>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F6DF7" w14:textId="77777777" w:rsidR="00114A33" w:rsidRPr="00000BE7" w:rsidRDefault="00114A33" w:rsidP="00114A33">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0A70F4" w14:textId="77777777" w:rsidR="00114A33" w:rsidRPr="00000BE7" w:rsidRDefault="00114A33"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F9BFA6A" w14:textId="77777777" w:rsidR="00114A33" w:rsidRPr="00000BE7" w:rsidRDefault="00114A33"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3DE269B5" w14:textId="77777777" w:rsidR="00114A33" w:rsidRPr="00000BE7" w:rsidRDefault="00114A33"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FE1D3F" w14:textId="70AFCB3F" w:rsidR="00114A33"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26.05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B4C137" w14:textId="77777777" w:rsidR="00C87D68" w:rsidRPr="00000BE7" w:rsidRDefault="002F27D9" w:rsidP="00C87D68">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Текущий контроль</w:t>
            </w:r>
          </w:p>
          <w:p w14:paraId="3D655830" w14:textId="77777777" w:rsidR="00C87D68" w:rsidRPr="00000BE7" w:rsidRDefault="00C87D68" w:rsidP="00CB4D15">
            <w:pPr>
              <w:rPr>
                <w:rFonts w:ascii="Times New Roman" w:hAnsi="Times New Roman" w:cs="Times New Roman"/>
                <w:color w:val="000000"/>
                <w:sz w:val="20"/>
                <w:szCs w:val="20"/>
                <w:shd w:val="clear" w:color="auto" w:fill="F7FDF7"/>
                <w:lang w:val="ru-RU"/>
              </w:rPr>
            </w:pPr>
          </w:p>
          <w:p w14:paraId="73F4F0FE" w14:textId="77777777" w:rsidR="00114A33" w:rsidRPr="00000BE7" w:rsidRDefault="00114A33" w:rsidP="00114A33">
            <w:pPr>
              <w:rPr>
                <w:rFonts w:ascii="Times New Roman" w:hAnsi="Times New Roman" w:cs="Times New Roman"/>
                <w:color w:val="000000"/>
                <w:sz w:val="20"/>
                <w:szCs w:val="20"/>
                <w:shd w:val="clear" w:color="auto" w:fill="F7FDF7"/>
                <w:lang w:val="ru-RU"/>
              </w:rPr>
            </w:pPr>
          </w:p>
          <w:p w14:paraId="16CE2C06" w14:textId="77777777" w:rsidR="00114A33" w:rsidRPr="00000BE7" w:rsidRDefault="00114A33" w:rsidP="00114A33">
            <w:pPr>
              <w:rPr>
                <w:rFonts w:ascii="Times New Roman" w:hAnsi="Times New Roman" w:cs="Times New Roman"/>
                <w:sz w:val="20"/>
                <w:szCs w:val="20"/>
                <w:lang w:val="ru-RU"/>
              </w:rPr>
            </w:pPr>
          </w:p>
        </w:tc>
      </w:tr>
      <w:tr w:rsidR="00114A33" w:rsidRPr="00000BE7" w14:paraId="3F2463DC" w14:textId="77777777" w:rsidTr="000A3E8F">
        <w:trPr>
          <w:trHeight w:hRule="exact" w:val="3696"/>
        </w:trPr>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541240" w14:textId="28F7ACE3" w:rsidR="00114A33" w:rsidRPr="00000BE7" w:rsidRDefault="00E25FAB" w:rsidP="00E25FAB">
            <w:pPr>
              <w:autoSpaceDE w:val="0"/>
              <w:autoSpaceDN w:val="0"/>
              <w:spacing w:before="98" w:after="0" w:line="230" w:lineRule="auto"/>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lastRenderedPageBreak/>
              <w:t>102</w:t>
            </w:r>
            <w:r w:rsidR="00114A33" w:rsidRPr="00000BE7">
              <w:rPr>
                <w:rFonts w:ascii="Times New Roman" w:eastAsia="Times New Roman" w:hAnsi="Times New Roman" w:cs="Times New Roman"/>
                <w:color w:val="000000"/>
                <w:sz w:val="20"/>
                <w:szCs w:val="20"/>
                <w:lang w:val="ru-RU"/>
              </w:rPr>
              <w:t>.</w:t>
            </w:r>
          </w:p>
        </w:tc>
        <w:tc>
          <w:tcPr>
            <w:tcW w:w="255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315FC" w14:textId="79FFE3ED" w:rsidR="000A3E8F" w:rsidRPr="00000BE7" w:rsidRDefault="000A3E8F" w:rsidP="000A3E8F">
            <w:pPr>
              <w:shd w:val="clear" w:color="auto" w:fill="FFFFFF" w:themeFill="background1"/>
              <w:rPr>
                <w:rFonts w:ascii="Times New Roman" w:hAnsi="Times New Roman" w:cs="Times New Roman"/>
                <w:lang w:val="ru-RU"/>
              </w:rPr>
            </w:pPr>
            <w:r w:rsidRPr="00000BE7">
              <w:rPr>
                <w:rFonts w:ascii="Times New Roman" w:hAnsi="Times New Roman" w:cs="Times New Roman"/>
                <w:color w:val="000000"/>
                <w:sz w:val="20"/>
                <w:szCs w:val="20"/>
                <w:shd w:val="clear" w:color="auto" w:fill="F7F5F5"/>
                <w:lang w:val="ru-RU"/>
              </w:rPr>
              <w:t>Очерк как повествование о реальном событии.</w:t>
            </w:r>
            <w:r w:rsidRPr="00000BE7">
              <w:rPr>
                <w:rFonts w:ascii="Times New Roman" w:hAnsi="Times New Roman" w:cs="Times New Roman"/>
                <w:sz w:val="20"/>
                <w:szCs w:val="20"/>
                <w:lang w:val="ru-RU"/>
              </w:rPr>
              <w:t xml:space="preserve"> Типы книг (изданий): книга-произведение, книга-сборник, собрание сочинений, периодическая печать, справочные издания.</w:t>
            </w:r>
          </w:p>
          <w:p w14:paraId="18BF2B0F" w14:textId="77777777" w:rsidR="000A3E8F" w:rsidRPr="00000BE7" w:rsidRDefault="000A3E8F" w:rsidP="000A3E8F">
            <w:pPr>
              <w:shd w:val="clear" w:color="auto" w:fill="FFFFFF" w:themeFill="background1"/>
              <w:rPr>
                <w:rFonts w:ascii="Times New Roman" w:eastAsia="Times New Roman" w:hAnsi="Times New Roman" w:cs="Times New Roman"/>
                <w:color w:val="000000"/>
                <w:w w:val="97"/>
                <w:sz w:val="20"/>
                <w:szCs w:val="20"/>
                <w:lang w:val="ru-RU"/>
              </w:rPr>
            </w:pPr>
            <w:r w:rsidRPr="00000BE7">
              <w:rPr>
                <w:rFonts w:ascii="Times New Roman" w:eastAsia="Times New Roman" w:hAnsi="Times New Roman" w:cs="Times New Roman"/>
                <w:color w:val="000000"/>
                <w:w w:val="97"/>
                <w:sz w:val="20"/>
                <w:szCs w:val="20"/>
                <w:lang w:val="ru-RU"/>
              </w:rPr>
              <w:t>Чтение очерков С. Я. Маршака «Книга — ваш друг и учитель»,</w:t>
            </w:r>
          </w:p>
          <w:p w14:paraId="78E38F00" w14:textId="77777777" w:rsidR="000A3E8F" w:rsidRPr="00000BE7" w:rsidRDefault="000A3E8F" w:rsidP="000A3E8F">
            <w:pPr>
              <w:shd w:val="clear" w:color="auto" w:fill="FFFFFF" w:themeFill="background1"/>
              <w:rPr>
                <w:rFonts w:ascii="Times New Roman" w:hAnsi="Times New Roman" w:cs="Times New Roman"/>
                <w:sz w:val="20"/>
                <w:szCs w:val="20"/>
                <w:lang w:val="ru-RU"/>
              </w:rPr>
            </w:pPr>
            <w:r w:rsidRPr="00000BE7">
              <w:rPr>
                <w:rFonts w:ascii="Times New Roman" w:eastAsia="Times New Roman" w:hAnsi="Times New Roman" w:cs="Times New Roman"/>
                <w:color w:val="000000"/>
                <w:w w:val="97"/>
                <w:sz w:val="20"/>
                <w:szCs w:val="20"/>
                <w:lang w:val="ru-RU"/>
              </w:rPr>
              <w:t>(нет в учебнике)</w:t>
            </w:r>
          </w:p>
          <w:p w14:paraId="6C00BCB5" w14:textId="77777777" w:rsidR="00114A33" w:rsidRPr="00000BE7" w:rsidRDefault="00114A33" w:rsidP="000A3E8F">
            <w:pPr>
              <w:shd w:val="clear" w:color="auto" w:fill="FFFFFF" w:themeFill="background1"/>
              <w:rPr>
                <w:rFonts w:ascii="Times New Roman" w:hAnsi="Times New Roman" w:cs="Times New Roman"/>
                <w:sz w:val="20"/>
                <w:szCs w:val="20"/>
                <w:lang w:val="ru-RU"/>
              </w:rPr>
            </w:pP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3546702" w14:textId="77777777" w:rsidR="00114A33" w:rsidRPr="00000BE7" w:rsidRDefault="00114A33" w:rsidP="00114A33">
            <w:pPr>
              <w:autoSpaceDE w:val="0"/>
              <w:autoSpaceDN w:val="0"/>
              <w:spacing w:before="98" w:after="0" w:line="230" w:lineRule="auto"/>
              <w:ind w:left="72"/>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0800B04A" w14:textId="77777777" w:rsidR="00114A33" w:rsidRPr="00000BE7" w:rsidRDefault="00114A33" w:rsidP="00114A33">
            <w:pPr>
              <w:rPr>
                <w:rFonts w:ascii="Times New Roman" w:hAnsi="Times New Roman" w:cs="Times New Roman"/>
                <w:sz w:val="20"/>
                <w:szCs w:val="20"/>
                <w:lang w:val="ru-RU"/>
              </w:rPr>
            </w:pPr>
          </w:p>
        </w:tc>
        <w:tc>
          <w:tcPr>
            <w:tcW w:w="1134" w:type="dxa"/>
            <w:tcBorders>
              <w:top w:val="single" w:sz="4" w:space="0" w:color="000000"/>
              <w:left w:val="single" w:sz="4" w:space="0" w:color="000000"/>
              <w:bottom w:val="single" w:sz="4" w:space="0" w:color="000000"/>
              <w:right w:val="single" w:sz="4" w:space="0" w:color="auto"/>
            </w:tcBorders>
            <w:tcMar>
              <w:left w:w="0" w:type="dxa"/>
              <w:right w:w="0" w:type="dxa"/>
            </w:tcMar>
          </w:tcPr>
          <w:p w14:paraId="1D77C467" w14:textId="77777777" w:rsidR="00114A33" w:rsidRPr="00000BE7" w:rsidRDefault="00114A33" w:rsidP="00114A33">
            <w:pPr>
              <w:rPr>
                <w:rFonts w:ascii="Times New Roman" w:hAnsi="Times New Roman" w:cs="Times New Roman"/>
                <w:sz w:val="20"/>
                <w:szCs w:val="20"/>
                <w:lang w:val="ru-RU"/>
              </w:rPr>
            </w:pPr>
          </w:p>
        </w:tc>
        <w:tc>
          <w:tcPr>
            <w:tcW w:w="1328" w:type="dxa"/>
            <w:tcBorders>
              <w:top w:val="single" w:sz="4" w:space="0" w:color="000000"/>
              <w:left w:val="single" w:sz="4" w:space="0" w:color="auto"/>
              <w:bottom w:val="single" w:sz="4" w:space="0" w:color="000000"/>
              <w:right w:val="single" w:sz="4" w:space="0" w:color="000000"/>
            </w:tcBorders>
          </w:tcPr>
          <w:p w14:paraId="16B65BC4" w14:textId="77777777" w:rsidR="00114A33" w:rsidRPr="00000BE7" w:rsidRDefault="00114A33" w:rsidP="00114A33">
            <w:pPr>
              <w:rPr>
                <w:rFonts w:ascii="Times New Roman" w:hAnsi="Times New Roman" w:cs="Times New Roman"/>
                <w:sz w:val="20"/>
                <w:szCs w:val="20"/>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CEB3874" w14:textId="231522FB" w:rsidR="00114A33" w:rsidRPr="00000BE7" w:rsidRDefault="007641F1" w:rsidP="00114A33">
            <w:pPr>
              <w:rPr>
                <w:rFonts w:ascii="Times New Roman" w:hAnsi="Times New Roman" w:cs="Times New Roman"/>
                <w:sz w:val="20"/>
                <w:szCs w:val="20"/>
                <w:lang w:val="ru-RU"/>
              </w:rPr>
            </w:pPr>
            <w:r w:rsidRPr="00000BE7">
              <w:rPr>
                <w:rFonts w:ascii="Times New Roman" w:hAnsi="Times New Roman" w:cs="Times New Roman"/>
                <w:sz w:val="20"/>
                <w:szCs w:val="20"/>
                <w:lang w:val="ru-RU"/>
              </w:rPr>
              <w:t>29.05</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E1BA92" w14:textId="42C32E83" w:rsidR="00114A33" w:rsidRPr="00000BE7" w:rsidRDefault="00114A33" w:rsidP="00114A33">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r w:rsidR="000A3E8F" w:rsidRPr="00000BE7">
              <w:rPr>
                <w:rFonts w:ascii="Times New Roman" w:hAnsi="Times New Roman" w:cs="Times New Roman"/>
                <w:color w:val="000000"/>
                <w:sz w:val="20"/>
                <w:szCs w:val="20"/>
                <w:shd w:val="clear" w:color="auto" w:fill="F7FDF7"/>
                <w:lang w:val="ru-RU"/>
              </w:rPr>
              <w:t>Текущий контроль</w:t>
            </w:r>
          </w:p>
          <w:p w14:paraId="6CBF3366" w14:textId="77777777" w:rsidR="00114A33" w:rsidRPr="00000BE7" w:rsidRDefault="00114A33" w:rsidP="00114A33">
            <w:pPr>
              <w:rPr>
                <w:rFonts w:ascii="Times New Roman" w:hAnsi="Times New Roman" w:cs="Times New Roman"/>
                <w:color w:val="000000"/>
                <w:sz w:val="20"/>
                <w:szCs w:val="20"/>
                <w:shd w:val="clear" w:color="auto" w:fill="F7FDF7"/>
                <w:lang w:val="ru-RU"/>
              </w:rPr>
            </w:pPr>
            <w:r w:rsidRPr="00000BE7">
              <w:rPr>
                <w:rFonts w:ascii="Times New Roman" w:hAnsi="Times New Roman" w:cs="Times New Roman"/>
                <w:color w:val="000000"/>
                <w:sz w:val="20"/>
                <w:szCs w:val="20"/>
                <w:shd w:val="clear" w:color="auto" w:fill="F7FDF7"/>
                <w:lang w:val="ru-RU"/>
              </w:rPr>
              <w:t xml:space="preserve"> </w:t>
            </w:r>
          </w:p>
          <w:p w14:paraId="7E23D161" w14:textId="77777777" w:rsidR="00114A33" w:rsidRPr="00000BE7" w:rsidRDefault="00114A33" w:rsidP="00114A33">
            <w:pPr>
              <w:rPr>
                <w:rFonts w:ascii="Times New Roman" w:hAnsi="Times New Roman" w:cs="Times New Roman"/>
                <w:sz w:val="20"/>
                <w:szCs w:val="20"/>
                <w:lang w:val="ru-RU"/>
              </w:rPr>
            </w:pPr>
          </w:p>
        </w:tc>
      </w:tr>
      <w:tr w:rsidR="00A3758D" w:rsidRPr="00000BE7" w14:paraId="0B0371F9" w14:textId="77777777" w:rsidTr="00CB4D15">
        <w:trPr>
          <w:trHeight w:hRule="exact" w:val="808"/>
        </w:trPr>
        <w:tc>
          <w:tcPr>
            <w:tcW w:w="326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7217BEDE" w14:textId="77777777" w:rsidR="00A3758D" w:rsidRPr="00000BE7" w:rsidRDefault="00BA7D10">
            <w:pPr>
              <w:autoSpaceDE w:val="0"/>
              <w:autoSpaceDN w:val="0"/>
              <w:spacing w:before="98" w:after="0" w:line="262" w:lineRule="auto"/>
              <w:ind w:left="72" w:right="144"/>
              <w:rPr>
                <w:rFonts w:ascii="Times New Roman" w:hAnsi="Times New Roman" w:cs="Times New Roman"/>
                <w:lang w:val="ru-RU"/>
              </w:rPr>
            </w:pPr>
            <w:r w:rsidRPr="00000BE7">
              <w:rPr>
                <w:rFonts w:ascii="Times New Roman" w:eastAsia="Times New Roman" w:hAnsi="Times New Roman" w:cs="Times New Roman"/>
                <w:color w:val="000000"/>
                <w:sz w:val="24"/>
                <w:lang w:val="ru-RU"/>
              </w:rPr>
              <w:t>ОБЩЕЕ КОЛИЧЕСТВО ЧАСОВ ПО ПРОГРАММЕ</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024396" w14:textId="4E96B27E" w:rsidR="00A3758D" w:rsidRPr="00000BE7" w:rsidRDefault="007C62DD" w:rsidP="007C62DD">
            <w:pPr>
              <w:autoSpaceDE w:val="0"/>
              <w:autoSpaceDN w:val="0"/>
              <w:spacing w:before="98" w:after="0" w:line="230" w:lineRule="auto"/>
              <w:rPr>
                <w:rFonts w:ascii="Times New Roman" w:hAnsi="Times New Roman" w:cs="Times New Roman"/>
                <w:sz w:val="20"/>
                <w:szCs w:val="20"/>
                <w:lang w:val="ru-RU"/>
              </w:rPr>
            </w:pPr>
            <w:r w:rsidRPr="00000BE7">
              <w:rPr>
                <w:rFonts w:ascii="Times New Roman" w:eastAsia="Times New Roman" w:hAnsi="Times New Roman" w:cs="Times New Roman"/>
                <w:color w:val="000000"/>
                <w:sz w:val="20"/>
                <w:szCs w:val="20"/>
                <w:lang w:val="ru-RU"/>
              </w:rPr>
              <w:t>102</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14:paraId="35E78B90" w14:textId="5929E31C" w:rsidR="00A3758D" w:rsidRPr="00000BE7" w:rsidRDefault="00517DB9" w:rsidP="00E25FAB">
            <w:pPr>
              <w:autoSpaceDE w:val="0"/>
              <w:autoSpaceDN w:val="0"/>
              <w:spacing w:before="98" w:after="0" w:line="230" w:lineRule="auto"/>
              <w:rPr>
                <w:rFonts w:ascii="Times New Roman" w:hAnsi="Times New Roman" w:cs="Times New Roman"/>
                <w:sz w:val="20"/>
                <w:szCs w:val="20"/>
              </w:rPr>
            </w:pPr>
            <w:r w:rsidRPr="00000BE7">
              <w:rPr>
                <w:rFonts w:ascii="Times New Roman" w:eastAsia="Times New Roman" w:hAnsi="Times New Roman" w:cs="Times New Roman"/>
                <w:color w:val="000000"/>
                <w:sz w:val="20"/>
                <w:szCs w:val="20"/>
              </w:rPr>
              <w:t>1</w:t>
            </w:r>
          </w:p>
        </w:tc>
        <w:tc>
          <w:tcPr>
            <w:tcW w:w="5308"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0EE1E463" w14:textId="48B8F1AE" w:rsidR="00A3758D" w:rsidRPr="00000BE7" w:rsidRDefault="00E25FAB">
            <w:pPr>
              <w:rPr>
                <w:rFonts w:ascii="Times New Roman" w:hAnsi="Times New Roman" w:cs="Times New Roman"/>
                <w:sz w:val="20"/>
                <w:szCs w:val="20"/>
                <w:lang w:val="ru-RU"/>
              </w:rPr>
            </w:pPr>
            <w:r w:rsidRPr="00000BE7">
              <w:rPr>
                <w:rFonts w:ascii="Times New Roman" w:hAnsi="Times New Roman" w:cs="Times New Roman"/>
                <w:sz w:val="20"/>
                <w:szCs w:val="20"/>
                <w:lang w:val="ru-RU"/>
              </w:rPr>
              <w:t>9</w:t>
            </w:r>
          </w:p>
        </w:tc>
      </w:tr>
    </w:tbl>
    <w:p w14:paraId="1E38264A" w14:textId="77777777" w:rsidR="00A3758D" w:rsidRPr="00000BE7" w:rsidRDefault="00A3758D">
      <w:pPr>
        <w:autoSpaceDE w:val="0"/>
        <w:autoSpaceDN w:val="0"/>
        <w:spacing w:after="0" w:line="14" w:lineRule="exact"/>
        <w:rPr>
          <w:rFonts w:ascii="Times New Roman" w:hAnsi="Times New Roman" w:cs="Times New Roman"/>
        </w:rPr>
      </w:pPr>
    </w:p>
    <w:p w14:paraId="6B21ADA3" w14:textId="77777777" w:rsidR="00A3758D" w:rsidRPr="00000BE7" w:rsidRDefault="00A3758D">
      <w:pPr>
        <w:rPr>
          <w:rFonts w:ascii="Times New Roman" w:hAnsi="Times New Roman" w:cs="Times New Roman"/>
        </w:rPr>
        <w:sectPr w:rsidR="00A3758D" w:rsidRPr="00000BE7">
          <w:pgSz w:w="11900" w:h="16840"/>
          <w:pgMar w:top="284" w:right="650" w:bottom="1440" w:left="666" w:header="720" w:footer="720" w:gutter="0"/>
          <w:cols w:space="720" w:equalWidth="0">
            <w:col w:w="10584" w:space="0"/>
          </w:cols>
          <w:docGrid w:linePitch="360"/>
        </w:sectPr>
      </w:pPr>
    </w:p>
    <w:p w14:paraId="060F2E5E" w14:textId="77777777" w:rsidR="00A3758D" w:rsidRPr="00000BE7" w:rsidRDefault="00A3758D">
      <w:pPr>
        <w:autoSpaceDE w:val="0"/>
        <w:autoSpaceDN w:val="0"/>
        <w:spacing w:after="78" w:line="220" w:lineRule="exact"/>
        <w:rPr>
          <w:rFonts w:ascii="Times New Roman" w:hAnsi="Times New Roman" w:cs="Times New Roman"/>
        </w:rPr>
      </w:pPr>
    </w:p>
    <w:p w14:paraId="0F729236" w14:textId="77777777" w:rsidR="00A3758D" w:rsidRPr="00000BE7" w:rsidRDefault="00BA7D10">
      <w:pPr>
        <w:autoSpaceDE w:val="0"/>
        <w:autoSpaceDN w:val="0"/>
        <w:spacing w:after="0" w:line="230" w:lineRule="auto"/>
        <w:rPr>
          <w:rFonts w:ascii="Times New Roman" w:hAnsi="Times New Roman" w:cs="Times New Roman"/>
        </w:rPr>
      </w:pPr>
      <w:r w:rsidRPr="00000BE7">
        <w:rPr>
          <w:rFonts w:ascii="Times New Roman" w:eastAsia="Times New Roman" w:hAnsi="Times New Roman" w:cs="Times New Roman"/>
          <w:b/>
          <w:color w:val="000000"/>
          <w:sz w:val="24"/>
        </w:rPr>
        <w:t xml:space="preserve">УЧЕБНО-МЕТОДИЧЕСКОЕ ОБЕСПЕЧЕНИЕ ОБРАЗОВАТЕЛЬНОГО ПРОЦЕССА </w:t>
      </w:r>
    </w:p>
    <w:p w14:paraId="395FCEBA" w14:textId="77777777" w:rsidR="00A3758D" w:rsidRPr="00000BE7" w:rsidRDefault="00BA7D10">
      <w:pPr>
        <w:autoSpaceDE w:val="0"/>
        <w:autoSpaceDN w:val="0"/>
        <w:spacing w:before="346" w:after="0" w:line="230" w:lineRule="auto"/>
        <w:rPr>
          <w:rFonts w:ascii="Times New Roman" w:hAnsi="Times New Roman" w:cs="Times New Roman"/>
        </w:rPr>
      </w:pPr>
      <w:r w:rsidRPr="00000BE7">
        <w:rPr>
          <w:rFonts w:ascii="Times New Roman" w:eastAsia="Times New Roman" w:hAnsi="Times New Roman" w:cs="Times New Roman"/>
          <w:b/>
          <w:color w:val="000000"/>
          <w:sz w:val="24"/>
        </w:rPr>
        <w:t>ОБЯЗАТЕЛЬНЫЕ УЧЕБНЫЕ МАТЕРИАЛЫ ДЛЯ УЧЕНИКА</w:t>
      </w:r>
    </w:p>
    <w:p w14:paraId="2B8A7663" w14:textId="77777777" w:rsidR="00A3758D" w:rsidRPr="00000BE7" w:rsidRDefault="00BA7D10">
      <w:pPr>
        <w:autoSpaceDE w:val="0"/>
        <w:autoSpaceDN w:val="0"/>
        <w:spacing w:before="166" w:after="0" w:line="271" w:lineRule="auto"/>
        <w:ind w:right="864"/>
        <w:rPr>
          <w:rFonts w:ascii="Times New Roman" w:hAnsi="Times New Roman" w:cs="Times New Roman"/>
          <w:lang w:val="ru-RU"/>
        </w:rPr>
      </w:pPr>
      <w:r w:rsidRPr="00000BE7">
        <w:rPr>
          <w:rFonts w:ascii="Times New Roman" w:eastAsia="Times New Roman" w:hAnsi="Times New Roman" w:cs="Times New Roman"/>
          <w:color w:val="000000"/>
          <w:sz w:val="24"/>
          <w:lang w:val="ru-RU"/>
        </w:rPr>
        <w:t xml:space="preserve">Климанова Л.Ф., Горецкий В.Г., Голованова М.В. и другие, Литературное чтение (в 2 частях). Учебник. 4 класс. Акционерное общество «Издательство «Просвещение»; </w:t>
      </w:r>
      <w:r w:rsidRPr="00000BE7">
        <w:rPr>
          <w:rFonts w:ascii="Times New Roman" w:hAnsi="Times New Roman" w:cs="Times New Roman"/>
          <w:lang w:val="ru-RU"/>
        </w:rPr>
        <w:br/>
      </w:r>
      <w:r w:rsidRPr="00000BE7">
        <w:rPr>
          <w:rFonts w:ascii="Times New Roman" w:eastAsia="Times New Roman" w:hAnsi="Times New Roman" w:cs="Times New Roman"/>
          <w:color w:val="000000"/>
          <w:sz w:val="24"/>
          <w:lang w:val="ru-RU"/>
        </w:rPr>
        <w:t>Введите свой вариант:</w:t>
      </w:r>
    </w:p>
    <w:p w14:paraId="79EC6C02" w14:textId="77777777" w:rsidR="00A3758D" w:rsidRPr="00000BE7" w:rsidRDefault="00BA7D10">
      <w:pPr>
        <w:autoSpaceDE w:val="0"/>
        <w:autoSpaceDN w:val="0"/>
        <w:spacing w:before="262" w:after="0" w:line="230" w:lineRule="auto"/>
        <w:rPr>
          <w:rFonts w:ascii="Times New Roman" w:eastAsia="Times New Roman" w:hAnsi="Times New Roman" w:cs="Times New Roman"/>
          <w:b/>
          <w:color w:val="000000"/>
          <w:sz w:val="24"/>
          <w:lang w:val="ru-RU"/>
        </w:rPr>
      </w:pPr>
      <w:r w:rsidRPr="00000BE7">
        <w:rPr>
          <w:rFonts w:ascii="Times New Roman" w:eastAsia="Times New Roman" w:hAnsi="Times New Roman" w:cs="Times New Roman"/>
          <w:b/>
          <w:color w:val="000000"/>
          <w:sz w:val="24"/>
          <w:lang w:val="ru-RU"/>
        </w:rPr>
        <w:t>МЕТОДИЧЕСКИЕ МАТЕРИАЛЫ ДЛЯ УЧИТЕЛЯ</w:t>
      </w:r>
    </w:p>
    <w:p w14:paraId="7DF883D5" w14:textId="77777777" w:rsidR="00BA7D10" w:rsidRPr="00000BE7" w:rsidRDefault="005F30B6">
      <w:pPr>
        <w:autoSpaceDE w:val="0"/>
        <w:autoSpaceDN w:val="0"/>
        <w:spacing w:before="262" w:after="0" w:line="230" w:lineRule="auto"/>
        <w:rPr>
          <w:rFonts w:ascii="Times New Roman" w:hAnsi="Times New Roman" w:cs="Times New Roman"/>
          <w:lang w:val="ru-RU"/>
        </w:rPr>
      </w:pPr>
      <w:hyperlink r:id="rId173" w:history="1">
        <w:r w:rsidR="00BA7D10" w:rsidRPr="00000BE7">
          <w:rPr>
            <w:rStyle w:val="aff8"/>
            <w:rFonts w:ascii="Times New Roman" w:hAnsi="Times New Roman" w:cs="Times New Roman"/>
            <w:lang w:val="ru-RU"/>
          </w:rPr>
          <w:t>https://cdn.catalog.prosv.ru/attachment/01bd8a2d0cedeaced157943c2c8eaf9d46a82deb.pdf</w:t>
        </w:r>
      </w:hyperlink>
      <w:r w:rsidR="00BA7D10" w:rsidRPr="00000BE7">
        <w:rPr>
          <w:rFonts w:ascii="Times New Roman" w:hAnsi="Times New Roman" w:cs="Times New Roman"/>
          <w:lang w:val="ru-RU"/>
        </w:rPr>
        <w:t xml:space="preserve"> </w:t>
      </w:r>
    </w:p>
    <w:p w14:paraId="41E66D01" w14:textId="77777777" w:rsidR="00BA7D10" w:rsidRPr="00000BE7" w:rsidRDefault="00BA7D10" w:rsidP="00BA7D10">
      <w:pPr>
        <w:autoSpaceDE w:val="0"/>
        <w:autoSpaceDN w:val="0"/>
        <w:spacing w:before="262" w:after="0" w:line="230" w:lineRule="auto"/>
        <w:rPr>
          <w:rFonts w:ascii="Times New Roman" w:hAnsi="Times New Roman" w:cs="Times New Roman"/>
          <w:lang w:val="ru-RU"/>
        </w:rPr>
      </w:pPr>
      <w:r w:rsidRPr="00000BE7">
        <w:rPr>
          <w:rFonts w:ascii="Times New Roman" w:eastAsia="Times New Roman" w:hAnsi="Times New Roman" w:cs="Times New Roman"/>
          <w:b/>
          <w:color w:val="000000"/>
          <w:sz w:val="24"/>
          <w:lang w:val="ru-RU"/>
        </w:rPr>
        <w:t>ЦИФРОВЫЕ ОБРАЗОВАТЕЛЬНЫЕ РЕСУРСЫ И РЕСУРСЫ СЕТИ ИНТЕРНЕТ</w:t>
      </w:r>
    </w:p>
    <w:p w14:paraId="3FF0851F"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74" w:history="1">
        <w:r w:rsidR="00BA7D10" w:rsidRPr="00000BE7">
          <w:rPr>
            <w:rStyle w:val="aff8"/>
            <w:rFonts w:ascii="Times New Roman" w:eastAsia="Times New Roman" w:hAnsi="Times New Roman" w:cs="Times New Roman"/>
            <w:w w:val="97"/>
            <w:sz w:val="16"/>
          </w:rPr>
          <w:t>https</w:t>
        </w:r>
        <w:r w:rsidR="00BA7D10" w:rsidRPr="00000BE7">
          <w:rPr>
            <w:rStyle w:val="aff8"/>
            <w:rFonts w:ascii="Times New Roman" w:eastAsia="Times New Roman" w:hAnsi="Times New Roman" w:cs="Times New Roman"/>
            <w:w w:val="97"/>
            <w:sz w:val="16"/>
            <w:lang w:val="ru-RU"/>
          </w:rPr>
          <w:t>://</w:t>
        </w:r>
        <w:r w:rsidR="00BA7D10" w:rsidRPr="00000BE7">
          <w:rPr>
            <w:rStyle w:val="aff8"/>
            <w:rFonts w:ascii="Times New Roman" w:eastAsia="Times New Roman" w:hAnsi="Times New Roman" w:cs="Times New Roman"/>
            <w:w w:val="97"/>
            <w:sz w:val="16"/>
          </w:rPr>
          <w:t>quizizz</w:t>
        </w:r>
        <w:r w:rsidR="00BA7D10" w:rsidRPr="00000BE7">
          <w:rPr>
            <w:rStyle w:val="aff8"/>
            <w:rFonts w:ascii="Times New Roman" w:eastAsia="Times New Roman" w:hAnsi="Times New Roman" w:cs="Times New Roman"/>
            <w:w w:val="97"/>
            <w:sz w:val="16"/>
            <w:lang w:val="ru-RU"/>
          </w:rPr>
          <w:t>.</w:t>
        </w:r>
        <w:r w:rsidR="00BA7D10" w:rsidRPr="00000BE7">
          <w:rPr>
            <w:rStyle w:val="aff8"/>
            <w:rFonts w:ascii="Times New Roman" w:eastAsia="Times New Roman" w:hAnsi="Times New Roman" w:cs="Times New Roman"/>
            <w:w w:val="97"/>
            <w:sz w:val="16"/>
          </w:rPr>
          <w:t>com</w:t>
        </w:r>
        <w:r w:rsidR="00BA7D10" w:rsidRPr="00000BE7">
          <w:rPr>
            <w:rStyle w:val="aff8"/>
            <w:rFonts w:ascii="Times New Roman" w:eastAsia="Times New Roman" w:hAnsi="Times New Roman" w:cs="Times New Roman"/>
            <w:w w:val="97"/>
            <w:sz w:val="16"/>
            <w:lang w:val="ru-RU"/>
          </w:rPr>
          <w:t>/</w:t>
        </w:r>
      </w:hyperlink>
      <w:r w:rsidR="00BA7D10" w:rsidRPr="00000BE7">
        <w:rPr>
          <w:rFonts w:ascii="Times New Roman" w:eastAsia="Times New Roman" w:hAnsi="Times New Roman" w:cs="Times New Roman"/>
          <w:color w:val="000000"/>
          <w:w w:val="97"/>
          <w:sz w:val="16"/>
          <w:lang w:val="ru-RU"/>
        </w:rPr>
        <w:t xml:space="preserve"> </w:t>
      </w:r>
    </w:p>
    <w:p w14:paraId="092FD43A"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75" w:history="1">
        <w:r w:rsidR="00BA7D10" w:rsidRPr="00000BE7">
          <w:rPr>
            <w:rStyle w:val="aff8"/>
            <w:rFonts w:ascii="Times New Roman" w:eastAsia="Times New Roman" w:hAnsi="Times New Roman" w:cs="Times New Roman"/>
            <w:w w:val="97"/>
            <w:sz w:val="16"/>
            <w:lang w:val="ru-RU"/>
          </w:rPr>
          <w:t>https://nearpod.com/</w:t>
        </w:r>
      </w:hyperlink>
      <w:r w:rsidR="00BA7D10" w:rsidRPr="00000BE7">
        <w:rPr>
          <w:rFonts w:ascii="Times New Roman" w:eastAsia="Times New Roman" w:hAnsi="Times New Roman" w:cs="Times New Roman"/>
          <w:color w:val="000000"/>
          <w:w w:val="97"/>
          <w:sz w:val="16"/>
          <w:lang w:val="ru-RU"/>
        </w:rPr>
        <w:t xml:space="preserve"> </w:t>
      </w:r>
    </w:p>
    <w:p w14:paraId="0AED6002"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76" w:history="1">
        <w:r w:rsidR="00BA7D10" w:rsidRPr="00000BE7">
          <w:rPr>
            <w:rStyle w:val="aff8"/>
            <w:rFonts w:ascii="Times New Roman" w:eastAsia="Times New Roman" w:hAnsi="Times New Roman" w:cs="Times New Roman"/>
            <w:w w:val="97"/>
            <w:sz w:val="16"/>
            <w:lang w:val="ru-RU"/>
          </w:rPr>
          <w:t>https://www.plickers.com/</w:t>
        </w:r>
      </w:hyperlink>
      <w:r w:rsidR="00BA7D10" w:rsidRPr="00000BE7">
        <w:rPr>
          <w:rFonts w:ascii="Times New Roman" w:eastAsia="Times New Roman" w:hAnsi="Times New Roman" w:cs="Times New Roman"/>
          <w:color w:val="000000"/>
          <w:w w:val="97"/>
          <w:sz w:val="16"/>
          <w:lang w:val="ru-RU"/>
        </w:rPr>
        <w:t xml:space="preserve"> </w:t>
      </w:r>
    </w:p>
    <w:p w14:paraId="4F88E346"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77" w:history="1">
        <w:r w:rsidR="00BA7D10" w:rsidRPr="00000BE7">
          <w:rPr>
            <w:rStyle w:val="aff8"/>
            <w:rFonts w:ascii="Times New Roman" w:eastAsia="Times New Roman" w:hAnsi="Times New Roman" w:cs="Times New Roman"/>
            <w:w w:val="97"/>
            <w:sz w:val="16"/>
            <w:lang w:val="ru-RU"/>
          </w:rPr>
          <w:t>https://genial.ly/</w:t>
        </w:r>
      </w:hyperlink>
      <w:r w:rsidR="00BA7D10" w:rsidRPr="00000BE7">
        <w:rPr>
          <w:rFonts w:ascii="Times New Roman" w:eastAsia="Times New Roman" w:hAnsi="Times New Roman" w:cs="Times New Roman"/>
          <w:color w:val="000000"/>
          <w:w w:val="97"/>
          <w:sz w:val="16"/>
          <w:lang w:val="ru-RU"/>
        </w:rPr>
        <w:t xml:space="preserve"> </w:t>
      </w:r>
    </w:p>
    <w:p w14:paraId="5183D742"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78" w:history="1">
        <w:r w:rsidR="00BA7D10" w:rsidRPr="00000BE7">
          <w:rPr>
            <w:rStyle w:val="aff8"/>
            <w:rFonts w:ascii="Times New Roman" w:eastAsia="Times New Roman" w:hAnsi="Times New Roman" w:cs="Times New Roman"/>
            <w:w w:val="97"/>
            <w:sz w:val="16"/>
            <w:lang w:val="ru-RU"/>
          </w:rPr>
          <w:t>https://www.zipgrade.com/</w:t>
        </w:r>
      </w:hyperlink>
      <w:r w:rsidR="00BA7D10" w:rsidRPr="00000BE7">
        <w:rPr>
          <w:rFonts w:ascii="Times New Roman" w:eastAsia="Times New Roman" w:hAnsi="Times New Roman" w:cs="Times New Roman"/>
          <w:color w:val="000000"/>
          <w:w w:val="97"/>
          <w:sz w:val="16"/>
          <w:lang w:val="ru-RU"/>
        </w:rPr>
        <w:t xml:space="preserve"> </w:t>
      </w:r>
    </w:p>
    <w:p w14:paraId="49E5EF38" w14:textId="77777777" w:rsidR="00BA7D10" w:rsidRPr="00000BE7" w:rsidRDefault="00BA7D10"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r w:rsidRPr="00000BE7">
        <w:rPr>
          <w:rFonts w:ascii="Times New Roman" w:eastAsia="Times New Roman" w:hAnsi="Times New Roman" w:cs="Times New Roman"/>
          <w:color w:val="000000"/>
          <w:w w:val="97"/>
          <w:sz w:val="16"/>
          <w:lang w:val="ru-RU"/>
        </w:rPr>
        <w:t xml:space="preserve"> </w:t>
      </w:r>
      <w:hyperlink r:id="rId179" w:history="1">
        <w:r w:rsidRPr="00000BE7">
          <w:rPr>
            <w:rStyle w:val="aff8"/>
            <w:rFonts w:ascii="Times New Roman" w:eastAsia="Times New Roman" w:hAnsi="Times New Roman" w:cs="Times New Roman"/>
            <w:w w:val="97"/>
            <w:sz w:val="16"/>
            <w:lang w:val="ru-RU"/>
          </w:rPr>
          <w:t>https://www.umaigra.com/</w:t>
        </w:r>
      </w:hyperlink>
      <w:r w:rsidRPr="00000BE7">
        <w:rPr>
          <w:rFonts w:ascii="Times New Roman" w:eastAsia="Times New Roman" w:hAnsi="Times New Roman" w:cs="Times New Roman"/>
          <w:color w:val="000000"/>
          <w:w w:val="97"/>
          <w:sz w:val="16"/>
          <w:lang w:val="ru-RU"/>
        </w:rPr>
        <w:t xml:space="preserve"> </w:t>
      </w:r>
    </w:p>
    <w:p w14:paraId="151714EF"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80" w:history="1">
        <w:r w:rsidR="00BA7D10" w:rsidRPr="00000BE7">
          <w:rPr>
            <w:rStyle w:val="aff8"/>
            <w:rFonts w:ascii="Times New Roman" w:eastAsia="Times New Roman" w:hAnsi="Times New Roman" w:cs="Times New Roman"/>
            <w:w w:val="97"/>
            <w:sz w:val="16"/>
            <w:lang w:val="ru-RU"/>
          </w:rPr>
          <w:t>https://worksheets.ru/</w:t>
        </w:r>
      </w:hyperlink>
      <w:r w:rsidR="00BA7D10" w:rsidRPr="00000BE7">
        <w:rPr>
          <w:rFonts w:ascii="Times New Roman" w:eastAsia="Times New Roman" w:hAnsi="Times New Roman" w:cs="Times New Roman"/>
          <w:color w:val="000000"/>
          <w:w w:val="97"/>
          <w:sz w:val="16"/>
          <w:lang w:val="ru-RU"/>
        </w:rPr>
        <w:t xml:space="preserve"> </w:t>
      </w:r>
    </w:p>
    <w:p w14:paraId="318AC348"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81" w:history="1">
        <w:r w:rsidR="00BA7D10" w:rsidRPr="00000BE7">
          <w:rPr>
            <w:rStyle w:val="aff8"/>
            <w:rFonts w:ascii="Times New Roman" w:eastAsia="Times New Roman" w:hAnsi="Times New Roman" w:cs="Times New Roman"/>
            <w:w w:val="97"/>
            <w:sz w:val="16"/>
            <w:lang w:val="ru-RU"/>
          </w:rPr>
          <w:t>https://www.liveworksheets.com/</w:t>
        </w:r>
      </w:hyperlink>
      <w:r w:rsidR="00BA7D10" w:rsidRPr="00000BE7">
        <w:rPr>
          <w:rFonts w:ascii="Times New Roman" w:eastAsia="Times New Roman" w:hAnsi="Times New Roman" w:cs="Times New Roman"/>
          <w:color w:val="000000"/>
          <w:w w:val="97"/>
          <w:sz w:val="16"/>
          <w:lang w:val="ru-RU"/>
        </w:rPr>
        <w:t xml:space="preserve"> </w:t>
      </w:r>
    </w:p>
    <w:p w14:paraId="33726C4F"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82" w:history="1">
        <w:r w:rsidR="00BA7D10" w:rsidRPr="00000BE7">
          <w:rPr>
            <w:rStyle w:val="aff8"/>
            <w:rFonts w:ascii="Times New Roman" w:eastAsia="Times New Roman" w:hAnsi="Times New Roman" w:cs="Times New Roman"/>
            <w:w w:val="97"/>
            <w:sz w:val="16"/>
            <w:lang w:val="ru-RU"/>
          </w:rPr>
          <w:t>https://udoba.org/</w:t>
        </w:r>
      </w:hyperlink>
      <w:r w:rsidR="00BA7D10" w:rsidRPr="00000BE7">
        <w:rPr>
          <w:rFonts w:ascii="Times New Roman" w:eastAsia="Times New Roman" w:hAnsi="Times New Roman" w:cs="Times New Roman"/>
          <w:color w:val="000000"/>
          <w:w w:val="97"/>
          <w:sz w:val="16"/>
          <w:lang w:val="ru-RU"/>
        </w:rPr>
        <w:t xml:space="preserve"> </w:t>
      </w:r>
    </w:p>
    <w:p w14:paraId="47B1F3A8" w14:textId="77777777" w:rsidR="00BA7D10" w:rsidRPr="00000BE7" w:rsidRDefault="005F30B6" w:rsidP="00BA7D10">
      <w:pPr>
        <w:autoSpaceDE w:val="0"/>
        <w:autoSpaceDN w:val="0"/>
        <w:spacing w:before="78" w:after="0" w:line="252" w:lineRule="auto"/>
        <w:ind w:left="72"/>
        <w:rPr>
          <w:rFonts w:ascii="Times New Roman" w:eastAsia="Times New Roman" w:hAnsi="Times New Roman" w:cs="Times New Roman"/>
          <w:color w:val="000000"/>
          <w:w w:val="97"/>
          <w:sz w:val="16"/>
          <w:lang w:val="ru-RU"/>
        </w:rPr>
      </w:pPr>
      <w:hyperlink r:id="rId183" w:history="1">
        <w:r w:rsidR="00BA7D10" w:rsidRPr="00000BE7">
          <w:rPr>
            <w:rStyle w:val="aff8"/>
            <w:rFonts w:ascii="Times New Roman" w:eastAsia="Times New Roman" w:hAnsi="Times New Roman" w:cs="Times New Roman"/>
            <w:w w:val="97"/>
            <w:sz w:val="16"/>
            <w:lang w:val="ru-RU"/>
          </w:rPr>
          <w:t>https://learningapps.org/</w:t>
        </w:r>
      </w:hyperlink>
      <w:r w:rsidR="00BA7D10" w:rsidRPr="00000BE7">
        <w:rPr>
          <w:rFonts w:ascii="Times New Roman" w:eastAsia="Times New Roman" w:hAnsi="Times New Roman" w:cs="Times New Roman"/>
          <w:color w:val="000000"/>
          <w:w w:val="97"/>
          <w:sz w:val="16"/>
          <w:lang w:val="ru-RU"/>
        </w:rPr>
        <w:t xml:space="preserve"> </w:t>
      </w:r>
    </w:p>
    <w:p w14:paraId="10DD4F86" w14:textId="3FDF84D2" w:rsidR="00BA7D10" w:rsidRPr="00000BE7" w:rsidRDefault="00BA7D10" w:rsidP="00BA7D10">
      <w:pPr>
        <w:rPr>
          <w:rFonts w:ascii="Times New Roman" w:hAnsi="Times New Roman" w:cs="Times New Roman"/>
          <w:lang w:val="ru-RU"/>
        </w:rPr>
        <w:sectPr w:rsidR="00BA7D10" w:rsidRPr="00000BE7">
          <w:pgSz w:w="11900" w:h="16840"/>
          <w:pgMar w:top="298" w:right="650" w:bottom="1440" w:left="666" w:header="720" w:footer="720" w:gutter="0"/>
          <w:cols w:space="720" w:equalWidth="0">
            <w:col w:w="10584" w:space="0"/>
          </w:cols>
          <w:docGrid w:linePitch="360"/>
        </w:sectPr>
      </w:pPr>
      <w:r w:rsidRPr="00000BE7">
        <w:rPr>
          <w:rStyle w:val="aff8"/>
          <w:rFonts w:ascii="Times New Roman" w:eastAsia="Times New Roman" w:hAnsi="Times New Roman" w:cs="Times New Roman"/>
          <w:w w:val="97"/>
          <w:sz w:val="16"/>
          <w:lang w:val="ru-RU"/>
        </w:rPr>
        <w:t xml:space="preserve">  </w:t>
      </w:r>
      <w:r w:rsidRPr="00000BE7">
        <w:rPr>
          <w:rFonts w:ascii="Times New Roman" w:eastAsia="Times New Roman" w:hAnsi="Times New Roman" w:cs="Times New Roman"/>
          <w:w w:val="97"/>
          <w:sz w:val="16"/>
          <w:lang w:val="ru-RU"/>
        </w:rPr>
        <w:t>https://teachermade.com/</w:t>
      </w:r>
    </w:p>
    <w:p w14:paraId="14881CE1" w14:textId="53559775" w:rsidR="00BA7D10" w:rsidRPr="00000BE7" w:rsidRDefault="00BA7D10">
      <w:pPr>
        <w:rPr>
          <w:rFonts w:ascii="Times New Roman" w:hAnsi="Times New Roman" w:cs="Times New Roman"/>
          <w:lang w:val="ru-RU"/>
        </w:rPr>
      </w:pPr>
    </w:p>
    <w:sectPr w:rsidR="00BA7D10" w:rsidRPr="00000BE7" w:rsidSect="00034616">
      <w:pgSz w:w="11900" w:h="16840"/>
      <w:pgMar w:top="1440" w:right="1440" w:bottom="1440" w:left="1440" w:header="720" w:footer="720" w:gutter="0"/>
      <w:cols w:space="720" w:equalWidth="0">
        <w:col w:w="10584" w:space="0"/>
      </w:cols>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Пользователь Windows" w:date="2022-08-16T15:36:00Z" w:initials="ПW">
    <w:p w14:paraId="77A168D8" w14:textId="77777777" w:rsidR="004A0B7F" w:rsidRDefault="004A0B7F" w:rsidP="00B07E25">
      <w:pPr>
        <w:pStyle w:val="affc"/>
        <w:rPr>
          <w:lang w:val="ru-RU"/>
        </w:rPr>
      </w:pPr>
      <w:r>
        <w:rPr>
          <w:rStyle w:val="affb"/>
        </w:rPr>
        <w:annotationRef/>
      </w:r>
      <w:r>
        <w:rPr>
          <w:lang w:val="ru-RU"/>
        </w:rPr>
        <w:t>Текущий контроль;</w:t>
      </w:r>
    </w:p>
    <w:p w14:paraId="06401F68" w14:textId="77777777" w:rsidR="004A0B7F" w:rsidRDefault="004A0B7F" w:rsidP="00B07E25">
      <w:pPr>
        <w:pStyle w:val="affc"/>
        <w:rPr>
          <w:lang w:val="ru-RU"/>
        </w:rPr>
      </w:pPr>
      <w:r>
        <w:rPr>
          <w:lang w:val="ru-RU"/>
        </w:rPr>
        <w:t>Промежуточный контроль;</w:t>
      </w:r>
    </w:p>
    <w:p w14:paraId="5FEBD871" w14:textId="650192D9" w:rsidR="004A0B7F" w:rsidRPr="00B07E25" w:rsidRDefault="004A0B7F" w:rsidP="00B07E25">
      <w:pPr>
        <w:pStyle w:val="affc"/>
        <w:rPr>
          <w:lang w:val="ru-RU"/>
        </w:rPr>
      </w:pPr>
      <w:r>
        <w:rPr>
          <w:lang w:val="ru-RU"/>
        </w:rPr>
        <w:t>Итоговый контроль.</w:t>
      </w:r>
    </w:p>
  </w:comment>
  <w:comment w:id="2" w:author="Пользователь Windows" w:date="2022-08-16T15:56:00Z" w:initials="ПW">
    <w:p w14:paraId="30BD389D" w14:textId="533A58C9" w:rsidR="004A0B7F" w:rsidRPr="00517DB9" w:rsidRDefault="004A0B7F">
      <w:pPr>
        <w:pStyle w:val="affc"/>
        <w:rPr>
          <w:lang w:val="ru-RU"/>
        </w:rPr>
      </w:pPr>
      <w:r>
        <w:rPr>
          <w:rStyle w:val="affb"/>
        </w:rPr>
        <w:annotationRef/>
      </w:r>
      <w:r>
        <w:rPr>
          <w:lang w:val="ru-RU"/>
        </w:rPr>
        <w:t>Устный опрос (одна из форм контроля) может строиться как беседа (учебный диалог) и как рассказ или сообщение о наблюдении или опыте (монологическая форма устного ответа). Для оценивания устного ответа необходимо определить критериальную составляющую. Критерии устного ответа вырабатываются в совместной деятельности педагога и обучающегося, в 1-м классе критерии предлагает учитель, привлекая к обсуждению учащихся.</w:t>
      </w:r>
    </w:p>
  </w:comment>
  <w:comment w:id="3" w:author="Пользователь Windows" w:date="2022-08-31T20:42:00Z" w:initials="ПW">
    <w:p w14:paraId="58EE4C84" w14:textId="44E6C222" w:rsidR="004A0B7F" w:rsidRPr="000B344F" w:rsidRDefault="004A0B7F">
      <w:pPr>
        <w:pStyle w:val="affc"/>
        <w:rPr>
          <w:lang w:val="ru-RU"/>
        </w:rPr>
      </w:pPr>
      <w:r>
        <w:rPr>
          <w:rStyle w:val="affb"/>
        </w:rPr>
        <w:annotationRef/>
      </w:r>
      <w:r>
        <w:rPr>
          <w:lang w:val="ru-RU"/>
        </w:rPr>
        <w:t>Есть в Стандарте в требованиях к предметным результатам и в тематическом классификаторе.</w:t>
      </w:r>
    </w:p>
  </w:comment>
  <w:comment w:id="4" w:author="Пользователь Windows" w:date="2022-08-31T20:44:00Z" w:initials="ПW">
    <w:p w14:paraId="0FBCDEF5" w14:textId="59CF21F7" w:rsidR="004A0B7F" w:rsidRPr="000B344F" w:rsidRDefault="004A0B7F">
      <w:pPr>
        <w:pStyle w:val="affc"/>
        <w:rPr>
          <w:lang w:val="ru-RU"/>
        </w:rPr>
      </w:pPr>
      <w:r>
        <w:rPr>
          <w:rStyle w:val="affb"/>
        </w:rPr>
        <w:annotationRef/>
      </w:r>
      <w:r>
        <w:rPr>
          <w:lang w:val="ru-RU"/>
        </w:rPr>
        <w:t>Есть в Стандарте в требованиях к предметным результатам и в тематическом классификаторе.</w:t>
      </w:r>
    </w:p>
  </w:comment>
  <w:comment w:id="5" w:author="Пользователь Windows" w:date="2022-08-16T21:54:00Z" w:initials="ПW">
    <w:p w14:paraId="5652CF33" w14:textId="55D9232D" w:rsidR="004A0B7F" w:rsidRPr="00E440E3" w:rsidRDefault="004A0B7F">
      <w:pPr>
        <w:pStyle w:val="affc"/>
        <w:rPr>
          <w:lang w:val="ru-RU"/>
        </w:rPr>
      </w:pPr>
      <w:r>
        <w:rPr>
          <w:rStyle w:val="affb"/>
        </w:rPr>
        <w:annotationRef/>
      </w:r>
      <w:r>
        <w:rPr>
          <w:lang w:val="ru-RU"/>
        </w:rPr>
        <w:t>Предварительная диагностика знаний, умений и универсальных учебных действий, связанных с предстоящей деятельностью.</w:t>
      </w:r>
    </w:p>
  </w:comment>
  <w:comment w:id="6" w:author="Пользователь Windows" w:date="2022-08-31T20:45:00Z" w:initials="ПW">
    <w:p w14:paraId="011136E9" w14:textId="49C18BCD" w:rsidR="004A0B7F" w:rsidRPr="00C27A92" w:rsidRDefault="004A0B7F" w:rsidP="00DF5ADB">
      <w:pPr>
        <w:pStyle w:val="affc"/>
        <w:rPr>
          <w:rFonts w:ascii="Times New Roman" w:eastAsia="Times New Roman" w:hAnsi="Times New Roman"/>
          <w:color w:val="000000"/>
          <w:w w:val="97"/>
          <w:sz w:val="16"/>
          <w:lang w:val="ru-RU"/>
        </w:rPr>
      </w:pPr>
      <w:r>
        <w:rPr>
          <w:rStyle w:val="affb"/>
        </w:rPr>
        <w:annotationRef/>
      </w:r>
      <w:r w:rsidRPr="009A6F27">
        <w:rPr>
          <w:rFonts w:ascii="Times New Roman" w:eastAsia="Times New Roman" w:hAnsi="Times New Roman"/>
          <w:color w:val="000000"/>
          <w:w w:val="97"/>
          <w:sz w:val="16"/>
          <w:lang w:val="ru-RU"/>
        </w:rPr>
        <w:t xml:space="preserve">Изучение </w:t>
      </w:r>
      <w:r>
        <w:rPr>
          <w:rFonts w:ascii="Times New Roman" w:eastAsia="Times New Roman" w:hAnsi="Times New Roman"/>
          <w:color w:val="000000"/>
          <w:w w:val="97"/>
          <w:sz w:val="16"/>
          <w:lang w:val="ru-RU"/>
        </w:rPr>
        <w:t xml:space="preserve">тем раздела </w:t>
      </w:r>
      <w:r w:rsidRPr="006A2FF5">
        <w:rPr>
          <w:lang w:val="ru-RU"/>
        </w:rPr>
        <w:t>«</w:t>
      </w:r>
      <w:r w:rsidRPr="006A2FF5">
        <w:rPr>
          <w:rFonts w:ascii="Times New Roman" w:eastAsia="Times New Roman" w:hAnsi="Times New Roman"/>
          <w:color w:val="000000"/>
          <w:w w:val="97"/>
          <w:sz w:val="16"/>
          <w:lang w:val="ru-RU"/>
        </w:rPr>
        <w:t>О Родине</w:t>
      </w:r>
      <w:r>
        <w:rPr>
          <w:rFonts w:ascii="Times New Roman" w:eastAsia="Times New Roman" w:hAnsi="Times New Roman"/>
          <w:color w:val="000000"/>
          <w:w w:val="97"/>
          <w:sz w:val="16"/>
          <w:lang w:val="ru-RU"/>
        </w:rPr>
        <w:t>, героические страницы истории» буде</w:t>
      </w:r>
      <w:r w:rsidRPr="009A6F27">
        <w:rPr>
          <w:rFonts w:ascii="Times New Roman" w:eastAsia="Times New Roman" w:hAnsi="Times New Roman"/>
          <w:color w:val="000000"/>
          <w:w w:val="97"/>
          <w:sz w:val="16"/>
          <w:lang w:val="ru-RU"/>
        </w:rPr>
        <w:t>т продо</w:t>
      </w:r>
      <w:r>
        <w:rPr>
          <w:rFonts w:ascii="Times New Roman" w:eastAsia="Times New Roman" w:hAnsi="Times New Roman"/>
          <w:color w:val="000000"/>
          <w:w w:val="97"/>
          <w:sz w:val="16"/>
          <w:lang w:val="ru-RU"/>
        </w:rPr>
        <w:t>лжено</w:t>
      </w:r>
      <w:r w:rsidRPr="009A6F27">
        <w:rPr>
          <w:rFonts w:ascii="Times New Roman" w:eastAsia="Times New Roman" w:hAnsi="Times New Roman"/>
          <w:color w:val="000000"/>
          <w:w w:val="97"/>
          <w:sz w:val="16"/>
          <w:lang w:val="ru-RU"/>
        </w:rPr>
        <w:t xml:space="preserve"> во втором полугодии.</w:t>
      </w:r>
    </w:p>
  </w:comment>
  <w:comment w:id="7" w:author="Пользователь Windows" w:date="2022-08-31T20:55:00Z" w:initials="ПW">
    <w:p w14:paraId="20BB8EF9" w14:textId="77777777" w:rsidR="004A0B7F" w:rsidRPr="000B344F" w:rsidRDefault="004A0B7F" w:rsidP="009A6F27">
      <w:pPr>
        <w:pStyle w:val="affc"/>
        <w:rPr>
          <w:lang w:val="ru-RU"/>
        </w:rPr>
      </w:pPr>
      <w:r>
        <w:rPr>
          <w:rStyle w:val="affb"/>
        </w:rPr>
        <w:annotationRef/>
      </w:r>
      <w:r>
        <w:rPr>
          <w:rStyle w:val="affb"/>
        </w:rPr>
        <w:annotationRef/>
      </w:r>
      <w:r>
        <w:rPr>
          <w:lang w:val="ru-RU"/>
        </w:rPr>
        <w:t>Есть в Стандарте в требованиях к предметным результатам и в тематическом классификаторе.</w:t>
      </w:r>
    </w:p>
    <w:p w14:paraId="2E477DA4" w14:textId="07ABC2F1" w:rsidR="004A0B7F" w:rsidRPr="009A6F27" w:rsidRDefault="004A0B7F">
      <w:pPr>
        <w:pStyle w:val="affc"/>
        <w:rPr>
          <w:lang w:val="ru-RU"/>
        </w:rPr>
      </w:pPr>
    </w:p>
  </w:comment>
  <w:comment w:id="8" w:author="Пользователь Windows" w:date="2022-08-31T20:56:00Z" w:initials="ПW">
    <w:p w14:paraId="7FE08247" w14:textId="77777777" w:rsidR="004A0B7F" w:rsidRPr="000B344F" w:rsidRDefault="004A0B7F" w:rsidP="009A6F27">
      <w:pPr>
        <w:pStyle w:val="affc"/>
        <w:rPr>
          <w:lang w:val="ru-RU"/>
        </w:rPr>
      </w:pPr>
      <w:r>
        <w:rPr>
          <w:rStyle w:val="affb"/>
        </w:rPr>
        <w:annotationRef/>
      </w:r>
      <w:r>
        <w:rPr>
          <w:rStyle w:val="affb"/>
        </w:rPr>
        <w:annotationRef/>
      </w:r>
      <w:r>
        <w:rPr>
          <w:lang w:val="ru-RU"/>
        </w:rPr>
        <w:t>Есть в Стандарте в требованиях к предметным результатам и в тематическом классификаторе.</w:t>
      </w:r>
    </w:p>
    <w:p w14:paraId="3255C089" w14:textId="1EC8292E" w:rsidR="004A0B7F" w:rsidRPr="009A6F27" w:rsidRDefault="004A0B7F">
      <w:pPr>
        <w:pStyle w:val="affc"/>
        <w:rPr>
          <w:lang w:val="ru-RU"/>
        </w:rPr>
      </w:pPr>
    </w:p>
  </w:comment>
  <w:comment w:id="9" w:author="Пользователь Windows" w:date="2022-09-03T18:52:00Z" w:initials="ПW">
    <w:p w14:paraId="62DFA5B1" w14:textId="20663BEC" w:rsidR="004A0B7F" w:rsidRPr="00EB582B" w:rsidRDefault="004A0B7F">
      <w:pPr>
        <w:pStyle w:val="affc"/>
        <w:rPr>
          <w:lang w:val="ru-RU"/>
        </w:rPr>
      </w:pPr>
      <w:r>
        <w:rPr>
          <w:rStyle w:val="affb"/>
        </w:rPr>
        <w:annotationRef/>
      </w:r>
      <w:r>
        <w:rPr>
          <w:lang w:val="ru-RU"/>
        </w:rPr>
        <w:t>Есть в Стандарте в требованиях к предметным результатам и в тематическом классификаторе.</w:t>
      </w:r>
    </w:p>
  </w:comment>
  <w:comment w:id="10" w:author="Пользователь Windows" w:date="2022-08-31T21:03:00Z" w:initials="ПW">
    <w:p w14:paraId="69DD3A3A" w14:textId="77777777" w:rsidR="004A0B7F" w:rsidRPr="000B344F" w:rsidRDefault="004A0B7F" w:rsidP="002627DE">
      <w:pPr>
        <w:pStyle w:val="affc"/>
        <w:rPr>
          <w:lang w:val="ru-RU"/>
        </w:rPr>
      </w:pPr>
      <w:r>
        <w:rPr>
          <w:rStyle w:val="affb"/>
        </w:rPr>
        <w:annotationRef/>
      </w:r>
      <w:r>
        <w:rPr>
          <w:rStyle w:val="affb"/>
        </w:rPr>
        <w:annotationRef/>
      </w:r>
      <w:r>
        <w:rPr>
          <w:rStyle w:val="affb"/>
        </w:rPr>
        <w:annotationRef/>
      </w:r>
      <w:r>
        <w:rPr>
          <w:lang w:val="ru-RU"/>
        </w:rPr>
        <w:t>Есть в Стандарте в требованиях к предметным результатам и в тематическом классификаторе.</w:t>
      </w:r>
    </w:p>
    <w:p w14:paraId="670FA932" w14:textId="77777777" w:rsidR="004A0B7F" w:rsidRPr="009A6F27" w:rsidRDefault="004A0B7F" w:rsidP="002627DE">
      <w:pPr>
        <w:pStyle w:val="affc"/>
        <w:rPr>
          <w:lang w:val="ru-RU"/>
        </w:rPr>
      </w:pPr>
    </w:p>
    <w:p w14:paraId="54B6A069" w14:textId="7D34B3A8" w:rsidR="004A0B7F" w:rsidRPr="002627DE" w:rsidRDefault="004A0B7F">
      <w:pPr>
        <w:pStyle w:val="affc"/>
        <w:rPr>
          <w:lang w:val="ru-RU"/>
        </w:rPr>
      </w:pPr>
    </w:p>
  </w:comment>
  <w:comment w:id="11" w:author="Пользователь Windows" w:date="2022-08-31T21:04:00Z" w:initials="ПW">
    <w:p w14:paraId="68FFB567" w14:textId="77777777" w:rsidR="004A0B7F" w:rsidRPr="000B344F" w:rsidRDefault="004A0B7F" w:rsidP="002627DE">
      <w:pPr>
        <w:pStyle w:val="affc"/>
        <w:rPr>
          <w:lang w:val="ru-RU"/>
        </w:rPr>
      </w:pPr>
      <w:r>
        <w:rPr>
          <w:rStyle w:val="affb"/>
        </w:rPr>
        <w:annotationRef/>
      </w:r>
      <w:r>
        <w:rPr>
          <w:rStyle w:val="affb"/>
        </w:rPr>
        <w:annotationRef/>
      </w:r>
      <w:r>
        <w:rPr>
          <w:rStyle w:val="affb"/>
        </w:rPr>
        <w:annotationRef/>
      </w:r>
      <w:r>
        <w:rPr>
          <w:lang w:val="ru-RU"/>
        </w:rPr>
        <w:t>Есть в Стандарте в требованиях к предметным результатам и в тематическом классификаторе.</w:t>
      </w:r>
    </w:p>
    <w:p w14:paraId="34DF2070" w14:textId="77777777" w:rsidR="004A0B7F" w:rsidRPr="009A6F27" w:rsidRDefault="004A0B7F" w:rsidP="002627DE">
      <w:pPr>
        <w:pStyle w:val="affc"/>
        <w:rPr>
          <w:lang w:val="ru-RU"/>
        </w:rPr>
      </w:pPr>
    </w:p>
    <w:p w14:paraId="5EDAD31B" w14:textId="0BE19AE3" w:rsidR="004A0B7F" w:rsidRPr="002627DE" w:rsidRDefault="004A0B7F">
      <w:pPr>
        <w:pStyle w:val="affc"/>
        <w:rPr>
          <w:lang w:val="ru-RU"/>
        </w:rPr>
      </w:pPr>
    </w:p>
  </w:comment>
  <w:comment w:id="12" w:author="Пользователь Windows" w:date="2022-08-31T21:17:00Z" w:initials="ПW">
    <w:p w14:paraId="151CBC38" w14:textId="6F0A125F" w:rsidR="004A0B7F" w:rsidRDefault="004A0B7F" w:rsidP="00B86BA6">
      <w:pPr>
        <w:pStyle w:val="affc"/>
        <w:rPr>
          <w:rFonts w:ascii="Times New Roman" w:eastAsia="Times New Roman" w:hAnsi="Times New Roman"/>
          <w:color w:val="000000"/>
          <w:w w:val="97"/>
          <w:sz w:val="16"/>
          <w:lang w:val="ru-RU"/>
        </w:rPr>
      </w:pPr>
      <w:r>
        <w:rPr>
          <w:rStyle w:val="affb"/>
        </w:rPr>
        <w:annotationRef/>
      </w:r>
      <w:r>
        <w:rPr>
          <w:lang w:val="ru-RU"/>
        </w:rPr>
        <w:t>Есть в Стандарте в требованиях к предметным результатам и в тематическом классификаторе</w:t>
      </w:r>
    </w:p>
    <w:p w14:paraId="6AB752DB" w14:textId="7647AD0E" w:rsidR="004A0B7F" w:rsidRPr="00B86BA6" w:rsidRDefault="004A0B7F" w:rsidP="00B86BA6">
      <w:pPr>
        <w:pStyle w:val="affc"/>
        <w:rPr>
          <w:rFonts w:ascii="Times New Roman" w:eastAsia="Times New Roman" w:hAnsi="Times New Roman"/>
          <w:color w:val="000000"/>
          <w:w w:val="97"/>
          <w:sz w:val="16"/>
          <w:lang w:val="ru-RU"/>
        </w:rPr>
      </w:pPr>
    </w:p>
  </w:comment>
  <w:comment w:id="13" w:author="Пользователь Windows" w:date="2022-08-31T21:18:00Z" w:initials="ПW">
    <w:p w14:paraId="248C5F14" w14:textId="665A1649" w:rsidR="004A0B7F" w:rsidRPr="00EB582B" w:rsidRDefault="004A0B7F" w:rsidP="00B86BA6">
      <w:pPr>
        <w:pStyle w:val="affc"/>
        <w:rPr>
          <w:rFonts w:ascii="Times New Roman" w:eastAsia="Times New Roman" w:hAnsi="Times New Roman"/>
          <w:color w:val="000000"/>
          <w:w w:val="97"/>
          <w:sz w:val="16"/>
          <w:lang w:val="ru-RU"/>
        </w:rPr>
      </w:pPr>
      <w:r>
        <w:rPr>
          <w:rStyle w:val="affb"/>
        </w:rPr>
        <w:annotationRef/>
      </w:r>
      <w:r>
        <w:rPr>
          <w:lang w:val="ru-RU"/>
        </w:rPr>
        <w:t>Есть в Стандарте в требованиях к предметным результатам и в тематическом классификаторе</w:t>
      </w:r>
    </w:p>
  </w:comment>
  <w:comment w:id="14" w:author="Пользователь Windows" w:date="2022-09-03T18:57:00Z" w:initials="ПW">
    <w:p w14:paraId="363D8510" w14:textId="3101C6B2" w:rsidR="004A0B7F" w:rsidRPr="00EB582B" w:rsidRDefault="004A0B7F" w:rsidP="00EB582B">
      <w:pPr>
        <w:pStyle w:val="affc"/>
        <w:rPr>
          <w:rFonts w:ascii="Times New Roman" w:eastAsia="Times New Roman" w:hAnsi="Times New Roman"/>
          <w:color w:val="000000"/>
          <w:w w:val="97"/>
          <w:sz w:val="16"/>
          <w:lang w:val="ru-RU"/>
        </w:rPr>
      </w:pPr>
      <w:r>
        <w:rPr>
          <w:rStyle w:val="affb"/>
        </w:rPr>
        <w:annotationRef/>
      </w:r>
      <w:r>
        <w:rPr>
          <w:lang w:val="ru-RU"/>
        </w:rPr>
        <w:t>Есть в Стандарте в требованиях к предметным результатам и в тематическом классификаторе</w:t>
      </w:r>
    </w:p>
  </w:comment>
  <w:comment w:id="15" w:author="Пользователь Windows" w:date="2022-08-31T21:33:00Z" w:initials="ПW">
    <w:p w14:paraId="7FD9C3FB" w14:textId="5224BD29" w:rsidR="004A0B7F" w:rsidRPr="00AF1FC3" w:rsidRDefault="004A0B7F" w:rsidP="00EB582B">
      <w:pPr>
        <w:shd w:val="clear" w:color="auto" w:fill="FFFFFF" w:themeFill="background1"/>
        <w:rPr>
          <w:lang w:val="ru-RU"/>
        </w:rPr>
      </w:pPr>
      <w:r>
        <w:rPr>
          <w:rStyle w:val="affb"/>
        </w:rPr>
        <w:annotationRef/>
      </w:r>
      <w:r>
        <w:rPr>
          <w:rFonts w:ascii="Times New Roman" w:eastAsia="Times New Roman" w:hAnsi="Times New Roman"/>
          <w:color w:val="000000"/>
          <w:w w:val="97"/>
          <w:lang w:val="ru-RU"/>
        </w:rPr>
        <w:t>Изучение тем этого раздела было начато в начале  первой четверти.</w:t>
      </w:r>
      <w:r w:rsidRPr="00D20DDB">
        <w:rPr>
          <w:rFonts w:ascii="Times New Roman" w:hAnsi="Times New Roman" w:cs="Times New Roman"/>
          <w:bCs/>
          <w:lang w:val="ru-RU"/>
        </w:rPr>
        <w:t xml:space="preserve"> </w:t>
      </w:r>
      <w:r>
        <w:rPr>
          <w:rFonts w:ascii="Times New Roman" w:hAnsi="Times New Roman" w:cs="Times New Roman"/>
          <w:bCs/>
          <w:lang w:val="ru-RU"/>
        </w:rPr>
        <w:t xml:space="preserve"> </w:t>
      </w:r>
    </w:p>
  </w:comment>
  <w:comment w:id="16" w:author="Пользователь Windows" w:date="2022-08-31T21:37:00Z" w:initials="ПW">
    <w:p w14:paraId="0405FE8B" w14:textId="3B7C2380" w:rsidR="004A0B7F" w:rsidRDefault="004A0B7F" w:rsidP="00AF1FC3">
      <w:pPr>
        <w:pStyle w:val="affc"/>
        <w:rPr>
          <w:rFonts w:ascii="Times New Roman" w:eastAsia="Times New Roman" w:hAnsi="Times New Roman"/>
          <w:color w:val="000000"/>
          <w:w w:val="97"/>
          <w:sz w:val="16"/>
          <w:lang w:val="ru-RU"/>
        </w:rPr>
      </w:pPr>
      <w:r>
        <w:rPr>
          <w:rStyle w:val="affb"/>
        </w:rPr>
        <w:annotationRef/>
      </w:r>
      <w:r>
        <w:rPr>
          <w:rStyle w:val="affb"/>
        </w:rPr>
        <w:annotationRef/>
      </w:r>
      <w:r>
        <w:rPr>
          <w:lang w:val="ru-RU"/>
        </w:rPr>
        <w:t>Есть  в тематическом классификаторе.</w:t>
      </w:r>
    </w:p>
    <w:p w14:paraId="7502BCA9" w14:textId="77777777" w:rsidR="004A0B7F" w:rsidRPr="00B86BA6" w:rsidRDefault="004A0B7F" w:rsidP="00AF1FC3">
      <w:pPr>
        <w:pStyle w:val="affc"/>
        <w:rPr>
          <w:rFonts w:ascii="Times New Roman" w:eastAsia="Times New Roman" w:hAnsi="Times New Roman"/>
          <w:color w:val="000000"/>
          <w:w w:val="97"/>
          <w:sz w:val="16"/>
          <w:lang w:val="ru-RU"/>
        </w:rPr>
      </w:pPr>
    </w:p>
    <w:p w14:paraId="11FAA439" w14:textId="577AC871" w:rsidR="004A0B7F" w:rsidRPr="00AF1FC3" w:rsidRDefault="004A0B7F">
      <w:pPr>
        <w:pStyle w:val="affc"/>
        <w:rPr>
          <w:lang w:val="ru-RU"/>
        </w:rPr>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EBD871" w15:done="0"/>
  <w15:commentEx w15:paraId="30BD389D" w15:done="0"/>
  <w15:commentEx w15:paraId="58EE4C84" w15:done="0"/>
  <w15:commentEx w15:paraId="0FBCDEF5" w15:done="0"/>
  <w15:commentEx w15:paraId="5652CF33" w15:done="0"/>
  <w15:commentEx w15:paraId="011136E9" w15:done="0"/>
  <w15:commentEx w15:paraId="2E477DA4" w15:done="0"/>
  <w15:commentEx w15:paraId="3255C089" w15:done="0"/>
  <w15:commentEx w15:paraId="62DFA5B1" w15:done="0"/>
  <w15:commentEx w15:paraId="54B6A069" w15:done="0"/>
  <w15:commentEx w15:paraId="5EDAD31B" w15:done="0"/>
  <w15:commentEx w15:paraId="6AB752DB" w15:done="0"/>
  <w15:commentEx w15:paraId="248C5F14" w15:done="0"/>
  <w15:commentEx w15:paraId="363D8510" w15:done="0"/>
  <w15:commentEx w15:paraId="7FD9C3FB" w15:done="0"/>
  <w15:commentEx w15:paraId="11FAA4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EBD871" w16cid:durableId="26A730CC"/>
  <w16cid:commentId w16cid:paraId="30BD389D" w16cid:durableId="26A730CD"/>
  <w16cid:commentId w16cid:paraId="5652CF33" w16cid:durableId="26A730C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3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indows">
    <w15:presenceInfo w15:providerId="None" w15:userId="Пользователь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0BE7"/>
    <w:rsid w:val="000055A8"/>
    <w:rsid w:val="00034616"/>
    <w:rsid w:val="00041C0C"/>
    <w:rsid w:val="0006063C"/>
    <w:rsid w:val="000816B4"/>
    <w:rsid w:val="00082D16"/>
    <w:rsid w:val="000900F7"/>
    <w:rsid w:val="000A3E8F"/>
    <w:rsid w:val="000B344F"/>
    <w:rsid w:val="000B4CF2"/>
    <w:rsid w:val="000D3001"/>
    <w:rsid w:val="000E45B8"/>
    <w:rsid w:val="00114A33"/>
    <w:rsid w:val="001207EB"/>
    <w:rsid w:val="001272D9"/>
    <w:rsid w:val="0015074B"/>
    <w:rsid w:val="00154571"/>
    <w:rsid w:val="0015562B"/>
    <w:rsid w:val="001569CC"/>
    <w:rsid w:val="00174F5D"/>
    <w:rsid w:val="0018116B"/>
    <w:rsid w:val="00185960"/>
    <w:rsid w:val="001C6D22"/>
    <w:rsid w:val="001D0D9B"/>
    <w:rsid w:val="001D7821"/>
    <w:rsid w:val="001E60C0"/>
    <w:rsid w:val="001F298A"/>
    <w:rsid w:val="001F60D5"/>
    <w:rsid w:val="002046DC"/>
    <w:rsid w:val="002263AD"/>
    <w:rsid w:val="002325CC"/>
    <w:rsid w:val="00240C81"/>
    <w:rsid w:val="0024746A"/>
    <w:rsid w:val="00261E9C"/>
    <w:rsid w:val="002627DE"/>
    <w:rsid w:val="0029639D"/>
    <w:rsid w:val="002A3A99"/>
    <w:rsid w:val="002F27D9"/>
    <w:rsid w:val="002F5B90"/>
    <w:rsid w:val="00303A93"/>
    <w:rsid w:val="003128EB"/>
    <w:rsid w:val="00320F4C"/>
    <w:rsid w:val="00326F90"/>
    <w:rsid w:val="00347795"/>
    <w:rsid w:val="0035457C"/>
    <w:rsid w:val="00363EB2"/>
    <w:rsid w:val="00365FBF"/>
    <w:rsid w:val="0036622B"/>
    <w:rsid w:val="00391AD0"/>
    <w:rsid w:val="003A023F"/>
    <w:rsid w:val="00407835"/>
    <w:rsid w:val="004253FE"/>
    <w:rsid w:val="004650CD"/>
    <w:rsid w:val="004910D6"/>
    <w:rsid w:val="004A0B7F"/>
    <w:rsid w:val="004A6AD5"/>
    <w:rsid w:val="004B1469"/>
    <w:rsid w:val="004B176A"/>
    <w:rsid w:val="004B544F"/>
    <w:rsid w:val="00517DB9"/>
    <w:rsid w:val="00522E93"/>
    <w:rsid w:val="00524624"/>
    <w:rsid w:val="00540D13"/>
    <w:rsid w:val="0056575C"/>
    <w:rsid w:val="005737EB"/>
    <w:rsid w:val="005B3E4E"/>
    <w:rsid w:val="005B7CF8"/>
    <w:rsid w:val="005E1FC3"/>
    <w:rsid w:val="005F30B6"/>
    <w:rsid w:val="00616B35"/>
    <w:rsid w:val="00617A90"/>
    <w:rsid w:val="00633F7E"/>
    <w:rsid w:val="00660759"/>
    <w:rsid w:val="00661BC8"/>
    <w:rsid w:val="00683A39"/>
    <w:rsid w:val="006A2FF5"/>
    <w:rsid w:val="006C280C"/>
    <w:rsid w:val="006D758C"/>
    <w:rsid w:val="006E0B51"/>
    <w:rsid w:val="006F7C0A"/>
    <w:rsid w:val="00713459"/>
    <w:rsid w:val="0075705B"/>
    <w:rsid w:val="007641F1"/>
    <w:rsid w:val="00792495"/>
    <w:rsid w:val="00795774"/>
    <w:rsid w:val="007A1361"/>
    <w:rsid w:val="007B29ED"/>
    <w:rsid w:val="007C3FCF"/>
    <w:rsid w:val="007C62DD"/>
    <w:rsid w:val="007E474A"/>
    <w:rsid w:val="007F6649"/>
    <w:rsid w:val="0081345C"/>
    <w:rsid w:val="00866A38"/>
    <w:rsid w:val="008765AF"/>
    <w:rsid w:val="008D2A4A"/>
    <w:rsid w:val="008D774A"/>
    <w:rsid w:val="008E304D"/>
    <w:rsid w:val="008E7EC1"/>
    <w:rsid w:val="009033A5"/>
    <w:rsid w:val="00922687"/>
    <w:rsid w:val="0093588D"/>
    <w:rsid w:val="009378A2"/>
    <w:rsid w:val="00974DD1"/>
    <w:rsid w:val="00974E9C"/>
    <w:rsid w:val="009828C3"/>
    <w:rsid w:val="009A6F27"/>
    <w:rsid w:val="009B6690"/>
    <w:rsid w:val="009C4798"/>
    <w:rsid w:val="009E12AD"/>
    <w:rsid w:val="009F1AA0"/>
    <w:rsid w:val="009F5CFA"/>
    <w:rsid w:val="00A06D97"/>
    <w:rsid w:val="00A1499B"/>
    <w:rsid w:val="00A268F9"/>
    <w:rsid w:val="00A3758D"/>
    <w:rsid w:val="00A42F19"/>
    <w:rsid w:val="00A7512E"/>
    <w:rsid w:val="00A84742"/>
    <w:rsid w:val="00A92E3D"/>
    <w:rsid w:val="00AA1D8D"/>
    <w:rsid w:val="00AD5552"/>
    <w:rsid w:val="00AF1FC3"/>
    <w:rsid w:val="00B02E9D"/>
    <w:rsid w:val="00B07E25"/>
    <w:rsid w:val="00B17A15"/>
    <w:rsid w:val="00B22F7E"/>
    <w:rsid w:val="00B3737D"/>
    <w:rsid w:val="00B47730"/>
    <w:rsid w:val="00B50658"/>
    <w:rsid w:val="00B52C94"/>
    <w:rsid w:val="00B66009"/>
    <w:rsid w:val="00B84CD3"/>
    <w:rsid w:val="00B86BA6"/>
    <w:rsid w:val="00BA543A"/>
    <w:rsid w:val="00BA7268"/>
    <w:rsid w:val="00BA7D10"/>
    <w:rsid w:val="00BC3F04"/>
    <w:rsid w:val="00BD50CB"/>
    <w:rsid w:val="00BE498F"/>
    <w:rsid w:val="00BE75B2"/>
    <w:rsid w:val="00C27A92"/>
    <w:rsid w:val="00C302FE"/>
    <w:rsid w:val="00C55D19"/>
    <w:rsid w:val="00C645B6"/>
    <w:rsid w:val="00C8100B"/>
    <w:rsid w:val="00C87D68"/>
    <w:rsid w:val="00C918C7"/>
    <w:rsid w:val="00C94A41"/>
    <w:rsid w:val="00C961A7"/>
    <w:rsid w:val="00CA1DA8"/>
    <w:rsid w:val="00CB0664"/>
    <w:rsid w:val="00CB4D15"/>
    <w:rsid w:val="00CC471A"/>
    <w:rsid w:val="00CD3381"/>
    <w:rsid w:val="00CF6F67"/>
    <w:rsid w:val="00D176B8"/>
    <w:rsid w:val="00D20DDB"/>
    <w:rsid w:val="00D24781"/>
    <w:rsid w:val="00D63D99"/>
    <w:rsid w:val="00D829DF"/>
    <w:rsid w:val="00DA4E43"/>
    <w:rsid w:val="00DB655D"/>
    <w:rsid w:val="00DF5ADB"/>
    <w:rsid w:val="00E061AC"/>
    <w:rsid w:val="00E06695"/>
    <w:rsid w:val="00E25FAB"/>
    <w:rsid w:val="00E440E3"/>
    <w:rsid w:val="00E56AF7"/>
    <w:rsid w:val="00E67A29"/>
    <w:rsid w:val="00E71B29"/>
    <w:rsid w:val="00E74DEE"/>
    <w:rsid w:val="00E9204A"/>
    <w:rsid w:val="00EA64EF"/>
    <w:rsid w:val="00EB582B"/>
    <w:rsid w:val="00EB5D74"/>
    <w:rsid w:val="00EC0EE4"/>
    <w:rsid w:val="00EC6E09"/>
    <w:rsid w:val="00EE5EF4"/>
    <w:rsid w:val="00F102E2"/>
    <w:rsid w:val="00F42A8B"/>
    <w:rsid w:val="00F4389E"/>
    <w:rsid w:val="00F815A1"/>
    <w:rsid w:val="00F90370"/>
    <w:rsid w:val="00F939F4"/>
    <w:rsid w:val="00FB11B7"/>
    <w:rsid w:val="00FB5027"/>
    <w:rsid w:val="00FC693F"/>
    <w:rsid w:val="00FD1C80"/>
    <w:rsid w:val="00FD5234"/>
    <w:rsid w:val="00FF3C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9AD86F"/>
  <w14:defaultImageDpi w14:val="300"/>
  <w15:docId w15:val="{09113A01-894D-45D3-87BA-9E047C29C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BA7D10"/>
    <w:rPr>
      <w:color w:val="0000FF" w:themeColor="hyperlink"/>
      <w:u w:val="single"/>
    </w:rPr>
  </w:style>
  <w:style w:type="paragraph" w:styleId="aff9">
    <w:name w:val="Balloon Text"/>
    <w:basedOn w:val="a1"/>
    <w:link w:val="affa"/>
    <w:uiPriority w:val="99"/>
    <w:semiHidden/>
    <w:unhideWhenUsed/>
    <w:rsid w:val="00713459"/>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713459"/>
    <w:rPr>
      <w:rFonts w:ascii="Segoe UI" w:hAnsi="Segoe UI" w:cs="Segoe UI"/>
      <w:sz w:val="18"/>
      <w:szCs w:val="18"/>
    </w:rPr>
  </w:style>
  <w:style w:type="character" w:styleId="affb">
    <w:name w:val="annotation reference"/>
    <w:basedOn w:val="a2"/>
    <w:uiPriority w:val="99"/>
    <w:semiHidden/>
    <w:unhideWhenUsed/>
    <w:rsid w:val="00617A90"/>
    <w:rPr>
      <w:sz w:val="16"/>
      <w:szCs w:val="16"/>
    </w:rPr>
  </w:style>
  <w:style w:type="paragraph" w:styleId="affc">
    <w:name w:val="annotation text"/>
    <w:basedOn w:val="a1"/>
    <w:link w:val="affd"/>
    <w:uiPriority w:val="99"/>
    <w:unhideWhenUsed/>
    <w:rsid w:val="00617A90"/>
    <w:pPr>
      <w:spacing w:line="240" w:lineRule="auto"/>
    </w:pPr>
    <w:rPr>
      <w:sz w:val="20"/>
      <w:szCs w:val="20"/>
    </w:rPr>
  </w:style>
  <w:style w:type="character" w:customStyle="1" w:styleId="affd">
    <w:name w:val="Текст примечания Знак"/>
    <w:basedOn w:val="a2"/>
    <w:link w:val="affc"/>
    <w:uiPriority w:val="99"/>
    <w:rsid w:val="00617A90"/>
    <w:rPr>
      <w:sz w:val="20"/>
      <w:szCs w:val="20"/>
    </w:rPr>
  </w:style>
  <w:style w:type="paragraph" w:styleId="affe">
    <w:name w:val="annotation subject"/>
    <w:basedOn w:val="affc"/>
    <w:next w:val="affc"/>
    <w:link w:val="afff"/>
    <w:uiPriority w:val="99"/>
    <w:semiHidden/>
    <w:unhideWhenUsed/>
    <w:rsid w:val="00617A90"/>
    <w:rPr>
      <w:b/>
      <w:bCs/>
    </w:rPr>
  </w:style>
  <w:style w:type="character" w:customStyle="1" w:styleId="afff">
    <w:name w:val="Тема примечания Знак"/>
    <w:basedOn w:val="affd"/>
    <w:link w:val="affe"/>
    <w:uiPriority w:val="99"/>
    <w:semiHidden/>
    <w:rsid w:val="00617A90"/>
    <w:rPr>
      <w:b/>
      <w:bCs/>
      <w:sz w:val="20"/>
      <w:szCs w:val="20"/>
    </w:rPr>
  </w:style>
  <w:style w:type="character" w:customStyle="1" w:styleId="2c">
    <w:name w:val="Основной текст (2)_"/>
    <w:link w:val="2d"/>
    <w:uiPriority w:val="99"/>
    <w:locked/>
    <w:rsid w:val="00B07E25"/>
    <w:rPr>
      <w:sz w:val="28"/>
      <w:shd w:val="clear" w:color="auto" w:fill="FFFFFF"/>
    </w:rPr>
  </w:style>
  <w:style w:type="paragraph" w:customStyle="1" w:styleId="2d">
    <w:name w:val="Основной текст (2)"/>
    <w:basedOn w:val="a1"/>
    <w:link w:val="2c"/>
    <w:uiPriority w:val="99"/>
    <w:rsid w:val="00B07E25"/>
    <w:pPr>
      <w:widowControl w:val="0"/>
      <w:shd w:val="clear" w:color="auto" w:fill="FFFFFF"/>
      <w:spacing w:after="240" w:line="322" w:lineRule="exact"/>
    </w:pPr>
    <w:rPr>
      <w:sz w:val="28"/>
    </w:rPr>
  </w:style>
  <w:style w:type="character" w:styleId="afff0">
    <w:name w:val="FollowedHyperlink"/>
    <w:basedOn w:val="a2"/>
    <w:uiPriority w:val="99"/>
    <w:semiHidden/>
    <w:unhideWhenUsed/>
    <w:rsid w:val="005B7CF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3441">
      <w:bodyDiv w:val="1"/>
      <w:marLeft w:val="0"/>
      <w:marRight w:val="0"/>
      <w:marTop w:val="0"/>
      <w:marBottom w:val="0"/>
      <w:divBdr>
        <w:top w:val="none" w:sz="0" w:space="0" w:color="auto"/>
        <w:left w:val="none" w:sz="0" w:space="0" w:color="auto"/>
        <w:bottom w:val="none" w:sz="0" w:space="0" w:color="auto"/>
        <w:right w:val="none" w:sz="0" w:space="0" w:color="auto"/>
      </w:divBdr>
    </w:div>
    <w:div w:id="37442415">
      <w:bodyDiv w:val="1"/>
      <w:marLeft w:val="0"/>
      <w:marRight w:val="0"/>
      <w:marTop w:val="0"/>
      <w:marBottom w:val="0"/>
      <w:divBdr>
        <w:top w:val="none" w:sz="0" w:space="0" w:color="auto"/>
        <w:left w:val="none" w:sz="0" w:space="0" w:color="auto"/>
        <w:bottom w:val="none" w:sz="0" w:space="0" w:color="auto"/>
        <w:right w:val="none" w:sz="0" w:space="0" w:color="auto"/>
      </w:divBdr>
    </w:div>
    <w:div w:id="54010941">
      <w:bodyDiv w:val="1"/>
      <w:marLeft w:val="0"/>
      <w:marRight w:val="0"/>
      <w:marTop w:val="0"/>
      <w:marBottom w:val="0"/>
      <w:divBdr>
        <w:top w:val="none" w:sz="0" w:space="0" w:color="auto"/>
        <w:left w:val="none" w:sz="0" w:space="0" w:color="auto"/>
        <w:bottom w:val="none" w:sz="0" w:space="0" w:color="auto"/>
        <w:right w:val="none" w:sz="0" w:space="0" w:color="auto"/>
      </w:divBdr>
    </w:div>
    <w:div w:id="57287136">
      <w:bodyDiv w:val="1"/>
      <w:marLeft w:val="0"/>
      <w:marRight w:val="0"/>
      <w:marTop w:val="0"/>
      <w:marBottom w:val="0"/>
      <w:divBdr>
        <w:top w:val="none" w:sz="0" w:space="0" w:color="auto"/>
        <w:left w:val="none" w:sz="0" w:space="0" w:color="auto"/>
        <w:bottom w:val="none" w:sz="0" w:space="0" w:color="auto"/>
        <w:right w:val="none" w:sz="0" w:space="0" w:color="auto"/>
      </w:divBdr>
    </w:div>
    <w:div w:id="64030146">
      <w:bodyDiv w:val="1"/>
      <w:marLeft w:val="0"/>
      <w:marRight w:val="0"/>
      <w:marTop w:val="0"/>
      <w:marBottom w:val="0"/>
      <w:divBdr>
        <w:top w:val="none" w:sz="0" w:space="0" w:color="auto"/>
        <w:left w:val="none" w:sz="0" w:space="0" w:color="auto"/>
        <w:bottom w:val="none" w:sz="0" w:space="0" w:color="auto"/>
        <w:right w:val="none" w:sz="0" w:space="0" w:color="auto"/>
      </w:divBdr>
    </w:div>
    <w:div w:id="107741275">
      <w:bodyDiv w:val="1"/>
      <w:marLeft w:val="0"/>
      <w:marRight w:val="0"/>
      <w:marTop w:val="0"/>
      <w:marBottom w:val="0"/>
      <w:divBdr>
        <w:top w:val="none" w:sz="0" w:space="0" w:color="auto"/>
        <w:left w:val="none" w:sz="0" w:space="0" w:color="auto"/>
        <w:bottom w:val="none" w:sz="0" w:space="0" w:color="auto"/>
        <w:right w:val="none" w:sz="0" w:space="0" w:color="auto"/>
      </w:divBdr>
    </w:div>
    <w:div w:id="136580277">
      <w:bodyDiv w:val="1"/>
      <w:marLeft w:val="0"/>
      <w:marRight w:val="0"/>
      <w:marTop w:val="0"/>
      <w:marBottom w:val="0"/>
      <w:divBdr>
        <w:top w:val="none" w:sz="0" w:space="0" w:color="auto"/>
        <w:left w:val="none" w:sz="0" w:space="0" w:color="auto"/>
        <w:bottom w:val="none" w:sz="0" w:space="0" w:color="auto"/>
        <w:right w:val="none" w:sz="0" w:space="0" w:color="auto"/>
      </w:divBdr>
    </w:div>
    <w:div w:id="147475785">
      <w:bodyDiv w:val="1"/>
      <w:marLeft w:val="0"/>
      <w:marRight w:val="0"/>
      <w:marTop w:val="0"/>
      <w:marBottom w:val="0"/>
      <w:divBdr>
        <w:top w:val="none" w:sz="0" w:space="0" w:color="auto"/>
        <w:left w:val="none" w:sz="0" w:space="0" w:color="auto"/>
        <w:bottom w:val="none" w:sz="0" w:space="0" w:color="auto"/>
        <w:right w:val="none" w:sz="0" w:space="0" w:color="auto"/>
      </w:divBdr>
    </w:div>
    <w:div w:id="165096287">
      <w:bodyDiv w:val="1"/>
      <w:marLeft w:val="0"/>
      <w:marRight w:val="0"/>
      <w:marTop w:val="0"/>
      <w:marBottom w:val="0"/>
      <w:divBdr>
        <w:top w:val="none" w:sz="0" w:space="0" w:color="auto"/>
        <w:left w:val="none" w:sz="0" w:space="0" w:color="auto"/>
        <w:bottom w:val="none" w:sz="0" w:space="0" w:color="auto"/>
        <w:right w:val="none" w:sz="0" w:space="0" w:color="auto"/>
      </w:divBdr>
    </w:div>
    <w:div w:id="176966049">
      <w:bodyDiv w:val="1"/>
      <w:marLeft w:val="0"/>
      <w:marRight w:val="0"/>
      <w:marTop w:val="0"/>
      <w:marBottom w:val="0"/>
      <w:divBdr>
        <w:top w:val="none" w:sz="0" w:space="0" w:color="auto"/>
        <w:left w:val="none" w:sz="0" w:space="0" w:color="auto"/>
        <w:bottom w:val="none" w:sz="0" w:space="0" w:color="auto"/>
        <w:right w:val="none" w:sz="0" w:space="0" w:color="auto"/>
      </w:divBdr>
    </w:div>
    <w:div w:id="189415802">
      <w:bodyDiv w:val="1"/>
      <w:marLeft w:val="0"/>
      <w:marRight w:val="0"/>
      <w:marTop w:val="0"/>
      <w:marBottom w:val="0"/>
      <w:divBdr>
        <w:top w:val="none" w:sz="0" w:space="0" w:color="auto"/>
        <w:left w:val="none" w:sz="0" w:space="0" w:color="auto"/>
        <w:bottom w:val="none" w:sz="0" w:space="0" w:color="auto"/>
        <w:right w:val="none" w:sz="0" w:space="0" w:color="auto"/>
      </w:divBdr>
    </w:div>
    <w:div w:id="230241567">
      <w:bodyDiv w:val="1"/>
      <w:marLeft w:val="0"/>
      <w:marRight w:val="0"/>
      <w:marTop w:val="0"/>
      <w:marBottom w:val="0"/>
      <w:divBdr>
        <w:top w:val="none" w:sz="0" w:space="0" w:color="auto"/>
        <w:left w:val="none" w:sz="0" w:space="0" w:color="auto"/>
        <w:bottom w:val="none" w:sz="0" w:space="0" w:color="auto"/>
        <w:right w:val="none" w:sz="0" w:space="0" w:color="auto"/>
      </w:divBdr>
    </w:div>
    <w:div w:id="245313354">
      <w:bodyDiv w:val="1"/>
      <w:marLeft w:val="0"/>
      <w:marRight w:val="0"/>
      <w:marTop w:val="0"/>
      <w:marBottom w:val="0"/>
      <w:divBdr>
        <w:top w:val="none" w:sz="0" w:space="0" w:color="auto"/>
        <w:left w:val="none" w:sz="0" w:space="0" w:color="auto"/>
        <w:bottom w:val="none" w:sz="0" w:space="0" w:color="auto"/>
        <w:right w:val="none" w:sz="0" w:space="0" w:color="auto"/>
      </w:divBdr>
    </w:div>
    <w:div w:id="247620600">
      <w:bodyDiv w:val="1"/>
      <w:marLeft w:val="0"/>
      <w:marRight w:val="0"/>
      <w:marTop w:val="0"/>
      <w:marBottom w:val="0"/>
      <w:divBdr>
        <w:top w:val="none" w:sz="0" w:space="0" w:color="auto"/>
        <w:left w:val="none" w:sz="0" w:space="0" w:color="auto"/>
        <w:bottom w:val="none" w:sz="0" w:space="0" w:color="auto"/>
        <w:right w:val="none" w:sz="0" w:space="0" w:color="auto"/>
      </w:divBdr>
    </w:div>
    <w:div w:id="263154458">
      <w:bodyDiv w:val="1"/>
      <w:marLeft w:val="0"/>
      <w:marRight w:val="0"/>
      <w:marTop w:val="0"/>
      <w:marBottom w:val="0"/>
      <w:divBdr>
        <w:top w:val="none" w:sz="0" w:space="0" w:color="auto"/>
        <w:left w:val="none" w:sz="0" w:space="0" w:color="auto"/>
        <w:bottom w:val="none" w:sz="0" w:space="0" w:color="auto"/>
        <w:right w:val="none" w:sz="0" w:space="0" w:color="auto"/>
      </w:divBdr>
    </w:div>
    <w:div w:id="315038105">
      <w:bodyDiv w:val="1"/>
      <w:marLeft w:val="0"/>
      <w:marRight w:val="0"/>
      <w:marTop w:val="0"/>
      <w:marBottom w:val="0"/>
      <w:divBdr>
        <w:top w:val="none" w:sz="0" w:space="0" w:color="auto"/>
        <w:left w:val="none" w:sz="0" w:space="0" w:color="auto"/>
        <w:bottom w:val="none" w:sz="0" w:space="0" w:color="auto"/>
        <w:right w:val="none" w:sz="0" w:space="0" w:color="auto"/>
      </w:divBdr>
    </w:div>
    <w:div w:id="332756793">
      <w:bodyDiv w:val="1"/>
      <w:marLeft w:val="0"/>
      <w:marRight w:val="0"/>
      <w:marTop w:val="0"/>
      <w:marBottom w:val="0"/>
      <w:divBdr>
        <w:top w:val="none" w:sz="0" w:space="0" w:color="auto"/>
        <w:left w:val="none" w:sz="0" w:space="0" w:color="auto"/>
        <w:bottom w:val="none" w:sz="0" w:space="0" w:color="auto"/>
        <w:right w:val="none" w:sz="0" w:space="0" w:color="auto"/>
      </w:divBdr>
    </w:div>
    <w:div w:id="341665969">
      <w:bodyDiv w:val="1"/>
      <w:marLeft w:val="0"/>
      <w:marRight w:val="0"/>
      <w:marTop w:val="0"/>
      <w:marBottom w:val="0"/>
      <w:divBdr>
        <w:top w:val="none" w:sz="0" w:space="0" w:color="auto"/>
        <w:left w:val="none" w:sz="0" w:space="0" w:color="auto"/>
        <w:bottom w:val="none" w:sz="0" w:space="0" w:color="auto"/>
        <w:right w:val="none" w:sz="0" w:space="0" w:color="auto"/>
      </w:divBdr>
    </w:div>
    <w:div w:id="347216367">
      <w:bodyDiv w:val="1"/>
      <w:marLeft w:val="0"/>
      <w:marRight w:val="0"/>
      <w:marTop w:val="0"/>
      <w:marBottom w:val="0"/>
      <w:divBdr>
        <w:top w:val="none" w:sz="0" w:space="0" w:color="auto"/>
        <w:left w:val="none" w:sz="0" w:space="0" w:color="auto"/>
        <w:bottom w:val="none" w:sz="0" w:space="0" w:color="auto"/>
        <w:right w:val="none" w:sz="0" w:space="0" w:color="auto"/>
      </w:divBdr>
    </w:div>
    <w:div w:id="350254879">
      <w:bodyDiv w:val="1"/>
      <w:marLeft w:val="0"/>
      <w:marRight w:val="0"/>
      <w:marTop w:val="0"/>
      <w:marBottom w:val="0"/>
      <w:divBdr>
        <w:top w:val="none" w:sz="0" w:space="0" w:color="auto"/>
        <w:left w:val="none" w:sz="0" w:space="0" w:color="auto"/>
        <w:bottom w:val="none" w:sz="0" w:space="0" w:color="auto"/>
        <w:right w:val="none" w:sz="0" w:space="0" w:color="auto"/>
      </w:divBdr>
    </w:div>
    <w:div w:id="364604865">
      <w:bodyDiv w:val="1"/>
      <w:marLeft w:val="0"/>
      <w:marRight w:val="0"/>
      <w:marTop w:val="0"/>
      <w:marBottom w:val="0"/>
      <w:divBdr>
        <w:top w:val="none" w:sz="0" w:space="0" w:color="auto"/>
        <w:left w:val="none" w:sz="0" w:space="0" w:color="auto"/>
        <w:bottom w:val="none" w:sz="0" w:space="0" w:color="auto"/>
        <w:right w:val="none" w:sz="0" w:space="0" w:color="auto"/>
      </w:divBdr>
    </w:div>
    <w:div w:id="384304524">
      <w:bodyDiv w:val="1"/>
      <w:marLeft w:val="0"/>
      <w:marRight w:val="0"/>
      <w:marTop w:val="0"/>
      <w:marBottom w:val="0"/>
      <w:divBdr>
        <w:top w:val="none" w:sz="0" w:space="0" w:color="auto"/>
        <w:left w:val="none" w:sz="0" w:space="0" w:color="auto"/>
        <w:bottom w:val="none" w:sz="0" w:space="0" w:color="auto"/>
        <w:right w:val="none" w:sz="0" w:space="0" w:color="auto"/>
      </w:divBdr>
    </w:div>
    <w:div w:id="415250248">
      <w:bodyDiv w:val="1"/>
      <w:marLeft w:val="0"/>
      <w:marRight w:val="0"/>
      <w:marTop w:val="0"/>
      <w:marBottom w:val="0"/>
      <w:divBdr>
        <w:top w:val="none" w:sz="0" w:space="0" w:color="auto"/>
        <w:left w:val="none" w:sz="0" w:space="0" w:color="auto"/>
        <w:bottom w:val="none" w:sz="0" w:space="0" w:color="auto"/>
        <w:right w:val="none" w:sz="0" w:space="0" w:color="auto"/>
      </w:divBdr>
    </w:div>
    <w:div w:id="458761849">
      <w:bodyDiv w:val="1"/>
      <w:marLeft w:val="0"/>
      <w:marRight w:val="0"/>
      <w:marTop w:val="0"/>
      <w:marBottom w:val="0"/>
      <w:divBdr>
        <w:top w:val="none" w:sz="0" w:space="0" w:color="auto"/>
        <w:left w:val="none" w:sz="0" w:space="0" w:color="auto"/>
        <w:bottom w:val="none" w:sz="0" w:space="0" w:color="auto"/>
        <w:right w:val="none" w:sz="0" w:space="0" w:color="auto"/>
      </w:divBdr>
    </w:div>
    <w:div w:id="462623489">
      <w:bodyDiv w:val="1"/>
      <w:marLeft w:val="0"/>
      <w:marRight w:val="0"/>
      <w:marTop w:val="0"/>
      <w:marBottom w:val="0"/>
      <w:divBdr>
        <w:top w:val="none" w:sz="0" w:space="0" w:color="auto"/>
        <w:left w:val="none" w:sz="0" w:space="0" w:color="auto"/>
        <w:bottom w:val="none" w:sz="0" w:space="0" w:color="auto"/>
        <w:right w:val="none" w:sz="0" w:space="0" w:color="auto"/>
      </w:divBdr>
    </w:div>
    <w:div w:id="469829758">
      <w:bodyDiv w:val="1"/>
      <w:marLeft w:val="0"/>
      <w:marRight w:val="0"/>
      <w:marTop w:val="0"/>
      <w:marBottom w:val="0"/>
      <w:divBdr>
        <w:top w:val="none" w:sz="0" w:space="0" w:color="auto"/>
        <w:left w:val="none" w:sz="0" w:space="0" w:color="auto"/>
        <w:bottom w:val="none" w:sz="0" w:space="0" w:color="auto"/>
        <w:right w:val="none" w:sz="0" w:space="0" w:color="auto"/>
      </w:divBdr>
    </w:div>
    <w:div w:id="495804227">
      <w:bodyDiv w:val="1"/>
      <w:marLeft w:val="0"/>
      <w:marRight w:val="0"/>
      <w:marTop w:val="0"/>
      <w:marBottom w:val="0"/>
      <w:divBdr>
        <w:top w:val="none" w:sz="0" w:space="0" w:color="auto"/>
        <w:left w:val="none" w:sz="0" w:space="0" w:color="auto"/>
        <w:bottom w:val="none" w:sz="0" w:space="0" w:color="auto"/>
        <w:right w:val="none" w:sz="0" w:space="0" w:color="auto"/>
      </w:divBdr>
    </w:div>
    <w:div w:id="521625534">
      <w:bodyDiv w:val="1"/>
      <w:marLeft w:val="0"/>
      <w:marRight w:val="0"/>
      <w:marTop w:val="0"/>
      <w:marBottom w:val="0"/>
      <w:divBdr>
        <w:top w:val="none" w:sz="0" w:space="0" w:color="auto"/>
        <w:left w:val="none" w:sz="0" w:space="0" w:color="auto"/>
        <w:bottom w:val="none" w:sz="0" w:space="0" w:color="auto"/>
        <w:right w:val="none" w:sz="0" w:space="0" w:color="auto"/>
      </w:divBdr>
    </w:div>
    <w:div w:id="611667219">
      <w:bodyDiv w:val="1"/>
      <w:marLeft w:val="0"/>
      <w:marRight w:val="0"/>
      <w:marTop w:val="0"/>
      <w:marBottom w:val="0"/>
      <w:divBdr>
        <w:top w:val="none" w:sz="0" w:space="0" w:color="auto"/>
        <w:left w:val="none" w:sz="0" w:space="0" w:color="auto"/>
        <w:bottom w:val="none" w:sz="0" w:space="0" w:color="auto"/>
        <w:right w:val="none" w:sz="0" w:space="0" w:color="auto"/>
      </w:divBdr>
    </w:div>
    <w:div w:id="639697472">
      <w:bodyDiv w:val="1"/>
      <w:marLeft w:val="0"/>
      <w:marRight w:val="0"/>
      <w:marTop w:val="0"/>
      <w:marBottom w:val="0"/>
      <w:divBdr>
        <w:top w:val="none" w:sz="0" w:space="0" w:color="auto"/>
        <w:left w:val="none" w:sz="0" w:space="0" w:color="auto"/>
        <w:bottom w:val="none" w:sz="0" w:space="0" w:color="auto"/>
        <w:right w:val="none" w:sz="0" w:space="0" w:color="auto"/>
      </w:divBdr>
    </w:div>
    <w:div w:id="658849636">
      <w:bodyDiv w:val="1"/>
      <w:marLeft w:val="0"/>
      <w:marRight w:val="0"/>
      <w:marTop w:val="0"/>
      <w:marBottom w:val="0"/>
      <w:divBdr>
        <w:top w:val="none" w:sz="0" w:space="0" w:color="auto"/>
        <w:left w:val="none" w:sz="0" w:space="0" w:color="auto"/>
        <w:bottom w:val="none" w:sz="0" w:space="0" w:color="auto"/>
        <w:right w:val="none" w:sz="0" w:space="0" w:color="auto"/>
      </w:divBdr>
    </w:div>
    <w:div w:id="710959873">
      <w:bodyDiv w:val="1"/>
      <w:marLeft w:val="0"/>
      <w:marRight w:val="0"/>
      <w:marTop w:val="0"/>
      <w:marBottom w:val="0"/>
      <w:divBdr>
        <w:top w:val="none" w:sz="0" w:space="0" w:color="auto"/>
        <w:left w:val="none" w:sz="0" w:space="0" w:color="auto"/>
        <w:bottom w:val="none" w:sz="0" w:space="0" w:color="auto"/>
        <w:right w:val="none" w:sz="0" w:space="0" w:color="auto"/>
      </w:divBdr>
    </w:div>
    <w:div w:id="726148239">
      <w:bodyDiv w:val="1"/>
      <w:marLeft w:val="0"/>
      <w:marRight w:val="0"/>
      <w:marTop w:val="0"/>
      <w:marBottom w:val="0"/>
      <w:divBdr>
        <w:top w:val="none" w:sz="0" w:space="0" w:color="auto"/>
        <w:left w:val="none" w:sz="0" w:space="0" w:color="auto"/>
        <w:bottom w:val="none" w:sz="0" w:space="0" w:color="auto"/>
        <w:right w:val="none" w:sz="0" w:space="0" w:color="auto"/>
      </w:divBdr>
    </w:div>
    <w:div w:id="749929463">
      <w:bodyDiv w:val="1"/>
      <w:marLeft w:val="0"/>
      <w:marRight w:val="0"/>
      <w:marTop w:val="0"/>
      <w:marBottom w:val="0"/>
      <w:divBdr>
        <w:top w:val="none" w:sz="0" w:space="0" w:color="auto"/>
        <w:left w:val="none" w:sz="0" w:space="0" w:color="auto"/>
        <w:bottom w:val="none" w:sz="0" w:space="0" w:color="auto"/>
        <w:right w:val="none" w:sz="0" w:space="0" w:color="auto"/>
      </w:divBdr>
    </w:div>
    <w:div w:id="791241153">
      <w:bodyDiv w:val="1"/>
      <w:marLeft w:val="0"/>
      <w:marRight w:val="0"/>
      <w:marTop w:val="0"/>
      <w:marBottom w:val="0"/>
      <w:divBdr>
        <w:top w:val="none" w:sz="0" w:space="0" w:color="auto"/>
        <w:left w:val="none" w:sz="0" w:space="0" w:color="auto"/>
        <w:bottom w:val="none" w:sz="0" w:space="0" w:color="auto"/>
        <w:right w:val="none" w:sz="0" w:space="0" w:color="auto"/>
      </w:divBdr>
    </w:div>
    <w:div w:id="803037484">
      <w:bodyDiv w:val="1"/>
      <w:marLeft w:val="0"/>
      <w:marRight w:val="0"/>
      <w:marTop w:val="0"/>
      <w:marBottom w:val="0"/>
      <w:divBdr>
        <w:top w:val="none" w:sz="0" w:space="0" w:color="auto"/>
        <w:left w:val="none" w:sz="0" w:space="0" w:color="auto"/>
        <w:bottom w:val="none" w:sz="0" w:space="0" w:color="auto"/>
        <w:right w:val="none" w:sz="0" w:space="0" w:color="auto"/>
      </w:divBdr>
    </w:div>
    <w:div w:id="854463994">
      <w:bodyDiv w:val="1"/>
      <w:marLeft w:val="0"/>
      <w:marRight w:val="0"/>
      <w:marTop w:val="0"/>
      <w:marBottom w:val="0"/>
      <w:divBdr>
        <w:top w:val="none" w:sz="0" w:space="0" w:color="auto"/>
        <w:left w:val="none" w:sz="0" w:space="0" w:color="auto"/>
        <w:bottom w:val="none" w:sz="0" w:space="0" w:color="auto"/>
        <w:right w:val="none" w:sz="0" w:space="0" w:color="auto"/>
      </w:divBdr>
    </w:div>
    <w:div w:id="861937129">
      <w:bodyDiv w:val="1"/>
      <w:marLeft w:val="0"/>
      <w:marRight w:val="0"/>
      <w:marTop w:val="0"/>
      <w:marBottom w:val="0"/>
      <w:divBdr>
        <w:top w:val="none" w:sz="0" w:space="0" w:color="auto"/>
        <w:left w:val="none" w:sz="0" w:space="0" w:color="auto"/>
        <w:bottom w:val="none" w:sz="0" w:space="0" w:color="auto"/>
        <w:right w:val="none" w:sz="0" w:space="0" w:color="auto"/>
      </w:divBdr>
    </w:div>
    <w:div w:id="888110659">
      <w:bodyDiv w:val="1"/>
      <w:marLeft w:val="0"/>
      <w:marRight w:val="0"/>
      <w:marTop w:val="0"/>
      <w:marBottom w:val="0"/>
      <w:divBdr>
        <w:top w:val="none" w:sz="0" w:space="0" w:color="auto"/>
        <w:left w:val="none" w:sz="0" w:space="0" w:color="auto"/>
        <w:bottom w:val="none" w:sz="0" w:space="0" w:color="auto"/>
        <w:right w:val="none" w:sz="0" w:space="0" w:color="auto"/>
      </w:divBdr>
    </w:div>
    <w:div w:id="900989060">
      <w:bodyDiv w:val="1"/>
      <w:marLeft w:val="0"/>
      <w:marRight w:val="0"/>
      <w:marTop w:val="0"/>
      <w:marBottom w:val="0"/>
      <w:divBdr>
        <w:top w:val="none" w:sz="0" w:space="0" w:color="auto"/>
        <w:left w:val="none" w:sz="0" w:space="0" w:color="auto"/>
        <w:bottom w:val="none" w:sz="0" w:space="0" w:color="auto"/>
        <w:right w:val="none" w:sz="0" w:space="0" w:color="auto"/>
      </w:divBdr>
    </w:div>
    <w:div w:id="925572889">
      <w:bodyDiv w:val="1"/>
      <w:marLeft w:val="0"/>
      <w:marRight w:val="0"/>
      <w:marTop w:val="0"/>
      <w:marBottom w:val="0"/>
      <w:divBdr>
        <w:top w:val="none" w:sz="0" w:space="0" w:color="auto"/>
        <w:left w:val="none" w:sz="0" w:space="0" w:color="auto"/>
        <w:bottom w:val="none" w:sz="0" w:space="0" w:color="auto"/>
        <w:right w:val="none" w:sz="0" w:space="0" w:color="auto"/>
      </w:divBdr>
    </w:div>
    <w:div w:id="953948581">
      <w:bodyDiv w:val="1"/>
      <w:marLeft w:val="0"/>
      <w:marRight w:val="0"/>
      <w:marTop w:val="0"/>
      <w:marBottom w:val="0"/>
      <w:divBdr>
        <w:top w:val="none" w:sz="0" w:space="0" w:color="auto"/>
        <w:left w:val="none" w:sz="0" w:space="0" w:color="auto"/>
        <w:bottom w:val="none" w:sz="0" w:space="0" w:color="auto"/>
        <w:right w:val="none" w:sz="0" w:space="0" w:color="auto"/>
      </w:divBdr>
    </w:div>
    <w:div w:id="998535712">
      <w:bodyDiv w:val="1"/>
      <w:marLeft w:val="0"/>
      <w:marRight w:val="0"/>
      <w:marTop w:val="0"/>
      <w:marBottom w:val="0"/>
      <w:divBdr>
        <w:top w:val="none" w:sz="0" w:space="0" w:color="auto"/>
        <w:left w:val="none" w:sz="0" w:space="0" w:color="auto"/>
        <w:bottom w:val="none" w:sz="0" w:space="0" w:color="auto"/>
        <w:right w:val="none" w:sz="0" w:space="0" w:color="auto"/>
      </w:divBdr>
    </w:div>
    <w:div w:id="1025447242">
      <w:bodyDiv w:val="1"/>
      <w:marLeft w:val="0"/>
      <w:marRight w:val="0"/>
      <w:marTop w:val="0"/>
      <w:marBottom w:val="0"/>
      <w:divBdr>
        <w:top w:val="none" w:sz="0" w:space="0" w:color="auto"/>
        <w:left w:val="none" w:sz="0" w:space="0" w:color="auto"/>
        <w:bottom w:val="none" w:sz="0" w:space="0" w:color="auto"/>
        <w:right w:val="none" w:sz="0" w:space="0" w:color="auto"/>
      </w:divBdr>
    </w:div>
    <w:div w:id="1039208804">
      <w:bodyDiv w:val="1"/>
      <w:marLeft w:val="0"/>
      <w:marRight w:val="0"/>
      <w:marTop w:val="0"/>
      <w:marBottom w:val="0"/>
      <w:divBdr>
        <w:top w:val="none" w:sz="0" w:space="0" w:color="auto"/>
        <w:left w:val="none" w:sz="0" w:space="0" w:color="auto"/>
        <w:bottom w:val="none" w:sz="0" w:space="0" w:color="auto"/>
        <w:right w:val="none" w:sz="0" w:space="0" w:color="auto"/>
      </w:divBdr>
    </w:div>
    <w:div w:id="1088187113">
      <w:bodyDiv w:val="1"/>
      <w:marLeft w:val="0"/>
      <w:marRight w:val="0"/>
      <w:marTop w:val="0"/>
      <w:marBottom w:val="0"/>
      <w:divBdr>
        <w:top w:val="none" w:sz="0" w:space="0" w:color="auto"/>
        <w:left w:val="none" w:sz="0" w:space="0" w:color="auto"/>
        <w:bottom w:val="none" w:sz="0" w:space="0" w:color="auto"/>
        <w:right w:val="none" w:sz="0" w:space="0" w:color="auto"/>
      </w:divBdr>
    </w:div>
    <w:div w:id="1092707074">
      <w:bodyDiv w:val="1"/>
      <w:marLeft w:val="0"/>
      <w:marRight w:val="0"/>
      <w:marTop w:val="0"/>
      <w:marBottom w:val="0"/>
      <w:divBdr>
        <w:top w:val="none" w:sz="0" w:space="0" w:color="auto"/>
        <w:left w:val="none" w:sz="0" w:space="0" w:color="auto"/>
        <w:bottom w:val="none" w:sz="0" w:space="0" w:color="auto"/>
        <w:right w:val="none" w:sz="0" w:space="0" w:color="auto"/>
      </w:divBdr>
    </w:div>
    <w:div w:id="1124301950">
      <w:bodyDiv w:val="1"/>
      <w:marLeft w:val="0"/>
      <w:marRight w:val="0"/>
      <w:marTop w:val="0"/>
      <w:marBottom w:val="0"/>
      <w:divBdr>
        <w:top w:val="none" w:sz="0" w:space="0" w:color="auto"/>
        <w:left w:val="none" w:sz="0" w:space="0" w:color="auto"/>
        <w:bottom w:val="none" w:sz="0" w:space="0" w:color="auto"/>
        <w:right w:val="none" w:sz="0" w:space="0" w:color="auto"/>
      </w:divBdr>
    </w:div>
    <w:div w:id="1125123398">
      <w:bodyDiv w:val="1"/>
      <w:marLeft w:val="0"/>
      <w:marRight w:val="0"/>
      <w:marTop w:val="0"/>
      <w:marBottom w:val="0"/>
      <w:divBdr>
        <w:top w:val="none" w:sz="0" w:space="0" w:color="auto"/>
        <w:left w:val="none" w:sz="0" w:space="0" w:color="auto"/>
        <w:bottom w:val="none" w:sz="0" w:space="0" w:color="auto"/>
        <w:right w:val="none" w:sz="0" w:space="0" w:color="auto"/>
      </w:divBdr>
    </w:div>
    <w:div w:id="1159926228">
      <w:bodyDiv w:val="1"/>
      <w:marLeft w:val="0"/>
      <w:marRight w:val="0"/>
      <w:marTop w:val="0"/>
      <w:marBottom w:val="0"/>
      <w:divBdr>
        <w:top w:val="none" w:sz="0" w:space="0" w:color="auto"/>
        <w:left w:val="none" w:sz="0" w:space="0" w:color="auto"/>
        <w:bottom w:val="none" w:sz="0" w:space="0" w:color="auto"/>
        <w:right w:val="none" w:sz="0" w:space="0" w:color="auto"/>
      </w:divBdr>
    </w:div>
    <w:div w:id="1186408785">
      <w:bodyDiv w:val="1"/>
      <w:marLeft w:val="0"/>
      <w:marRight w:val="0"/>
      <w:marTop w:val="0"/>
      <w:marBottom w:val="0"/>
      <w:divBdr>
        <w:top w:val="none" w:sz="0" w:space="0" w:color="auto"/>
        <w:left w:val="none" w:sz="0" w:space="0" w:color="auto"/>
        <w:bottom w:val="none" w:sz="0" w:space="0" w:color="auto"/>
        <w:right w:val="none" w:sz="0" w:space="0" w:color="auto"/>
      </w:divBdr>
    </w:div>
    <w:div w:id="1210460805">
      <w:bodyDiv w:val="1"/>
      <w:marLeft w:val="0"/>
      <w:marRight w:val="0"/>
      <w:marTop w:val="0"/>
      <w:marBottom w:val="0"/>
      <w:divBdr>
        <w:top w:val="none" w:sz="0" w:space="0" w:color="auto"/>
        <w:left w:val="none" w:sz="0" w:space="0" w:color="auto"/>
        <w:bottom w:val="none" w:sz="0" w:space="0" w:color="auto"/>
        <w:right w:val="none" w:sz="0" w:space="0" w:color="auto"/>
      </w:divBdr>
    </w:div>
    <w:div w:id="1243489921">
      <w:bodyDiv w:val="1"/>
      <w:marLeft w:val="0"/>
      <w:marRight w:val="0"/>
      <w:marTop w:val="0"/>
      <w:marBottom w:val="0"/>
      <w:divBdr>
        <w:top w:val="none" w:sz="0" w:space="0" w:color="auto"/>
        <w:left w:val="none" w:sz="0" w:space="0" w:color="auto"/>
        <w:bottom w:val="none" w:sz="0" w:space="0" w:color="auto"/>
        <w:right w:val="none" w:sz="0" w:space="0" w:color="auto"/>
      </w:divBdr>
      <w:divsChild>
        <w:div w:id="1199703133">
          <w:marLeft w:val="0"/>
          <w:marRight w:val="0"/>
          <w:marTop w:val="0"/>
          <w:marBottom w:val="0"/>
          <w:divBdr>
            <w:top w:val="none" w:sz="0" w:space="0" w:color="auto"/>
            <w:left w:val="none" w:sz="0" w:space="0" w:color="auto"/>
            <w:bottom w:val="none" w:sz="0" w:space="0" w:color="auto"/>
            <w:right w:val="none" w:sz="0" w:space="0" w:color="auto"/>
          </w:divBdr>
          <w:divsChild>
            <w:div w:id="1918711483">
              <w:marLeft w:val="0"/>
              <w:marRight w:val="0"/>
              <w:marTop w:val="0"/>
              <w:marBottom w:val="0"/>
              <w:divBdr>
                <w:top w:val="none" w:sz="0" w:space="0" w:color="auto"/>
                <w:left w:val="none" w:sz="0" w:space="0" w:color="auto"/>
                <w:bottom w:val="none" w:sz="0" w:space="0" w:color="auto"/>
                <w:right w:val="none" w:sz="0" w:space="0" w:color="auto"/>
              </w:divBdr>
            </w:div>
          </w:divsChild>
        </w:div>
        <w:div w:id="2071612383">
          <w:marLeft w:val="0"/>
          <w:marRight w:val="0"/>
          <w:marTop w:val="0"/>
          <w:marBottom w:val="0"/>
          <w:divBdr>
            <w:top w:val="none" w:sz="0" w:space="0" w:color="auto"/>
            <w:left w:val="none" w:sz="0" w:space="0" w:color="auto"/>
            <w:bottom w:val="none" w:sz="0" w:space="0" w:color="auto"/>
            <w:right w:val="none" w:sz="0" w:space="0" w:color="auto"/>
          </w:divBdr>
        </w:div>
      </w:divsChild>
    </w:div>
    <w:div w:id="1244023801">
      <w:bodyDiv w:val="1"/>
      <w:marLeft w:val="0"/>
      <w:marRight w:val="0"/>
      <w:marTop w:val="0"/>
      <w:marBottom w:val="0"/>
      <w:divBdr>
        <w:top w:val="none" w:sz="0" w:space="0" w:color="auto"/>
        <w:left w:val="none" w:sz="0" w:space="0" w:color="auto"/>
        <w:bottom w:val="none" w:sz="0" w:space="0" w:color="auto"/>
        <w:right w:val="none" w:sz="0" w:space="0" w:color="auto"/>
      </w:divBdr>
    </w:div>
    <w:div w:id="1245528725">
      <w:bodyDiv w:val="1"/>
      <w:marLeft w:val="0"/>
      <w:marRight w:val="0"/>
      <w:marTop w:val="0"/>
      <w:marBottom w:val="0"/>
      <w:divBdr>
        <w:top w:val="none" w:sz="0" w:space="0" w:color="auto"/>
        <w:left w:val="none" w:sz="0" w:space="0" w:color="auto"/>
        <w:bottom w:val="none" w:sz="0" w:space="0" w:color="auto"/>
        <w:right w:val="none" w:sz="0" w:space="0" w:color="auto"/>
      </w:divBdr>
      <w:divsChild>
        <w:div w:id="1664046198">
          <w:marLeft w:val="0"/>
          <w:marRight w:val="0"/>
          <w:marTop w:val="0"/>
          <w:marBottom w:val="0"/>
          <w:divBdr>
            <w:top w:val="none" w:sz="0" w:space="0" w:color="auto"/>
            <w:left w:val="none" w:sz="0" w:space="0" w:color="auto"/>
            <w:bottom w:val="none" w:sz="0" w:space="0" w:color="auto"/>
            <w:right w:val="none" w:sz="0" w:space="0" w:color="auto"/>
          </w:divBdr>
          <w:divsChild>
            <w:div w:id="1963028327">
              <w:marLeft w:val="0"/>
              <w:marRight w:val="0"/>
              <w:marTop w:val="0"/>
              <w:marBottom w:val="0"/>
              <w:divBdr>
                <w:top w:val="none" w:sz="0" w:space="0" w:color="auto"/>
                <w:left w:val="none" w:sz="0" w:space="0" w:color="auto"/>
                <w:bottom w:val="none" w:sz="0" w:space="0" w:color="auto"/>
                <w:right w:val="none" w:sz="0" w:space="0" w:color="auto"/>
              </w:divBdr>
            </w:div>
          </w:divsChild>
        </w:div>
        <w:div w:id="1624073705">
          <w:marLeft w:val="0"/>
          <w:marRight w:val="0"/>
          <w:marTop w:val="0"/>
          <w:marBottom w:val="0"/>
          <w:divBdr>
            <w:top w:val="none" w:sz="0" w:space="0" w:color="auto"/>
            <w:left w:val="none" w:sz="0" w:space="0" w:color="auto"/>
            <w:bottom w:val="none" w:sz="0" w:space="0" w:color="auto"/>
            <w:right w:val="none" w:sz="0" w:space="0" w:color="auto"/>
          </w:divBdr>
        </w:div>
      </w:divsChild>
    </w:div>
    <w:div w:id="1256746003">
      <w:bodyDiv w:val="1"/>
      <w:marLeft w:val="0"/>
      <w:marRight w:val="0"/>
      <w:marTop w:val="0"/>
      <w:marBottom w:val="0"/>
      <w:divBdr>
        <w:top w:val="none" w:sz="0" w:space="0" w:color="auto"/>
        <w:left w:val="none" w:sz="0" w:space="0" w:color="auto"/>
        <w:bottom w:val="none" w:sz="0" w:space="0" w:color="auto"/>
        <w:right w:val="none" w:sz="0" w:space="0" w:color="auto"/>
      </w:divBdr>
    </w:div>
    <w:div w:id="1258752407">
      <w:bodyDiv w:val="1"/>
      <w:marLeft w:val="0"/>
      <w:marRight w:val="0"/>
      <w:marTop w:val="0"/>
      <w:marBottom w:val="0"/>
      <w:divBdr>
        <w:top w:val="none" w:sz="0" w:space="0" w:color="auto"/>
        <w:left w:val="none" w:sz="0" w:space="0" w:color="auto"/>
        <w:bottom w:val="none" w:sz="0" w:space="0" w:color="auto"/>
        <w:right w:val="none" w:sz="0" w:space="0" w:color="auto"/>
      </w:divBdr>
    </w:div>
    <w:div w:id="1301883625">
      <w:bodyDiv w:val="1"/>
      <w:marLeft w:val="0"/>
      <w:marRight w:val="0"/>
      <w:marTop w:val="0"/>
      <w:marBottom w:val="0"/>
      <w:divBdr>
        <w:top w:val="none" w:sz="0" w:space="0" w:color="auto"/>
        <w:left w:val="none" w:sz="0" w:space="0" w:color="auto"/>
        <w:bottom w:val="none" w:sz="0" w:space="0" w:color="auto"/>
        <w:right w:val="none" w:sz="0" w:space="0" w:color="auto"/>
      </w:divBdr>
    </w:div>
    <w:div w:id="1320844402">
      <w:bodyDiv w:val="1"/>
      <w:marLeft w:val="0"/>
      <w:marRight w:val="0"/>
      <w:marTop w:val="0"/>
      <w:marBottom w:val="0"/>
      <w:divBdr>
        <w:top w:val="none" w:sz="0" w:space="0" w:color="auto"/>
        <w:left w:val="none" w:sz="0" w:space="0" w:color="auto"/>
        <w:bottom w:val="none" w:sz="0" w:space="0" w:color="auto"/>
        <w:right w:val="none" w:sz="0" w:space="0" w:color="auto"/>
      </w:divBdr>
    </w:div>
    <w:div w:id="1335036587">
      <w:bodyDiv w:val="1"/>
      <w:marLeft w:val="0"/>
      <w:marRight w:val="0"/>
      <w:marTop w:val="0"/>
      <w:marBottom w:val="0"/>
      <w:divBdr>
        <w:top w:val="none" w:sz="0" w:space="0" w:color="auto"/>
        <w:left w:val="none" w:sz="0" w:space="0" w:color="auto"/>
        <w:bottom w:val="none" w:sz="0" w:space="0" w:color="auto"/>
        <w:right w:val="none" w:sz="0" w:space="0" w:color="auto"/>
      </w:divBdr>
    </w:div>
    <w:div w:id="1358655025">
      <w:bodyDiv w:val="1"/>
      <w:marLeft w:val="0"/>
      <w:marRight w:val="0"/>
      <w:marTop w:val="0"/>
      <w:marBottom w:val="0"/>
      <w:divBdr>
        <w:top w:val="none" w:sz="0" w:space="0" w:color="auto"/>
        <w:left w:val="none" w:sz="0" w:space="0" w:color="auto"/>
        <w:bottom w:val="none" w:sz="0" w:space="0" w:color="auto"/>
        <w:right w:val="none" w:sz="0" w:space="0" w:color="auto"/>
      </w:divBdr>
    </w:div>
    <w:div w:id="1382943807">
      <w:bodyDiv w:val="1"/>
      <w:marLeft w:val="0"/>
      <w:marRight w:val="0"/>
      <w:marTop w:val="0"/>
      <w:marBottom w:val="0"/>
      <w:divBdr>
        <w:top w:val="none" w:sz="0" w:space="0" w:color="auto"/>
        <w:left w:val="none" w:sz="0" w:space="0" w:color="auto"/>
        <w:bottom w:val="none" w:sz="0" w:space="0" w:color="auto"/>
        <w:right w:val="none" w:sz="0" w:space="0" w:color="auto"/>
      </w:divBdr>
    </w:div>
    <w:div w:id="1408191807">
      <w:bodyDiv w:val="1"/>
      <w:marLeft w:val="0"/>
      <w:marRight w:val="0"/>
      <w:marTop w:val="0"/>
      <w:marBottom w:val="0"/>
      <w:divBdr>
        <w:top w:val="none" w:sz="0" w:space="0" w:color="auto"/>
        <w:left w:val="none" w:sz="0" w:space="0" w:color="auto"/>
        <w:bottom w:val="none" w:sz="0" w:space="0" w:color="auto"/>
        <w:right w:val="none" w:sz="0" w:space="0" w:color="auto"/>
      </w:divBdr>
    </w:div>
    <w:div w:id="1467238912">
      <w:bodyDiv w:val="1"/>
      <w:marLeft w:val="0"/>
      <w:marRight w:val="0"/>
      <w:marTop w:val="0"/>
      <w:marBottom w:val="0"/>
      <w:divBdr>
        <w:top w:val="none" w:sz="0" w:space="0" w:color="auto"/>
        <w:left w:val="none" w:sz="0" w:space="0" w:color="auto"/>
        <w:bottom w:val="none" w:sz="0" w:space="0" w:color="auto"/>
        <w:right w:val="none" w:sz="0" w:space="0" w:color="auto"/>
      </w:divBdr>
    </w:div>
    <w:div w:id="1487087208">
      <w:bodyDiv w:val="1"/>
      <w:marLeft w:val="0"/>
      <w:marRight w:val="0"/>
      <w:marTop w:val="0"/>
      <w:marBottom w:val="0"/>
      <w:divBdr>
        <w:top w:val="none" w:sz="0" w:space="0" w:color="auto"/>
        <w:left w:val="none" w:sz="0" w:space="0" w:color="auto"/>
        <w:bottom w:val="none" w:sz="0" w:space="0" w:color="auto"/>
        <w:right w:val="none" w:sz="0" w:space="0" w:color="auto"/>
      </w:divBdr>
    </w:div>
    <w:div w:id="1494754211">
      <w:bodyDiv w:val="1"/>
      <w:marLeft w:val="0"/>
      <w:marRight w:val="0"/>
      <w:marTop w:val="0"/>
      <w:marBottom w:val="0"/>
      <w:divBdr>
        <w:top w:val="none" w:sz="0" w:space="0" w:color="auto"/>
        <w:left w:val="none" w:sz="0" w:space="0" w:color="auto"/>
        <w:bottom w:val="none" w:sz="0" w:space="0" w:color="auto"/>
        <w:right w:val="none" w:sz="0" w:space="0" w:color="auto"/>
      </w:divBdr>
      <w:divsChild>
        <w:div w:id="1097671330">
          <w:marLeft w:val="0"/>
          <w:marRight w:val="0"/>
          <w:marTop w:val="0"/>
          <w:marBottom w:val="225"/>
          <w:divBdr>
            <w:top w:val="none" w:sz="0" w:space="0" w:color="auto"/>
            <w:left w:val="none" w:sz="0" w:space="0" w:color="auto"/>
            <w:bottom w:val="none" w:sz="0" w:space="0" w:color="auto"/>
            <w:right w:val="none" w:sz="0" w:space="0" w:color="auto"/>
          </w:divBdr>
        </w:div>
        <w:div w:id="1050299096">
          <w:marLeft w:val="0"/>
          <w:marRight w:val="0"/>
          <w:marTop w:val="0"/>
          <w:marBottom w:val="225"/>
          <w:divBdr>
            <w:top w:val="none" w:sz="0" w:space="0" w:color="auto"/>
            <w:left w:val="none" w:sz="0" w:space="0" w:color="auto"/>
            <w:bottom w:val="none" w:sz="0" w:space="0" w:color="auto"/>
            <w:right w:val="none" w:sz="0" w:space="0" w:color="auto"/>
          </w:divBdr>
        </w:div>
        <w:div w:id="1675112120">
          <w:marLeft w:val="0"/>
          <w:marRight w:val="0"/>
          <w:marTop w:val="0"/>
          <w:marBottom w:val="225"/>
          <w:divBdr>
            <w:top w:val="none" w:sz="0" w:space="0" w:color="auto"/>
            <w:left w:val="none" w:sz="0" w:space="0" w:color="auto"/>
            <w:bottom w:val="none" w:sz="0" w:space="0" w:color="auto"/>
            <w:right w:val="none" w:sz="0" w:space="0" w:color="auto"/>
          </w:divBdr>
        </w:div>
      </w:divsChild>
    </w:div>
    <w:div w:id="1505320991">
      <w:bodyDiv w:val="1"/>
      <w:marLeft w:val="0"/>
      <w:marRight w:val="0"/>
      <w:marTop w:val="0"/>
      <w:marBottom w:val="0"/>
      <w:divBdr>
        <w:top w:val="none" w:sz="0" w:space="0" w:color="auto"/>
        <w:left w:val="none" w:sz="0" w:space="0" w:color="auto"/>
        <w:bottom w:val="none" w:sz="0" w:space="0" w:color="auto"/>
        <w:right w:val="none" w:sz="0" w:space="0" w:color="auto"/>
      </w:divBdr>
    </w:div>
    <w:div w:id="1517503363">
      <w:bodyDiv w:val="1"/>
      <w:marLeft w:val="0"/>
      <w:marRight w:val="0"/>
      <w:marTop w:val="0"/>
      <w:marBottom w:val="0"/>
      <w:divBdr>
        <w:top w:val="none" w:sz="0" w:space="0" w:color="auto"/>
        <w:left w:val="none" w:sz="0" w:space="0" w:color="auto"/>
        <w:bottom w:val="none" w:sz="0" w:space="0" w:color="auto"/>
        <w:right w:val="none" w:sz="0" w:space="0" w:color="auto"/>
      </w:divBdr>
    </w:div>
    <w:div w:id="1529217562">
      <w:bodyDiv w:val="1"/>
      <w:marLeft w:val="0"/>
      <w:marRight w:val="0"/>
      <w:marTop w:val="0"/>
      <w:marBottom w:val="0"/>
      <w:divBdr>
        <w:top w:val="none" w:sz="0" w:space="0" w:color="auto"/>
        <w:left w:val="none" w:sz="0" w:space="0" w:color="auto"/>
        <w:bottom w:val="none" w:sz="0" w:space="0" w:color="auto"/>
        <w:right w:val="none" w:sz="0" w:space="0" w:color="auto"/>
      </w:divBdr>
    </w:div>
    <w:div w:id="1538396894">
      <w:bodyDiv w:val="1"/>
      <w:marLeft w:val="0"/>
      <w:marRight w:val="0"/>
      <w:marTop w:val="0"/>
      <w:marBottom w:val="0"/>
      <w:divBdr>
        <w:top w:val="none" w:sz="0" w:space="0" w:color="auto"/>
        <w:left w:val="none" w:sz="0" w:space="0" w:color="auto"/>
        <w:bottom w:val="none" w:sz="0" w:space="0" w:color="auto"/>
        <w:right w:val="none" w:sz="0" w:space="0" w:color="auto"/>
      </w:divBdr>
    </w:div>
    <w:div w:id="1631859285">
      <w:bodyDiv w:val="1"/>
      <w:marLeft w:val="0"/>
      <w:marRight w:val="0"/>
      <w:marTop w:val="0"/>
      <w:marBottom w:val="0"/>
      <w:divBdr>
        <w:top w:val="none" w:sz="0" w:space="0" w:color="auto"/>
        <w:left w:val="none" w:sz="0" w:space="0" w:color="auto"/>
        <w:bottom w:val="none" w:sz="0" w:space="0" w:color="auto"/>
        <w:right w:val="none" w:sz="0" w:space="0" w:color="auto"/>
      </w:divBdr>
    </w:div>
    <w:div w:id="1653486746">
      <w:bodyDiv w:val="1"/>
      <w:marLeft w:val="0"/>
      <w:marRight w:val="0"/>
      <w:marTop w:val="0"/>
      <w:marBottom w:val="0"/>
      <w:divBdr>
        <w:top w:val="none" w:sz="0" w:space="0" w:color="auto"/>
        <w:left w:val="none" w:sz="0" w:space="0" w:color="auto"/>
        <w:bottom w:val="none" w:sz="0" w:space="0" w:color="auto"/>
        <w:right w:val="none" w:sz="0" w:space="0" w:color="auto"/>
      </w:divBdr>
    </w:div>
    <w:div w:id="1739741818">
      <w:bodyDiv w:val="1"/>
      <w:marLeft w:val="0"/>
      <w:marRight w:val="0"/>
      <w:marTop w:val="0"/>
      <w:marBottom w:val="0"/>
      <w:divBdr>
        <w:top w:val="none" w:sz="0" w:space="0" w:color="auto"/>
        <w:left w:val="none" w:sz="0" w:space="0" w:color="auto"/>
        <w:bottom w:val="none" w:sz="0" w:space="0" w:color="auto"/>
        <w:right w:val="none" w:sz="0" w:space="0" w:color="auto"/>
      </w:divBdr>
    </w:div>
    <w:div w:id="1778211697">
      <w:bodyDiv w:val="1"/>
      <w:marLeft w:val="0"/>
      <w:marRight w:val="0"/>
      <w:marTop w:val="0"/>
      <w:marBottom w:val="0"/>
      <w:divBdr>
        <w:top w:val="none" w:sz="0" w:space="0" w:color="auto"/>
        <w:left w:val="none" w:sz="0" w:space="0" w:color="auto"/>
        <w:bottom w:val="none" w:sz="0" w:space="0" w:color="auto"/>
        <w:right w:val="none" w:sz="0" w:space="0" w:color="auto"/>
      </w:divBdr>
    </w:div>
    <w:div w:id="1849129146">
      <w:bodyDiv w:val="1"/>
      <w:marLeft w:val="0"/>
      <w:marRight w:val="0"/>
      <w:marTop w:val="0"/>
      <w:marBottom w:val="0"/>
      <w:divBdr>
        <w:top w:val="none" w:sz="0" w:space="0" w:color="auto"/>
        <w:left w:val="none" w:sz="0" w:space="0" w:color="auto"/>
        <w:bottom w:val="none" w:sz="0" w:space="0" w:color="auto"/>
        <w:right w:val="none" w:sz="0" w:space="0" w:color="auto"/>
      </w:divBdr>
    </w:div>
    <w:div w:id="1864246594">
      <w:bodyDiv w:val="1"/>
      <w:marLeft w:val="0"/>
      <w:marRight w:val="0"/>
      <w:marTop w:val="0"/>
      <w:marBottom w:val="0"/>
      <w:divBdr>
        <w:top w:val="none" w:sz="0" w:space="0" w:color="auto"/>
        <w:left w:val="none" w:sz="0" w:space="0" w:color="auto"/>
        <w:bottom w:val="none" w:sz="0" w:space="0" w:color="auto"/>
        <w:right w:val="none" w:sz="0" w:space="0" w:color="auto"/>
      </w:divBdr>
    </w:div>
    <w:div w:id="1870561271">
      <w:bodyDiv w:val="1"/>
      <w:marLeft w:val="0"/>
      <w:marRight w:val="0"/>
      <w:marTop w:val="0"/>
      <w:marBottom w:val="0"/>
      <w:divBdr>
        <w:top w:val="none" w:sz="0" w:space="0" w:color="auto"/>
        <w:left w:val="none" w:sz="0" w:space="0" w:color="auto"/>
        <w:bottom w:val="none" w:sz="0" w:space="0" w:color="auto"/>
        <w:right w:val="none" w:sz="0" w:space="0" w:color="auto"/>
      </w:divBdr>
    </w:div>
    <w:div w:id="1915238743">
      <w:bodyDiv w:val="1"/>
      <w:marLeft w:val="0"/>
      <w:marRight w:val="0"/>
      <w:marTop w:val="0"/>
      <w:marBottom w:val="0"/>
      <w:divBdr>
        <w:top w:val="none" w:sz="0" w:space="0" w:color="auto"/>
        <w:left w:val="none" w:sz="0" w:space="0" w:color="auto"/>
        <w:bottom w:val="none" w:sz="0" w:space="0" w:color="auto"/>
        <w:right w:val="none" w:sz="0" w:space="0" w:color="auto"/>
      </w:divBdr>
    </w:div>
    <w:div w:id="1922792409">
      <w:bodyDiv w:val="1"/>
      <w:marLeft w:val="0"/>
      <w:marRight w:val="0"/>
      <w:marTop w:val="0"/>
      <w:marBottom w:val="0"/>
      <w:divBdr>
        <w:top w:val="none" w:sz="0" w:space="0" w:color="auto"/>
        <w:left w:val="none" w:sz="0" w:space="0" w:color="auto"/>
        <w:bottom w:val="none" w:sz="0" w:space="0" w:color="auto"/>
        <w:right w:val="none" w:sz="0" w:space="0" w:color="auto"/>
      </w:divBdr>
    </w:div>
    <w:div w:id="1939175931">
      <w:bodyDiv w:val="1"/>
      <w:marLeft w:val="0"/>
      <w:marRight w:val="0"/>
      <w:marTop w:val="0"/>
      <w:marBottom w:val="0"/>
      <w:divBdr>
        <w:top w:val="none" w:sz="0" w:space="0" w:color="auto"/>
        <w:left w:val="none" w:sz="0" w:space="0" w:color="auto"/>
        <w:bottom w:val="none" w:sz="0" w:space="0" w:color="auto"/>
        <w:right w:val="none" w:sz="0" w:space="0" w:color="auto"/>
      </w:divBdr>
    </w:div>
    <w:div w:id="1954089638">
      <w:bodyDiv w:val="1"/>
      <w:marLeft w:val="0"/>
      <w:marRight w:val="0"/>
      <w:marTop w:val="0"/>
      <w:marBottom w:val="0"/>
      <w:divBdr>
        <w:top w:val="none" w:sz="0" w:space="0" w:color="auto"/>
        <w:left w:val="none" w:sz="0" w:space="0" w:color="auto"/>
        <w:bottom w:val="none" w:sz="0" w:space="0" w:color="auto"/>
        <w:right w:val="none" w:sz="0" w:space="0" w:color="auto"/>
      </w:divBdr>
    </w:div>
    <w:div w:id="1965698106">
      <w:bodyDiv w:val="1"/>
      <w:marLeft w:val="0"/>
      <w:marRight w:val="0"/>
      <w:marTop w:val="0"/>
      <w:marBottom w:val="0"/>
      <w:divBdr>
        <w:top w:val="none" w:sz="0" w:space="0" w:color="auto"/>
        <w:left w:val="none" w:sz="0" w:space="0" w:color="auto"/>
        <w:bottom w:val="none" w:sz="0" w:space="0" w:color="auto"/>
        <w:right w:val="none" w:sz="0" w:space="0" w:color="auto"/>
      </w:divBdr>
    </w:div>
    <w:div w:id="2025015246">
      <w:bodyDiv w:val="1"/>
      <w:marLeft w:val="0"/>
      <w:marRight w:val="0"/>
      <w:marTop w:val="0"/>
      <w:marBottom w:val="0"/>
      <w:divBdr>
        <w:top w:val="none" w:sz="0" w:space="0" w:color="auto"/>
        <w:left w:val="none" w:sz="0" w:space="0" w:color="auto"/>
        <w:bottom w:val="none" w:sz="0" w:space="0" w:color="auto"/>
        <w:right w:val="none" w:sz="0" w:space="0" w:color="auto"/>
      </w:divBdr>
    </w:div>
    <w:div w:id="2067951471">
      <w:bodyDiv w:val="1"/>
      <w:marLeft w:val="0"/>
      <w:marRight w:val="0"/>
      <w:marTop w:val="0"/>
      <w:marBottom w:val="0"/>
      <w:divBdr>
        <w:top w:val="none" w:sz="0" w:space="0" w:color="auto"/>
        <w:left w:val="none" w:sz="0" w:space="0" w:color="auto"/>
        <w:bottom w:val="none" w:sz="0" w:space="0" w:color="auto"/>
        <w:right w:val="none" w:sz="0" w:space="0" w:color="auto"/>
      </w:divBdr>
    </w:div>
    <w:div w:id="2085908313">
      <w:bodyDiv w:val="1"/>
      <w:marLeft w:val="0"/>
      <w:marRight w:val="0"/>
      <w:marTop w:val="0"/>
      <w:marBottom w:val="0"/>
      <w:divBdr>
        <w:top w:val="none" w:sz="0" w:space="0" w:color="auto"/>
        <w:left w:val="none" w:sz="0" w:space="0" w:color="auto"/>
        <w:bottom w:val="none" w:sz="0" w:space="0" w:color="auto"/>
        <w:right w:val="none" w:sz="0" w:space="0" w:color="auto"/>
      </w:divBdr>
    </w:div>
    <w:div w:id="2127432433">
      <w:bodyDiv w:val="1"/>
      <w:marLeft w:val="0"/>
      <w:marRight w:val="0"/>
      <w:marTop w:val="0"/>
      <w:marBottom w:val="0"/>
      <w:divBdr>
        <w:top w:val="none" w:sz="0" w:space="0" w:color="auto"/>
        <w:left w:val="none" w:sz="0" w:space="0" w:color="auto"/>
        <w:bottom w:val="none" w:sz="0" w:space="0" w:color="auto"/>
        <w:right w:val="none" w:sz="0" w:space="0" w:color="auto"/>
      </w:divBdr>
    </w:div>
    <w:div w:id="2147118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earningapps.org/" TargetMode="External"/><Relationship Id="rId117" Type="http://schemas.openxmlformats.org/officeDocument/2006/relationships/hyperlink" Target="https://nearpod.com/" TargetMode="External"/><Relationship Id="rId21" Type="http://schemas.openxmlformats.org/officeDocument/2006/relationships/hyperlink" Target="https://www.zipgrade.com/" TargetMode="External"/><Relationship Id="rId42" Type="http://schemas.openxmlformats.org/officeDocument/2006/relationships/hyperlink" Target="https://genial.ly/" TargetMode="External"/><Relationship Id="rId47" Type="http://schemas.openxmlformats.org/officeDocument/2006/relationships/hyperlink" Target="https://udoba.org/" TargetMode="External"/><Relationship Id="rId63" Type="http://schemas.openxmlformats.org/officeDocument/2006/relationships/hyperlink" Target="https://www.plickers.com/" TargetMode="External"/><Relationship Id="rId68" Type="http://schemas.openxmlformats.org/officeDocument/2006/relationships/hyperlink" Target="https://www.liveworksheets.com/" TargetMode="External"/><Relationship Id="rId84" Type="http://schemas.openxmlformats.org/officeDocument/2006/relationships/hyperlink" Target="https://nearpod.com/" TargetMode="External"/><Relationship Id="rId89" Type="http://schemas.openxmlformats.org/officeDocument/2006/relationships/hyperlink" Target="https://worksheets.ru/" TargetMode="External"/><Relationship Id="rId112" Type="http://schemas.openxmlformats.org/officeDocument/2006/relationships/hyperlink" Target="https://www.liveworksheets.com/" TargetMode="External"/><Relationship Id="rId133" Type="http://schemas.openxmlformats.org/officeDocument/2006/relationships/hyperlink" Target="https://worksheets.ru/" TargetMode="External"/><Relationship Id="rId138" Type="http://schemas.openxmlformats.org/officeDocument/2006/relationships/hyperlink" Target="https://quizizz.com/" TargetMode="External"/><Relationship Id="rId154" Type="http://schemas.openxmlformats.org/officeDocument/2006/relationships/hyperlink" Target="https://www.umaigra.com/" TargetMode="External"/><Relationship Id="rId159" Type="http://schemas.openxmlformats.org/officeDocument/2006/relationships/hyperlink" Target="https://teachermade.com/" TargetMode="External"/><Relationship Id="rId175" Type="http://schemas.openxmlformats.org/officeDocument/2006/relationships/hyperlink" Target="https://nearpod.com/" TargetMode="External"/><Relationship Id="rId170" Type="http://schemas.openxmlformats.org/officeDocument/2006/relationships/hyperlink" Target="https://teachermade.com/" TargetMode="External"/><Relationship Id="rId16" Type="http://schemas.openxmlformats.org/officeDocument/2006/relationships/hyperlink" Target="https://teachermade.com/" TargetMode="External"/><Relationship Id="rId107" Type="http://schemas.openxmlformats.org/officeDocument/2006/relationships/hyperlink" Target="https://www.plickers.com/" TargetMode="External"/><Relationship Id="rId11" Type="http://schemas.openxmlformats.org/officeDocument/2006/relationships/hyperlink" Target="https://www.umaigra.com/" TargetMode="External"/><Relationship Id="rId32" Type="http://schemas.openxmlformats.org/officeDocument/2006/relationships/hyperlink" Target="https://www.zipgrade.com/" TargetMode="External"/><Relationship Id="rId37" Type="http://schemas.openxmlformats.org/officeDocument/2006/relationships/hyperlink" Target="https://learningapps.org/" TargetMode="External"/><Relationship Id="rId53" Type="http://schemas.openxmlformats.org/officeDocument/2006/relationships/hyperlink" Target="https://genial.ly/" TargetMode="External"/><Relationship Id="rId58" Type="http://schemas.openxmlformats.org/officeDocument/2006/relationships/hyperlink" Target="https://udoba.org/" TargetMode="External"/><Relationship Id="rId74" Type="http://schemas.openxmlformats.org/officeDocument/2006/relationships/hyperlink" Target="https://www.plickers.com/" TargetMode="External"/><Relationship Id="rId79" Type="http://schemas.openxmlformats.org/officeDocument/2006/relationships/hyperlink" Target="https://www.liveworksheets.com/" TargetMode="External"/><Relationship Id="rId102" Type="http://schemas.openxmlformats.org/officeDocument/2006/relationships/hyperlink" Target="https://udoba.org/" TargetMode="External"/><Relationship Id="rId123" Type="http://schemas.openxmlformats.org/officeDocument/2006/relationships/hyperlink" Target="https://www.liveworksheets.com/" TargetMode="External"/><Relationship Id="rId128" Type="http://schemas.openxmlformats.org/officeDocument/2006/relationships/hyperlink" Target="https://nearpod.com/" TargetMode="External"/><Relationship Id="rId144" Type="http://schemas.openxmlformats.org/officeDocument/2006/relationships/hyperlink" Target="https://worksheets.ru/" TargetMode="External"/><Relationship Id="rId149" Type="http://schemas.openxmlformats.org/officeDocument/2006/relationships/hyperlink" Target="https://quizizz.com/" TargetMode="External"/><Relationship Id="rId5" Type="http://schemas.openxmlformats.org/officeDocument/2006/relationships/webSettings" Target="webSettings.xml"/><Relationship Id="rId90" Type="http://schemas.openxmlformats.org/officeDocument/2006/relationships/hyperlink" Target="https://www.liveworksheets.com/" TargetMode="External"/><Relationship Id="rId95" Type="http://schemas.openxmlformats.org/officeDocument/2006/relationships/hyperlink" Target="https://nearpod.com/" TargetMode="External"/><Relationship Id="rId160" Type="http://schemas.openxmlformats.org/officeDocument/2006/relationships/hyperlink" Target="https://quizizz.com/" TargetMode="External"/><Relationship Id="rId165" Type="http://schemas.openxmlformats.org/officeDocument/2006/relationships/hyperlink" Target="https://www.umaigra.com/" TargetMode="External"/><Relationship Id="rId181" Type="http://schemas.openxmlformats.org/officeDocument/2006/relationships/hyperlink" Target="https://www.liveworksheets.com/" TargetMode="External"/><Relationship Id="rId186" Type="http://schemas.openxmlformats.org/officeDocument/2006/relationships/theme" Target="theme/theme1.xml"/><Relationship Id="rId22" Type="http://schemas.openxmlformats.org/officeDocument/2006/relationships/hyperlink" Target="https://www.umaigra.com/" TargetMode="External"/><Relationship Id="rId27" Type="http://schemas.openxmlformats.org/officeDocument/2006/relationships/hyperlink" Target="https://teachermade.com/" TargetMode="External"/><Relationship Id="rId43" Type="http://schemas.openxmlformats.org/officeDocument/2006/relationships/hyperlink" Target="https://www.zipgrade.com/" TargetMode="External"/><Relationship Id="rId48" Type="http://schemas.openxmlformats.org/officeDocument/2006/relationships/hyperlink" Target="https://learningapps.org/" TargetMode="External"/><Relationship Id="rId64" Type="http://schemas.openxmlformats.org/officeDocument/2006/relationships/hyperlink" Target="https://genial.ly/" TargetMode="External"/><Relationship Id="rId69" Type="http://schemas.openxmlformats.org/officeDocument/2006/relationships/hyperlink" Target="https://udoba.org/" TargetMode="External"/><Relationship Id="rId113" Type="http://schemas.openxmlformats.org/officeDocument/2006/relationships/hyperlink" Target="https://udoba.org/" TargetMode="External"/><Relationship Id="rId118" Type="http://schemas.openxmlformats.org/officeDocument/2006/relationships/hyperlink" Target="https://www.plickers.com/" TargetMode="External"/><Relationship Id="rId134" Type="http://schemas.openxmlformats.org/officeDocument/2006/relationships/hyperlink" Target="https://www.liveworksheets.com/" TargetMode="External"/><Relationship Id="rId139" Type="http://schemas.openxmlformats.org/officeDocument/2006/relationships/hyperlink" Target="https://nearpod.com/" TargetMode="External"/><Relationship Id="rId80" Type="http://schemas.openxmlformats.org/officeDocument/2006/relationships/hyperlink" Target="https://udoba.org/" TargetMode="External"/><Relationship Id="rId85" Type="http://schemas.openxmlformats.org/officeDocument/2006/relationships/hyperlink" Target="https://www.plickers.com/" TargetMode="External"/><Relationship Id="rId150" Type="http://schemas.openxmlformats.org/officeDocument/2006/relationships/hyperlink" Target="https://nearpod.com/" TargetMode="External"/><Relationship Id="rId155" Type="http://schemas.openxmlformats.org/officeDocument/2006/relationships/hyperlink" Target="https://worksheets.ru/" TargetMode="External"/><Relationship Id="rId171" Type="http://schemas.openxmlformats.org/officeDocument/2006/relationships/comments" Target="comments.xml"/><Relationship Id="rId176" Type="http://schemas.openxmlformats.org/officeDocument/2006/relationships/hyperlink" Target="https://www.plickers.com/" TargetMode="External"/><Relationship Id="rId12" Type="http://schemas.openxmlformats.org/officeDocument/2006/relationships/hyperlink" Target="https://worksheets.ru/" TargetMode="External"/><Relationship Id="rId17" Type="http://schemas.openxmlformats.org/officeDocument/2006/relationships/hyperlink" Target="https://quizizz.com/" TargetMode="External"/><Relationship Id="rId33" Type="http://schemas.openxmlformats.org/officeDocument/2006/relationships/hyperlink" Target="https://www.umaigra.com/" TargetMode="External"/><Relationship Id="rId38" Type="http://schemas.openxmlformats.org/officeDocument/2006/relationships/hyperlink" Target="https://teachermade.com/" TargetMode="External"/><Relationship Id="rId59" Type="http://schemas.openxmlformats.org/officeDocument/2006/relationships/hyperlink" Target="https://learningapps.org/" TargetMode="External"/><Relationship Id="rId103" Type="http://schemas.openxmlformats.org/officeDocument/2006/relationships/hyperlink" Target="https://learningapps.org/" TargetMode="External"/><Relationship Id="rId108" Type="http://schemas.openxmlformats.org/officeDocument/2006/relationships/hyperlink" Target="https://genial.ly/" TargetMode="External"/><Relationship Id="rId124" Type="http://schemas.openxmlformats.org/officeDocument/2006/relationships/hyperlink" Target="https://udoba.org/" TargetMode="External"/><Relationship Id="rId129" Type="http://schemas.openxmlformats.org/officeDocument/2006/relationships/hyperlink" Target="https://www.plickers.com/" TargetMode="External"/><Relationship Id="rId54" Type="http://schemas.openxmlformats.org/officeDocument/2006/relationships/hyperlink" Target="https://www.zipgrade.com/" TargetMode="External"/><Relationship Id="rId70" Type="http://schemas.openxmlformats.org/officeDocument/2006/relationships/hyperlink" Target="https://learningapps.org/" TargetMode="External"/><Relationship Id="rId75" Type="http://schemas.openxmlformats.org/officeDocument/2006/relationships/hyperlink" Target="https://genial.ly/" TargetMode="External"/><Relationship Id="rId91" Type="http://schemas.openxmlformats.org/officeDocument/2006/relationships/hyperlink" Target="https://udoba.org/" TargetMode="External"/><Relationship Id="rId96" Type="http://schemas.openxmlformats.org/officeDocument/2006/relationships/hyperlink" Target="https://www.plickers.com/" TargetMode="External"/><Relationship Id="rId140" Type="http://schemas.openxmlformats.org/officeDocument/2006/relationships/hyperlink" Target="https://www.plickers.com/" TargetMode="External"/><Relationship Id="rId145" Type="http://schemas.openxmlformats.org/officeDocument/2006/relationships/hyperlink" Target="https://www.liveworksheets.com/" TargetMode="External"/><Relationship Id="rId161" Type="http://schemas.openxmlformats.org/officeDocument/2006/relationships/hyperlink" Target="https://nearpod.com/" TargetMode="External"/><Relationship Id="rId166" Type="http://schemas.openxmlformats.org/officeDocument/2006/relationships/hyperlink" Target="https://worksheets.ru/" TargetMode="External"/><Relationship Id="rId182" Type="http://schemas.openxmlformats.org/officeDocument/2006/relationships/hyperlink" Target="https://udoba.org/" TargetMode="External"/><Relationship Id="rId1" Type="http://schemas.openxmlformats.org/officeDocument/2006/relationships/customXml" Target="../customXml/item1.xml"/><Relationship Id="rId6" Type="http://schemas.openxmlformats.org/officeDocument/2006/relationships/hyperlink" Target="https://quizizz.com/" TargetMode="External"/><Relationship Id="rId23" Type="http://schemas.openxmlformats.org/officeDocument/2006/relationships/hyperlink" Target="https://worksheets.ru/" TargetMode="External"/><Relationship Id="rId28" Type="http://schemas.openxmlformats.org/officeDocument/2006/relationships/hyperlink" Target="https://quizizz.com/" TargetMode="External"/><Relationship Id="rId49" Type="http://schemas.openxmlformats.org/officeDocument/2006/relationships/hyperlink" Target="https://teachermade.com/" TargetMode="External"/><Relationship Id="rId114" Type="http://schemas.openxmlformats.org/officeDocument/2006/relationships/hyperlink" Target="https://learningapps.org/" TargetMode="External"/><Relationship Id="rId119" Type="http://schemas.openxmlformats.org/officeDocument/2006/relationships/hyperlink" Target="https://genial.ly/" TargetMode="External"/><Relationship Id="rId44" Type="http://schemas.openxmlformats.org/officeDocument/2006/relationships/hyperlink" Target="https://www.umaigra.com/" TargetMode="External"/><Relationship Id="rId60" Type="http://schemas.openxmlformats.org/officeDocument/2006/relationships/hyperlink" Target="https://teachermade.com/" TargetMode="External"/><Relationship Id="rId65" Type="http://schemas.openxmlformats.org/officeDocument/2006/relationships/hyperlink" Target="https://www.zipgrade.com/" TargetMode="External"/><Relationship Id="rId81" Type="http://schemas.openxmlformats.org/officeDocument/2006/relationships/hyperlink" Target="https://learningapps.org/" TargetMode="External"/><Relationship Id="rId86" Type="http://schemas.openxmlformats.org/officeDocument/2006/relationships/hyperlink" Target="https://genial.ly/" TargetMode="External"/><Relationship Id="rId130" Type="http://schemas.openxmlformats.org/officeDocument/2006/relationships/hyperlink" Target="https://genial.ly/" TargetMode="External"/><Relationship Id="rId135" Type="http://schemas.openxmlformats.org/officeDocument/2006/relationships/hyperlink" Target="https://udoba.org/" TargetMode="External"/><Relationship Id="rId151" Type="http://schemas.openxmlformats.org/officeDocument/2006/relationships/hyperlink" Target="https://www.plickers.com/" TargetMode="External"/><Relationship Id="rId156" Type="http://schemas.openxmlformats.org/officeDocument/2006/relationships/hyperlink" Target="https://www.liveworksheets.com/" TargetMode="External"/><Relationship Id="rId177" Type="http://schemas.openxmlformats.org/officeDocument/2006/relationships/hyperlink" Target="https://genial.ly/" TargetMode="External"/><Relationship Id="rId172" Type="http://schemas.microsoft.com/office/2011/relationships/commentsExtended" Target="commentsExtended.xml"/><Relationship Id="rId13" Type="http://schemas.openxmlformats.org/officeDocument/2006/relationships/hyperlink" Target="https://www.liveworksheets.com/" TargetMode="External"/><Relationship Id="rId18" Type="http://schemas.openxmlformats.org/officeDocument/2006/relationships/hyperlink" Target="https://nearpod.com/" TargetMode="External"/><Relationship Id="rId39" Type="http://schemas.openxmlformats.org/officeDocument/2006/relationships/hyperlink" Target="https://quizizz.com/" TargetMode="External"/><Relationship Id="rId109" Type="http://schemas.openxmlformats.org/officeDocument/2006/relationships/hyperlink" Target="https://www.zipgrade.com/" TargetMode="External"/><Relationship Id="rId34" Type="http://schemas.openxmlformats.org/officeDocument/2006/relationships/hyperlink" Target="https://worksheets.ru/" TargetMode="External"/><Relationship Id="rId50" Type="http://schemas.openxmlformats.org/officeDocument/2006/relationships/hyperlink" Target="https://quizizz.com/" TargetMode="External"/><Relationship Id="rId55" Type="http://schemas.openxmlformats.org/officeDocument/2006/relationships/hyperlink" Target="https://www.umaigra.com/" TargetMode="External"/><Relationship Id="rId76" Type="http://schemas.openxmlformats.org/officeDocument/2006/relationships/hyperlink" Target="https://www.zipgrade.com/" TargetMode="External"/><Relationship Id="rId97" Type="http://schemas.openxmlformats.org/officeDocument/2006/relationships/hyperlink" Target="https://genial.ly/" TargetMode="External"/><Relationship Id="rId104" Type="http://schemas.openxmlformats.org/officeDocument/2006/relationships/hyperlink" Target="https://teachermade.com/" TargetMode="External"/><Relationship Id="rId120" Type="http://schemas.openxmlformats.org/officeDocument/2006/relationships/hyperlink" Target="https://www.zipgrade.com/" TargetMode="External"/><Relationship Id="rId125" Type="http://schemas.openxmlformats.org/officeDocument/2006/relationships/hyperlink" Target="https://learningapps.org/" TargetMode="External"/><Relationship Id="rId141" Type="http://schemas.openxmlformats.org/officeDocument/2006/relationships/hyperlink" Target="https://genial.ly/" TargetMode="External"/><Relationship Id="rId146" Type="http://schemas.openxmlformats.org/officeDocument/2006/relationships/hyperlink" Target="https://udoba.org/" TargetMode="External"/><Relationship Id="rId167" Type="http://schemas.openxmlformats.org/officeDocument/2006/relationships/hyperlink" Target="https://www.liveworksheets.com/" TargetMode="External"/><Relationship Id="rId188" Type="http://schemas.microsoft.com/office/2016/09/relationships/commentsIds" Target="commentsIds.xml"/><Relationship Id="rId7" Type="http://schemas.openxmlformats.org/officeDocument/2006/relationships/hyperlink" Target="https://nearpod.com/" TargetMode="External"/><Relationship Id="rId71" Type="http://schemas.openxmlformats.org/officeDocument/2006/relationships/hyperlink" Target="https://teachermade.com/" TargetMode="External"/><Relationship Id="rId92" Type="http://schemas.openxmlformats.org/officeDocument/2006/relationships/hyperlink" Target="https://learningapps.org/" TargetMode="External"/><Relationship Id="rId162" Type="http://schemas.openxmlformats.org/officeDocument/2006/relationships/hyperlink" Target="https://www.plickers.com/" TargetMode="External"/><Relationship Id="rId183" Type="http://schemas.openxmlformats.org/officeDocument/2006/relationships/hyperlink" Target="https://learningapps.org/" TargetMode="External"/><Relationship Id="rId2" Type="http://schemas.openxmlformats.org/officeDocument/2006/relationships/numbering" Target="numbering.xml"/><Relationship Id="rId29" Type="http://schemas.openxmlformats.org/officeDocument/2006/relationships/hyperlink" Target="https://nearpod.com/" TargetMode="External"/><Relationship Id="rId24" Type="http://schemas.openxmlformats.org/officeDocument/2006/relationships/hyperlink" Target="https://www.liveworksheets.com/" TargetMode="External"/><Relationship Id="rId40" Type="http://schemas.openxmlformats.org/officeDocument/2006/relationships/hyperlink" Target="https://nearpod.com/" TargetMode="External"/><Relationship Id="rId45" Type="http://schemas.openxmlformats.org/officeDocument/2006/relationships/hyperlink" Target="https://worksheets.ru/" TargetMode="External"/><Relationship Id="rId66" Type="http://schemas.openxmlformats.org/officeDocument/2006/relationships/hyperlink" Target="https://www.umaigra.com/" TargetMode="External"/><Relationship Id="rId87" Type="http://schemas.openxmlformats.org/officeDocument/2006/relationships/hyperlink" Target="https://www.zipgrade.com/" TargetMode="External"/><Relationship Id="rId110" Type="http://schemas.openxmlformats.org/officeDocument/2006/relationships/hyperlink" Target="https://www.umaigra.com/" TargetMode="External"/><Relationship Id="rId115" Type="http://schemas.openxmlformats.org/officeDocument/2006/relationships/hyperlink" Target="https://teachermade.com/" TargetMode="External"/><Relationship Id="rId131" Type="http://schemas.openxmlformats.org/officeDocument/2006/relationships/hyperlink" Target="https://www.zipgrade.com/" TargetMode="External"/><Relationship Id="rId136" Type="http://schemas.openxmlformats.org/officeDocument/2006/relationships/hyperlink" Target="https://learningapps.org/" TargetMode="External"/><Relationship Id="rId157" Type="http://schemas.openxmlformats.org/officeDocument/2006/relationships/hyperlink" Target="https://udoba.org/" TargetMode="External"/><Relationship Id="rId178" Type="http://schemas.openxmlformats.org/officeDocument/2006/relationships/hyperlink" Target="https://www.zipgrade.com/" TargetMode="External"/><Relationship Id="rId61" Type="http://schemas.openxmlformats.org/officeDocument/2006/relationships/hyperlink" Target="https://quizizz.com/" TargetMode="External"/><Relationship Id="rId82" Type="http://schemas.openxmlformats.org/officeDocument/2006/relationships/hyperlink" Target="https://teachermade.com/" TargetMode="External"/><Relationship Id="rId152" Type="http://schemas.openxmlformats.org/officeDocument/2006/relationships/hyperlink" Target="https://genial.ly/" TargetMode="External"/><Relationship Id="rId173" Type="http://schemas.openxmlformats.org/officeDocument/2006/relationships/hyperlink" Target="https://cdn.catalog.prosv.ru/attachment/01bd8a2d0cedeaced157943c2c8eaf9d46a82deb.pdf" TargetMode="External"/><Relationship Id="rId19" Type="http://schemas.openxmlformats.org/officeDocument/2006/relationships/hyperlink" Target="https://www.plickers.com/" TargetMode="External"/><Relationship Id="rId14" Type="http://schemas.openxmlformats.org/officeDocument/2006/relationships/hyperlink" Target="https://udoba.org/" TargetMode="External"/><Relationship Id="rId30" Type="http://schemas.openxmlformats.org/officeDocument/2006/relationships/hyperlink" Target="https://www.plickers.com/" TargetMode="External"/><Relationship Id="rId35" Type="http://schemas.openxmlformats.org/officeDocument/2006/relationships/hyperlink" Target="https://www.liveworksheets.com/" TargetMode="External"/><Relationship Id="rId56" Type="http://schemas.openxmlformats.org/officeDocument/2006/relationships/hyperlink" Target="https://worksheets.ru/" TargetMode="External"/><Relationship Id="rId77" Type="http://schemas.openxmlformats.org/officeDocument/2006/relationships/hyperlink" Target="https://www.umaigra.com/" TargetMode="External"/><Relationship Id="rId100" Type="http://schemas.openxmlformats.org/officeDocument/2006/relationships/hyperlink" Target="https://worksheets.ru/" TargetMode="External"/><Relationship Id="rId105" Type="http://schemas.openxmlformats.org/officeDocument/2006/relationships/hyperlink" Target="https://quizizz.com/" TargetMode="External"/><Relationship Id="rId126" Type="http://schemas.openxmlformats.org/officeDocument/2006/relationships/hyperlink" Target="https://teachermade.com/" TargetMode="External"/><Relationship Id="rId147" Type="http://schemas.openxmlformats.org/officeDocument/2006/relationships/hyperlink" Target="https://learningapps.org/" TargetMode="External"/><Relationship Id="rId168" Type="http://schemas.openxmlformats.org/officeDocument/2006/relationships/hyperlink" Target="https://udoba.org/" TargetMode="External"/><Relationship Id="rId8" Type="http://schemas.openxmlformats.org/officeDocument/2006/relationships/hyperlink" Target="https://www.plickers.com/" TargetMode="External"/><Relationship Id="rId51" Type="http://schemas.openxmlformats.org/officeDocument/2006/relationships/hyperlink" Target="https://nearpod.com/" TargetMode="External"/><Relationship Id="rId72" Type="http://schemas.openxmlformats.org/officeDocument/2006/relationships/hyperlink" Target="https://quizizz.com/" TargetMode="External"/><Relationship Id="rId93" Type="http://schemas.openxmlformats.org/officeDocument/2006/relationships/hyperlink" Target="https://teachermade.com/" TargetMode="External"/><Relationship Id="rId98" Type="http://schemas.openxmlformats.org/officeDocument/2006/relationships/hyperlink" Target="https://www.zipgrade.com/" TargetMode="External"/><Relationship Id="rId121" Type="http://schemas.openxmlformats.org/officeDocument/2006/relationships/hyperlink" Target="https://www.umaigra.com/" TargetMode="External"/><Relationship Id="rId142" Type="http://schemas.openxmlformats.org/officeDocument/2006/relationships/hyperlink" Target="https://www.zipgrade.com/" TargetMode="External"/><Relationship Id="rId163" Type="http://schemas.openxmlformats.org/officeDocument/2006/relationships/hyperlink" Target="https://genial.ly/"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udoba.org/" TargetMode="External"/><Relationship Id="rId46" Type="http://schemas.openxmlformats.org/officeDocument/2006/relationships/hyperlink" Target="https://www.liveworksheets.com/" TargetMode="External"/><Relationship Id="rId67" Type="http://schemas.openxmlformats.org/officeDocument/2006/relationships/hyperlink" Target="https://worksheets.ru/" TargetMode="External"/><Relationship Id="rId116" Type="http://schemas.openxmlformats.org/officeDocument/2006/relationships/hyperlink" Target="https://quizizz.com/" TargetMode="External"/><Relationship Id="rId137" Type="http://schemas.openxmlformats.org/officeDocument/2006/relationships/hyperlink" Target="https://teachermade.com/" TargetMode="External"/><Relationship Id="rId158" Type="http://schemas.openxmlformats.org/officeDocument/2006/relationships/hyperlink" Target="https://learningapps.org/" TargetMode="External"/><Relationship Id="rId20" Type="http://schemas.openxmlformats.org/officeDocument/2006/relationships/hyperlink" Target="https://genial.ly/" TargetMode="External"/><Relationship Id="rId41" Type="http://schemas.openxmlformats.org/officeDocument/2006/relationships/hyperlink" Target="https://www.plickers.com/" TargetMode="External"/><Relationship Id="rId62" Type="http://schemas.openxmlformats.org/officeDocument/2006/relationships/hyperlink" Target="https://nearpod.com/" TargetMode="External"/><Relationship Id="rId83" Type="http://schemas.openxmlformats.org/officeDocument/2006/relationships/hyperlink" Target="https://quizizz.com/" TargetMode="External"/><Relationship Id="rId88" Type="http://schemas.openxmlformats.org/officeDocument/2006/relationships/hyperlink" Target="https://www.umaigra.com/" TargetMode="External"/><Relationship Id="rId111" Type="http://schemas.openxmlformats.org/officeDocument/2006/relationships/hyperlink" Target="https://worksheets.ru/" TargetMode="External"/><Relationship Id="rId132" Type="http://schemas.openxmlformats.org/officeDocument/2006/relationships/hyperlink" Target="https://www.umaigra.com/" TargetMode="External"/><Relationship Id="rId153" Type="http://schemas.openxmlformats.org/officeDocument/2006/relationships/hyperlink" Target="https://www.zipgrade.com/" TargetMode="External"/><Relationship Id="rId174" Type="http://schemas.openxmlformats.org/officeDocument/2006/relationships/hyperlink" Target="https://quizizz.com/" TargetMode="External"/><Relationship Id="rId179" Type="http://schemas.openxmlformats.org/officeDocument/2006/relationships/hyperlink" Target="https://www.umaigra.com/" TargetMode="External"/><Relationship Id="rId15" Type="http://schemas.openxmlformats.org/officeDocument/2006/relationships/hyperlink" Target="https://learningapps.org/" TargetMode="External"/><Relationship Id="rId36" Type="http://schemas.openxmlformats.org/officeDocument/2006/relationships/hyperlink" Target="https://udoba.org/" TargetMode="External"/><Relationship Id="rId57" Type="http://schemas.openxmlformats.org/officeDocument/2006/relationships/hyperlink" Target="https://www.liveworksheets.com/" TargetMode="External"/><Relationship Id="rId106" Type="http://schemas.openxmlformats.org/officeDocument/2006/relationships/hyperlink" Target="https://nearpod.com/" TargetMode="External"/><Relationship Id="rId127" Type="http://schemas.openxmlformats.org/officeDocument/2006/relationships/hyperlink" Target="https://quizizz.com/" TargetMode="External"/><Relationship Id="rId10" Type="http://schemas.openxmlformats.org/officeDocument/2006/relationships/hyperlink" Target="https://www.zipgrade.com/" TargetMode="External"/><Relationship Id="rId31" Type="http://schemas.openxmlformats.org/officeDocument/2006/relationships/hyperlink" Target="https://genial.ly/" TargetMode="External"/><Relationship Id="rId52" Type="http://schemas.openxmlformats.org/officeDocument/2006/relationships/hyperlink" Target="https://www.plickers.com/" TargetMode="External"/><Relationship Id="rId73" Type="http://schemas.openxmlformats.org/officeDocument/2006/relationships/hyperlink" Target="https://nearpod.com/" TargetMode="External"/><Relationship Id="rId78" Type="http://schemas.openxmlformats.org/officeDocument/2006/relationships/hyperlink" Target="https://worksheets.ru/" TargetMode="External"/><Relationship Id="rId94" Type="http://schemas.openxmlformats.org/officeDocument/2006/relationships/hyperlink" Target="https://quizizz.com/" TargetMode="External"/><Relationship Id="rId99" Type="http://schemas.openxmlformats.org/officeDocument/2006/relationships/hyperlink" Target="https://www.umaigra.com/" TargetMode="External"/><Relationship Id="rId101" Type="http://schemas.openxmlformats.org/officeDocument/2006/relationships/hyperlink" Target="https://www.liveworksheets.com/" TargetMode="External"/><Relationship Id="rId122" Type="http://schemas.openxmlformats.org/officeDocument/2006/relationships/hyperlink" Target="https://worksheets.ru/" TargetMode="External"/><Relationship Id="rId143" Type="http://schemas.openxmlformats.org/officeDocument/2006/relationships/hyperlink" Target="https://www.umaigra.com/" TargetMode="External"/><Relationship Id="rId148" Type="http://schemas.openxmlformats.org/officeDocument/2006/relationships/hyperlink" Target="https://teachermade.com/" TargetMode="External"/><Relationship Id="rId164" Type="http://schemas.openxmlformats.org/officeDocument/2006/relationships/hyperlink" Target="https://www.zipgrade.com/" TargetMode="External"/><Relationship Id="rId169" Type="http://schemas.openxmlformats.org/officeDocument/2006/relationships/hyperlink" Target="https://learningapps.org/" TargetMode="External"/><Relationship Id="rId18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genial.ly/" TargetMode="External"/><Relationship Id="rId180" Type="http://schemas.openxmlformats.org/officeDocument/2006/relationships/hyperlink" Target="https://worksheet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CB00E-98A6-4B5F-9EC7-7C22FA55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1</Pages>
  <Words>13300</Words>
  <Characters>75815</Characters>
  <Application>Microsoft Office Word</Application>
  <DocSecurity>0</DocSecurity>
  <Lines>631</Lines>
  <Paragraphs>177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88938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777</cp:lastModifiedBy>
  <cp:revision>47</cp:revision>
  <cp:lastPrinted>2022-08-12T09:05:00Z</cp:lastPrinted>
  <dcterms:created xsi:type="dcterms:W3CDTF">2013-12-23T23:15:00Z</dcterms:created>
  <dcterms:modified xsi:type="dcterms:W3CDTF">2023-02-08T17:39:00Z</dcterms:modified>
  <cp:category/>
</cp:coreProperties>
</file>